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0690" w:rsidRPr="00400690" w:rsidRDefault="00CA2F6A" w:rsidP="00400690">
      <w:pPr>
        <w:autoSpaceDE w:val="0"/>
        <w:autoSpaceDN w:val="0"/>
        <w:spacing w:before="672" w:after="0" w:line="230" w:lineRule="auto"/>
        <w:ind w:right="2276"/>
        <w:jc w:val="right"/>
        <w:rPr>
          <w:lang w:val="ru-RU"/>
        </w:rPr>
      </w:pPr>
      <w:r w:rsidRPr="00CA2F6A">
        <w:rPr>
          <w:noProof/>
          <w:lang w:val="ru-RU" w:eastAsia="ru-RU"/>
        </w:rPr>
        <w:drawing>
          <wp:inline distT="0" distB="0" distL="0" distR="0">
            <wp:extent cx="6720840" cy="9296887"/>
            <wp:effectExtent l="0" t="0" r="0" b="0"/>
            <wp:docPr id="1" name="Рисунок 1" descr="C:\Users\валентина\Desktop\Рабочие программы Бобровская\Титульники - 00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алентина\Desktop\Рабочие программы Бобровская\Титульники - 0001.ti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720840" cy="9296887"/>
                    </a:xfrm>
                    <a:prstGeom prst="rect">
                      <a:avLst/>
                    </a:prstGeom>
                    <a:noFill/>
                    <a:ln>
                      <a:noFill/>
                    </a:ln>
                  </pic:spPr>
                </pic:pic>
              </a:graphicData>
            </a:graphic>
          </wp:inline>
        </w:drawing>
      </w:r>
    </w:p>
    <w:p w:rsidR="00CA2F6A" w:rsidRDefault="00CA2F6A">
      <w:pPr>
        <w:rPr>
          <w:lang w:val="ru-RU"/>
        </w:rPr>
      </w:pPr>
      <w:r>
        <w:rPr>
          <w:lang w:val="ru-RU"/>
        </w:rPr>
        <w:br w:type="page"/>
      </w:r>
    </w:p>
    <w:p w:rsidR="00267656" w:rsidRPr="00E2430B" w:rsidRDefault="00267656">
      <w:pPr>
        <w:autoSpaceDE w:val="0"/>
        <w:autoSpaceDN w:val="0"/>
        <w:spacing w:after="78" w:line="220" w:lineRule="exact"/>
        <w:rPr>
          <w:lang w:val="ru-RU"/>
        </w:rPr>
      </w:pPr>
      <w:bookmarkStart w:id="0" w:name="_GoBack"/>
      <w:bookmarkEnd w:id="0"/>
    </w:p>
    <w:p w:rsidR="00267656" w:rsidRPr="00E2430B" w:rsidRDefault="00E809BF">
      <w:pPr>
        <w:autoSpaceDE w:val="0"/>
        <w:autoSpaceDN w:val="0"/>
        <w:spacing w:after="0" w:line="230" w:lineRule="auto"/>
        <w:rPr>
          <w:lang w:val="ru-RU"/>
        </w:rPr>
      </w:pPr>
      <w:r w:rsidRPr="00E2430B">
        <w:rPr>
          <w:rFonts w:ascii="Times New Roman" w:eastAsia="Times New Roman" w:hAnsi="Times New Roman"/>
          <w:b/>
          <w:color w:val="000000"/>
          <w:sz w:val="24"/>
          <w:lang w:val="ru-RU"/>
        </w:rPr>
        <w:t>ПОЯСНИТЕЛЬНАЯ ЗАПИСКА</w:t>
      </w:r>
    </w:p>
    <w:p w:rsidR="00267656" w:rsidRPr="00E809BF" w:rsidRDefault="00E809BF">
      <w:pPr>
        <w:autoSpaceDE w:val="0"/>
        <w:autoSpaceDN w:val="0"/>
        <w:spacing w:before="346" w:after="0" w:line="230" w:lineRule="auto"/>
        <w:ind w:left="180"/>
        <w:rPr>
          <w:lang w:val="ru-RU"/>
        </w:rPr>
      </w:pPr>
      <w:r w:rsidRPr="00E809BF">
        <w:rPr>
          <w:rFonts w:ascii="Times New Roman" w:eastAsia="Times New Roman" w:hAnsi="Times New Roman"/>
          <w:b/>
          <w:color w:val="000000"/>
          <w:sz w:val="24"/>
          <w:lang w:val="ru-RU"/>
        </w:rPr>
        <w:t>ОБЩАЯ ХАРАКТЕРИСТИКА УЧЕБНОГО ПРЕДМЕТА «ФИЗИЧЕСКАЯ КУЛЬТУРА»</w:t>
      </w:r>
    </w:p>
    <w:p w:rsidR="00267656" w:rsidRPr="00E809BF" w:rsidRDefault="00E809BF">
      <w:pPr>
        <w:autoSpaceDE w:val="0"/>
        <w:autoSpaceDN w:val="0"/>
        <w:spacing w:before="190" w:after="0" w:line="286" w:lineRule="auto"/>
        <w:ind w:firstLine="180"/>
        <w:rPr>
          <w:lang w:val="ru-RU"/>
        </w:rPr>
      </w:pPr>
      <w:r w:rsidRPr="00E809BF">
        <w:rPr>
          <w:rFonts w:ascii="Times New Roman" w:eastAsia="Times New Roman" w:hAnsi="Times New Roman"/>
          <w:color w:val="000000"/>
          <w:sz w:val="24"/>
          <w:lang w:val="ru-RU"/>
        </w:rPr>
        <w:t>При создании рабочей программы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В рабочей программе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школьного образования, внедрению новых методик и технологий в учебно-воспитательный процесс.</w:t>
      </w:r>
    </w:p>
    <w:p w:rsidR="00267656" w:rsidRPr="00E809BF" w:rsidRDefault="00E809BF">
      <w:pPr>
        <w:autoSpaceDE w:val="0"/>
        <w:autoSpaceDN w:val="0"/>
        <w:spacing w:before="72" w:after="0"/>
        <w:ind w:firstLine="180"/>
        <w:rPr>
          <w:lang w:val="ru-RU"/>
        </w:rPr>
      </w:pPr>
      <w:r w:rsidRPr="00E809BF">
        <w:rPr>
          <w:rFonts w:ascii="Times New Roman" w:eastAsia="Times New Roman" w:hAnsi="Times New Roman"/>
          <w:color w:val="000000"/>
          <w:sz w:val="24"/>
          <w:lang w:val="ru-RU"/>
        </w:rPr>
        <w:t xml:space="preserve">В своей социально-ценностной ориентации рабочая программа сохраняет исторически сложившееся предназначение дисциплины «Физическая культура» в качестве средства подготовки учащихся к предстоящей жизнедеятельности, укрепления их здоровья, повышения функциональных и </w:t>
      </w:r>
      <w:r w:rsidRPr="00E809BF">
        <w:rPr>
          <w:lang w:val="ru-RU"/>
        </w:rPr>
        <w:br/>
      </w:r>
      <w:r w:rsidRPr="00E809BF">
        <w:rPr>
          <w:rFonts w:ascii="Times New Roman" w:eastAsia="Times New Roman" w:hAnsi="Times New Roman"/>
          <w:color w:val="000000"/>
          <w:sz w:val="24"/>
          <w:lang w:val="ru-RU"/>
        </w:rPr>
        <w:t>адаптивных возможностей систем организма, развития жизненно важных физических качеств.</w:t>
      </w:r>
    </w:p>
    <w:p w:rsidR="00267656" w:rsidRPr="00E809BF" w:rsidRDefault="00E809BF">
      <w:pPr>
        <w:autoSpaceDE w:val="0"/>
        <w:autoSpaceDN w:val="0"/>
        <w:spacing w:before="70" w:after="0"/>
        <w:ind w:right="288"/>
        <w:rPr>
          <w:lang w:val="ru-RU"/>
        </w:rPr>
      </w:pPr>
      <w:r w:rsidRPr="00E809BF">
        <w:rPr>
          <w:rFonts w:ascii="Times New Roman" w:eastAsia="Times New Roman" w:hAnsi="Times New Roman"/>
          <w:color w:val="000000"/>
          <w:sz w:val="24"/>
          <w:lang w:val="ru-RU"/>
        </w:rPr>
        <w:t>Программа обеспечивает преемственность с Примерной рабочей программой начального среднего общего образования, предусматривает возможность активной подготовки учащихся к выполнению нормативов «Президентских состязаний» и «Всероссийского физкультурно-спортивного комплекса ГТО».</w:t>
      </w:r>
    </w:p>
    <w:p w:rsidR="00267656" w:rsidRPr="00E809BF" w:rsidRDefault="00E809BF">
      <w:pPr>
        <w:autoSpaceDE w:val="0"/>
        <w:autoSpaceDN w:val="0"/>
        <w:spacing w:before="190" w:after="0" w:line="230" w:lineRule="auto"/>
        <w:ind w:left="180"/>
        <w:rPr>
          <w:lang w:val="ru-RU"/>
        </w:rPr>
      </w:pPr>
      <w:r w:rsidRPr="00E809BF">
        <w:rPr>
          <w:rFonts w:ascii="Times New Roman" w:eastAsia="Times New Roman" w:hAnsi="Times New Roman"/>
          <w:b/>
          <w:color w:val="000000"/>
          <w:sz w:val="24"/>
          <w:lang w:val="ru-RU"/>
        </w:rPr>
        <w:t>ЦЕЛИ ИЗУЧЕНИЯ УЧЕБНОГО ПРЕДМЕТА «ФИЗИЧЕСКАЯ КУЛЬТУРА»</w:t>
      </w:r>
    </w:p>
    <w:p w:rsidR="00267656" w:rsidRPr="00E809BF" w:rsidRDefault="00E809BF">
      <w:pPr>
        <w:autoSpaceDE w:val="0"/>
        <w:autoSpaceDN w:val="0"/>
        <w:spacing w:before="190" w:after="0" w:line="286" w:lineRule="auto"/>
        <w:ind w:firstLine="180"/>
        <w:rPr>
          <w:lang w:val="ru-RU"/>
        </w:rPr>
      </w:pPr>
      <w:r w:rsidRPr="00E809BF">
        <w:rPr>
          <w:rFonts w:ascii="Times New Roman" w:eastAsia="Times New Roman" w:hAnsi="Times New Roman"/>
          <w:color w:val="000000"/>
          <w:sz w:val="24"/>
          <w:lang w:val="ru-RU"/>
        </w:rPr>
        <w:t xml:space="preserve">Общей целью школьного образования по физической культуре является формирование </w:t>
      </w:r>
      <w:r w:rsidRPr="00E809BF">
        <w:rPr>
          <w:lang w:val="ru-RU"/>
        </w:rPr>
        <w:br/>
      </w:r>
      <w:r w:rsidRPr="00E809BF">
        <w:rPr>
          <w:rFonts w:ascii="Times New Roman" w:eastAsia="Times New Roman" w:hAnsi="Times New Roman"/>
          <w:color w:val="000000"/>
          <w:sz w:val="24"/>
          <w:lang w:val="ru-RU"/>
        </w:rPr>
        <w:t xml:space="preserve">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рабочей программе для 5 класса данная цель конкретизируется и связывается с формированием устойчивых мотивов и потребностей школьников в бережном отношении к своему здоровью, целостном развитии физических, психических и </w:t>
      </w:r>
      <w:r w:rsidRPr="00E809BF">
        <w:rPr>
          <w:lang w:val="ru-RU"/>
        </w:rPr>
        <w:br/>
      </w:r>
      <w:r w:rsidRPr="00E809BF">
        <w:rPr>
          <w:rFonts w:ascii="Times New Roman" w:eastAsia="Times New Roman" w:hAnsi="Times New Roman"/>
          <w:color w:val="000000"/>
          <w:sz w:val="24"/>
          <w:lang w:val="ru-RU"/>
        </w:rPr>
        <w:t>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w:t>
      </w:r>
    </w:p>
    <w:p w:rsidR="00267656" w:rsidRPr="00E809BF" w:rsidRDefault="00E809BF">
      <w:pPr>
        <w:autoSpaceDE w:val="0"/>
        <w:autoSpaceDN w:val="0"/>
        <w:spacing w:before="70" w:after="0" w:line="283" w:lineRule="auto"/>
        <w:ind w:firstLine="180"/>
        <w:rPr>
          <w:lang w:val="ru-RU"/>
        </w:rPr>
      </w:pPr>
      <w:r w:rsidRPr="00E809BF">
        <w:rPr>
          <w:rFonts w:ascii="Times New Roman" w:eastAsia="Times New Roman" w:hAnsi="Times New Roman"/>
          <w:color w:val="000000"/>
          <w:sz w:val="24"/>
          <w:lang w:val="ru-RU"/>
        </w:rPr>
        <w:t xml:space="preserve">Развивающая направленность рабочей программы определяется вектором развития физических качеств и функциональных возможностей организма занимающихся, являющихся основой </w:t>
      </w:r>
      <w:r w:rsidRPr="00E809BF">
        <w:rPr>
          <w:lang w:val="ru-RU"/>
        </w:rPr>
        <w:br/>
      </w:r>
      <w:r w:rsidRPr="00E809BF">
        <w:rPr>
          <w:rFonts w:ascii="Times New Roman" w:eastAsia="Times New Roman" w:hAnsi="Times New Roman"/>
          <w:color w:val="000000"/>
          <w:sz w:val="24"/>
          <w:lang w:val="ru-RU"/>
        </w:rPr>
        <w:t xml:space="preserve">укрепления их здоровья, повышения надёжности и активности адаптивных процессов. Существенным достижением данной ориентации является приобретение школьниками знаний и умений в </w:t>
      </w:r>
      <w:r w:rsidRPr="00E809BF">
        <w:rPr>
          <w:lang w:val="ru-RU"/>
        </w:rPr>
        <w:br/>
      </w:r>
      <w:r w:rsidRPr="00E809BF">
        <w:rPr>
          <w:rFonts w:ascii="Times New Roman" w:eastAsia="Times New Roman" w:hAnsi="Times New Roman"/>
          <w:color w:val="000000"/>
          <w:sz w:val="24"/>
          <w:lang w:val="ru-RU"/>
        </w:rPr>
        <w:t>организации самостоятельных форм занятий оздоровительной, спортивной и прикладно-</w:t>
      </w:r>
      <w:r w:rsidRPr="00E809BF">
        <w:rPr>
          <w:lang w:val="ru-RU"/>
        </w:rPr>
        <w:br/>
      </w:r>
      <w:r w:rsidRPr="00E809BF">
        <w:rPr>
          <w:rFonts w:ascii="Times New Roman" w:eastAsia="Times New Roman" w:hAnsi="Times New Roman"/>
          <w:color w:val="000000"/>
          <w:sz w:val="24"/>
          <w:lang w:val="ru-RU"/>
        </w:rPr>
        <w:t>ориентированной физической культурой, возможностью познания своих физических спосбностей и их целенаправленного развития.</w:t>
      </w:r>
    </w:p>
    <w:p w:rsidR="00267656" w:rsidRPr="00E809BF" w:rsidRDefault="00E809BF">
      <w:pPr>
        <w:autoSpaceDE w:val="0"/>
        <w:autoSpaceDN w:val="0"/>
        <w:spacing w:before="70" w:after="0" w:line="281" w:lineRule="auto"/>
        <w:ind w:right="288" w:firstLine="180"/>
        <w:rPr>
          <w:lang w:val="ru-RU"/>
        </w:rPr>
      </w:pPr>
      <w:r w:rsidRPr="00E809BF">
        <w:rPr>
          <w:rFonts w:ascii="Times New Roman" w:eastAsia="Times New Roman" w:hAnsi="Times New Roman"/>
          <w:color w:val="000000"/>
          <w:sz w:val="24"/>
          <w:lang w:val="ru-RU"/>
        </w:rPr>
        <w:t>Воспитывающее значение рабочей программы заключается в содействии активной социализации школьников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267656" w:rsidRPr="00E809BF" w:rsidRDefault="00E809BF">
      <w:pPr>
        <w:autoSpaceDE w:val="0"/>
        <w:autoSpaceDN w:val="0"/>
        <w:spacing w:before="70" w:after="0"/>
        <w:ind w:firstLine="180"/>
        <w:rPr>
          <w:lang w:val="ru-RU"/>
        </w:rPr>
      </w:pPr>
      <w:r w:rsidRPr="00E809BF">
        <w:rPr>
          <w:rFonts w:ascii="Times New Roman" w:eastAsia="Times New Roman" w:hAnsi="Times New Roman"/>
          <w:color w:val="000000"/>
          <w:sz w:val="24"/>
          <w:lang w:val="ru-RU"/>
        </w:rPr>
        <w:t>Центральной идеей конструирования учебного содержания и планируемых результатов образования в основной школе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учебной дисциплины «Физическая культура», которое</w:t>
      </w:r>
    </w:p>
    <w:p w:rsidR="00267656" w:rsidRPr="00E809BF" w:rsidRDefault="00267656">
      <w:pPr>
        <w:rPr>
          <w:lang w:val="ru-RU"/>
        </w:rPr>
        <w:sectPr w:rsidR="00267656" w:rsidRPr="00E809BF">
          <w:pgSz w:w="11900" w:h="16840"/>
          <w:pgMar w:top="298" w:right="650" w:bottom="444" w:left="666" w:header="720" w:footer="720" w:gutter="0"/>
          <w:cols w:space="720" w:equalWidth="0">
            <w:col w:w="10584" w:space="0"/>
          </w:cols>
          <w:docGrid w:linePitch="360"/>
        </w:sectPr>
      </w:pPr>
    </w:p>
    <w:p w:rsidR="00267656" w:rsidRPr="00E809BF" w:rsidRDefault="00267656">
      <w:pPr>
        <w:autoSpaceDE w:val="0"/>
        <w:autoSpaceDN w:val="0"/>
        <w:spacing w:after="66" w:line="220" w:lineRule="exact"/>
        <w:rPr>
          <w:lang w:val="ru-RU"/>
        </w:rPr>
      </w:pPr>
    </w:p>
    <w:p w:rsidR="00267656" w:rsidRPr="00E809BF" w:rsidRDefault="00E809BF">
      <w:pPr>
        <w:autoSpaceDE w:val="0"/>
        <w:autoSpaceDN w:val="0"/>
        <w:spacing w:after="0" w:line="271" w:lineRule="auto"/>
        <w:rPr>
          <w:lang w:val="ru-RU"/>
        </w:rPr>
      </w:pPr>
      <w:r w:rsidRPr="00E809BF">
        <w:rPr>
          <w:rFonts w:ascii="Times New Roman" w:eastAsia="Times New Roman" w:hAnsi="Times New Roman"/>
          <w:color w:val="000000"/>
          <w:sz w:val="24"/>
          <w:lang w:val="ru-RU"/>
        </w:rPr>
        <w:t>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267656" w:rsidRPr="00E809BF" w:rsidRDefault="00E809BF">
      <w:pPr>
        <w:autoSpaceDE w:val="0"/>
        <w:autoSpaceDN w:val="0"/>
        <w:spacing w:before="70" w:after="0" w:line="271" w:lineRule="auto"/>
        <w:ind w:right="576" w:firstLine="180"/>
        <w:rPr>
          <w:lang w:val="ru-RU"/>
        </w:rPr>
      </w:pPr>
      <w:r w:rsidRPr="00E809BF">
        <w:rPr>
          <w:rFonts w:ascii="Times New Roman" w:eastAsia="Times New Roman" w:hAnsi="Times New Roman"/>
          <w:color w:val="000000"/>
          <w:sz w:val="24"/>
          <w:lang w:val="ru-RU"/>
        </w:rPr>
        <w:t>В целях усиления мотивационной составляющей учебного предмета, придания ей личностно значимого смысла, содержание рабочей программы представляется системой модулей, которые входят структурными компонентами в раздел «Физическое совершенствование».</w:t>
      </w:r>
    </w:p>
    <w:p w:rsidR="00267656" w:rsidRPr="00E809BF" w:rsidRDefault="00E809BF">
      <w:pPr>
        <w:autoSpaceDE w:val="0"/>
        <w:autoSpaceDN w:val="0"/>
        <w:spacing w:before="70" w:after="0" w:line="281" w:lineRule="auto"/>
        <w:ind w:firstLine="180"/>
        <w:rPr>
          <w:lang w:val="ru-RU"/>
        </w:rPr>
      </w:pPr>
      <w:r w:rsidRPr="00E809BF">
        <w:rPr>
          <w:rFonts w:ascii="Times New Roman" w:eastAsia="Times New Roman" w:hAnsi="Times New Roman"/>
          <w:i/>
          <w:color w:val="000000"/>
          <w:sz w:val="24"/>
          <w:lang w:val="ru-RU"/>
        </w:rPr>
        <w:t>Инвариантные модули</w:t>
      </w:r>
      <w:r w:rsidRPr="00E809BF">
        <w:rPr>
          <w:rFonts w:ascii="Times New Roman" w:eastAsia="Times New Roman" w:hAnsi="Times New Roman"/>
          <w:color w:val="000000"/>
          <w:sz w:val="24"/>
          <w:lang w:val="ru-RU"/>
        </w:rPr>
        <w:t xml:space="preserve"> включают в себя содержание базовых видов спорта: гимнастика, лёгкая атлетика, зимние виды спорта (на примере лыжной подготовки), спортивные игры, плавание. Данные модули в своём предметном содержании ориентируются на всестороннюю физическую </w:t>
      </w:r>
      <w:r w:rsidRPr="00E809BF">
        <w:rPr>
          <w:lang w:val="ru-RU"/>
        </w:rPr>
        <w:br/>
      </w:r>
      <w:r w:rsidRPr="00E809BF">
        <w:rPr>
          <w:rFonts w:ascii="Times New Roman" w:eastAsia="Times New Roman" w:hAnsi="Times New Roman"/>
          <w:color w:val="000000"/>
          <w:sz w:val="24"/>
          <w:lang w:val="ru-RU"/>
        </w:rPr>
        <w:t>подготовленность учащихся, освоение ими технических действий и физических упражнений, содействующих обогащению двигательного опыта.</w:t>
      </w:r>
    </w:p>
    <w:p w:rsidR="00267656" w:rsidRPr="00E809BF" w:rsidRDefault="00E809BF">
      <w:pPr>
        <w:autoSpaceDE w:val="0"/>
        <w:autoSpaceDN w:val="0"/>
        <w:spacing w:before="72" w:after="0" w:line="283" w:lineRule="auto"/>
        <w:ind w:right="432" w:firstLine="180"/>
        <w:rPr>
          <w:lang w:val="ru-RU"/>
        </w:rPr>
      </w:pPr>
      <w:r w:rsidRPr="00E809BF">
        <w:rPr>
          <w:rFonts w:ascii="Times New Roman" w:eastAsia="Times New Roman" w:hAnsi="Times New Roman"/>
          <w:i/>
          <w:color w:val="000000"/>
          <w:sz w:val="24"/>
          <w:lang w:val="ru-RU"/>
        </w:rPr>
        <w:t>Вариативные модули</w:t>
      </w:r>
      <w:r w:rsidRPr="00E809BF">
        <w:rPr>
          <w:rFonts w:ascii="Times New Roman" w:eastAsia="Times New Roman" w:hAnsi="Times New Roman"/>
          <w:color w:val="000000"/>
          <w:sz w:val="24"/>
          <w:lang w:val="ru-RU"/>
        </w:rPr>
        <w:t xml:space="preserve"> объединены в рабочей программе модулем «Спорт», содержание которого разрабатывается образовательной организацией на основе Примерных модульных программ по физической культуре для общеобразовательных организаций, рекомендуемых Министерством просвещения Российской Федерации.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rsidR="00267656" w:rsidRPr="00E809BF" w:rsidRDefault="00E809BF">
      <w:pPr>
        <w:autoSpaceDE w:val="0"/>
        <w:autoSpaceDN w:val="0"/>
        <w:spacing w:before="70" w:after="0" w:line="281" w:lineRule="auto"/>
        <w:ind w:firstLine="180"/>
        <w:rPr>
          <w:lang w:val="ru-RU"/>
        </w:rPr>
      </w:pPr>
      <w:r w:rsidRPr="00E809BF">
        <w:rPr>
          <w:rFonts w:ascii="Times New Roman" w:eastAsia="Times New Roman" w:hAnsi="Times New Roman"/>
          <w:color w:val="000000"/>
          <w:sz w:val="24"/>
          <w:lang w:val="ru-RU"/>
        </w:rPr>
        <w:t>Исходя из интересов учащихся, традиций конкретного региона или образовательной организации, 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рабочей программе в помощь учителям физической культуры в рамках данного модуля, представлено примерное содержание «Базовой физической подготовки».</w:t>
      </w:r>
    </w:p>
    <w:p w:rsidR="00267656" w:rsidRPr="00E809BF" w:rsidRDefault="00E809BF">
      <w:pPr>
        <w:autoSpaceDE w:val="0"/>
        <w:autoSpaceDN w:val="0"/>
        <w:spacing w:before="70" w:after="0" w:line="281" w:lineRule="auto"/>
        <w:ind w:firstLine="180"/>
        <w:rPr>
          <w:lang w:val="ru-RU"/>
        </w:rPr>
      </w:pPr>
      <w:r w:rsidRPr="00E809BF">
        <w:rPr>
          <w:rFonts w:ascii="Times New Roman" w:eastAsia="Times New Roman" w:hAnsi="Times New Roman"/>
          <w:color w:val="000000"/>
          <w:sz w:val="24"/>
          <w:lang w:val="ru-RU"/>
        </w:rPr>
        <w:t>В программе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школьников данного возраста. Личностные достижения непосредственно связаны с конкретным содержанием учебного предмета и представлены по мере его раскрытия.</w:t>
      </w:r>
    </w:p>
    <w:p w:rsidR="00267656" w:rsidRPr="00E809BF" w:rsidRDefault="00E809BF">
      <w:pPr>
        <w:autoSpaceDE w:val="0"/>
        <w:autoSpaceDN w:val="0"/>
        <w:spacing w:before="70" w:after="0" w:line="281" w:lineRule="auto"/>
        <w:ind w:right="288" w:firstLine="180"/>
        <w:rPr>
          <w:lang w:val="ru-RU"/>
        </w:rPr>
      </w:pPr>
      <w:r w:rsidRPr="00E809BF">
        <w:rPr>
          <w:rFonts w:ascii="Times New Roman" w:eastAsia="Times New Roman" w:hAnsi="Times New Roman"/>
          <w:color w:val="000000"/>
          <w:sz w:val="24"/>
          <w:lang w:val="ru-RU"/>
        </w:rPr>
        <w:t>Содержание рабочей программы, раскрытие личностных и метапредметных результатов обеспечивает преемственность и перспективность в освоении областей знаний, которые отражают ведущие идеи учебных предметов основной школы и подчёркивают её значение для формирования готовности учащихся к дальнейшему образованию в системе среднего полного или среднего профессионального образования.</w:t>
      </w:r>
    </w:p>
    <w:p w:rsidR="00267656" w:rsidRPr="00E809BF" w:rsidRDefault="00E809BF">
      <w:pPr>
        <w:autoSpaceDE w:val="0"/>
        <w:autoSpaceDN w:val="0"/>
        <w:spacing w:before="192" w:after="0" w:line="230" w:lineRule="auto"/>
        <w:ind w:left="180"/>
        <w:rPr>
          <w:lang w:val="ru-RU"/>
        </w:rPr>
      </w:pPr>
      <w:r w:rsidRPr="00E809BF">
        <w:rPr>
          <w:rFonts w:ascii="Times New Roman" w:eastAsia="Times New Roman" w:hAnsi="Times New Roman"/>
          <w:b/>
          <w:color w:val="000000"/>
          <w:sz w:val="24"/>
          <w:lang w:val="ru-RU"/>
        </w:rPr>
        <w:t>МЕСТО УЧЕБНОГО ПРЕДМЕТА «ФИЗИЧЕСКАЯ КУЛЬТУРА» В УЧЕБНОМ ПЛАНЕ</w:t>
      </w:r>
    </w:p>
    <w:p w:rsidR="00267656" w:rsidRPr="00E809BF" w:rsidRDefault="00E809BF">
      <w:pPr>
        <w:autoSpaceDE w:val="0"/>
        <w:autoSpaceDN w:val="0"/>
        <w:spacing w:before="190" w:after="0"/>
        <w:rPr>
          <w:lang w:val="ru-RU"/>
        </w:rPr>
      </w:pPr>
      <w:r w:rsidRPr="00E809BF">
        <w:rPr>
          <w:rFonts w:ascii="Times New Roman" w:eastAsia="Times New Roman" w:hAnsi="Times New Roman"/>
          <w:color w:val="000000"/>
          <w:sz w:val="24"/>
          <w:lang w:val="ru-RU"/>
        </w:rPr>
        <w:t xml:space="preserve">Общий объём часов, отведённых на изучение учебной дисциплины «Физическая культура» в основной школе составляет 510 часов (три часа в неделю в каждом классе). На модульный </w:t>
      </w:r>
      <w:proofErr w:type="gramStart"/>
      <w:r w:rsidRPr="00E809BF">
        <w:rPr>
          <w:rFonts w:ascii="Times New Roman" w:eastAsia="Times New Roman" w:hAnsi="Times New Roman"/>
          <w:color w:val="000000"/>
          <w:sz w:val="24"/>
          <w:lang w:val="ru-RU"/>
        </w:rPr>
        <w:t>блок«</w:t>
      </w:r>
      <w:proofErr w:type="gramEnd"/>
      <w:r w:rsidRPr="00E809BF">
        <w:rPr>
          <w:rFonts w:ascii="Times New Roman" w:eastAsia="Times New Roman" w:hAnsi="Times New Roman"/>
          <w:color w:val="000000"/>
          <w:sz w:val="24"/>
          <w:lang w:val="ru-RU"/>
        </w:rPr>
        <w:t xml:space="preserve">Базовая физическая подготовка» отводится 150 часов из общего объёма (один час в неделю в каждом классе). </w:t>
      </w:r>
    </w:p>
    <w:p w:rsidR="00267656" w:rsidRPr="00E809BF" w:rsidRDefault="00E809BF">
      <w:pPr>
        <w:autoSpaceDE w:val="0"/>
        <w:autoSpaceDN w:val="0"/>
        <w:spacing w:before="70" w:after="0" w:line="271" w:lineRule="auto"/>
        <w:ind w:right="288"/>
        <w:rPr>
          <w:lang w:val="ru-RU"/>
        </w:rPr>
      </w:pPr>
      <w:r w:rsidRPr="00E809BF">
        <w:rPr>
          <w:rFonts w:ascii="Times New Roman" w:eastAsia="Times New Roman" w:hAnsi="Times New Roman"/>
          <w:color w:val="000000"/>
          <w:sz w:val="24"/>
          <w:lang w:val="ru-RU"/>
        </w:rPr>
        <w:t>Вариативные модули (не менее 1 часа в неделю с 5 по 9 класс) могут быть реализованы во внеурочной деятельности, в том числе в форме сетевого взаимодействия с организациями системы дополнительного образования детей.</w:t>
      </w:r>
    </w:p>
    <w:p w:rsidR="00267656" w:rsidRPr="00E809BF" w:rsidRDefault="00E809BF">
      <w:pPr>
        <w:autoSpaceDE w:val="0"/>
        <w:autoSpaceDN w:val="0"/>
        <w:spacing w:before="70" w:after="0"/>
        <w:ind w:right="288"/>
        <w:rPr>
          <w:lang w:val="ru-RU"/>
        </w:rPr>
      </w:pPr>
      <w:r w:rsidRPr="00E809BF">
        <w:rPr>
          <w:rFonts w:ascii="Times New Roman" w:eastAsia="Times New Roman" w:hAnsi="Times New Roman"/>
          <w:color w:val="000000"/>
          <w:sz w:val="24"/>
          <w:lang w:val="ru-RU"/>
        </w:rPr>
        <w:t>При подготовке рабочей программы учитывались личностные и метапредметные результаты, зафиксированные в Федеральном государственном образовательном стандарте основного общего образования и в «Универсальном кодификаторе элементов содержания и требований к результатам освоения основной образовательной программы основного общего образования».</w:t>
      </w:r>
    </w:p>
    <w:p w:rsidR="00267656" w:rsidRPr="00E809BF" w:rsidRDefault="00267656">
      <w:pPr>
        <w:rPr>
          <w:lang w:val="ru-RU"/>
        </w:rPr>
        <w:sectPr w:rsidR="00267656" w:rsidRPr="00E809BF">
          <w:pgSz w:w="11900" w:h="16840"/>
          <w:pgMar w:top="286" w:right="662" w:bottom="488" w:left="666" w:header="720" w:footer="720" w:gutter="0"/>
          <w:cols w:space="720" w:equalWidth="0">
            <w:col w:w="10572" w:space="0"/>
          </w:cols>
          <w:docGrid w:linePitch="360"/>
        </w:sectPr>
      </w:pPr>
    </w:p>
    <w:p w:rsidR="00267656" w:rsidRPr="00E809BF" w:rsidRDefault="00267656">
      <w:pPr>
        <w:autoSpaceDE w:val="0"/>
        <w:autoSpaceDN w:val="0"/>
        <w:spacing w:after="78" w:line="220" w:lineRule="exact"/>
        <w:rPr>
          <w:lang w:val="ru-RU"/>
        </w:rPr>
      </w:pPr>
    </w:p>
    <w:p w:rsidR="00267656" w:rsidRPr="00E809BF" w:rsidRDefault="00E809BF">
      <w:pPr>
        <w:autoSpaceDE w:val="0"/>
        <w:autoSpaceDN w:val="0"/>
        <w:spacing w:after="0" w:line="230" w:lineRule="auto"/>
        <w:rPr>
          <w:lang w:val="ru-RU"/>
        </w:rPr>
      </w:pPr>
      <w:r w:rsidRPr="00E809BF">
        <w:rPr>
          <w:rFonts w:ascii="Times New Roman" w:eastAsia="Times New Roman" w:hAnsi="Times New Roman"/>
          <w:b/>
          <w:color w:val="000000"/>
          <w:sz w:val="24"/>
          <w:lang w:val="ru-RU"/>
        </w:rPr>
        <w:t xml:space="preserve">СОДЕРЖАНИЕ УЧЕБНОГО ПРЕДМЕТА </w:t>
      </w:r>
    </w:p>
    <w:p w:rsidR="00267656" w:rsidRPr="00E809BF" w:rsidRDefault="00E809BF">
      <w:pPr>
        <w:autoSpaceDE w:val="0"/>
        <w:autoSpaceDN w:val="0"/>
        <w:spacing w:before="346" w:after="0" w:line="230" w:lineRule="auto"/>
        <w:rPr>
          <w:lang w:val="ru-RU"/>
        </w:rPr>
      </w:pPr>
      <w:r w:rsidRPr="00E809BF">
        <w:rPr>
          <w:rFonts w:ascii="Times New Roman" w:eastAsia="Times New Roman" w:hAnsi="Times New Roman"/>
          <w:b/>
          <w:color w:val="000000"/>
          <w:sz w:val="24"/>
          <w:lang w:val="ru-RU"/>
        </w:rPr>
        <w:t>5 КЛАСС</w:t>
      </w:r>
    </w:p>
    <w:p w:rsidR="00267656" w:rsidRPr="00E809BF" w:rsidRDefault="00E809BF">
      <w:pPr>
        <w:autoSpaceDE w:val="0"/>
        <w:autoSpaceDN w:val="0"/>
        <w:spacing w:before="166" w:after="0" w:line="271" w:lineRule="auto"/>
        <w:ind w:right="144" w:firstLine="180"/>
        <w:rPr>
          <w:lang w:val="ru-RU"/>
        </w:rPr>
      </w:pPr>
      <w:r w:rsidRPr="00E809BF">
        <w:rPr>
          <w:rFonts w:ascii="Times New Roman" w:eastAsia="Times New Roman" w:hAnsi="Times New Roman"/>
          <w:b/>
          <w:color w:val="000000"/>
          <w:sz w:val="24"/>
          <w:lang w:val="ru-RU"/>
        </w:rPr>
        <w:t>Знания о физической культуре</w:t>
      </w:r>
      <w:r w:rsidRPr="00E809BF">
        <w:rPr>
          <w:rFonts w:ascii="Times New Roman" w:eastAsia="Times New Roman" w:hAnsi="Times New Roman"/>
          <w:color w:val="000000"/>
          <w:sz w:val="24"/>
          <w:lang w:val="ru-RU"/>
        </w:rPr>
        <w:t>. Физическая культура в основной школе: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школе.</w:t>
      </w:r>
    </w:p>
    <w:p w:rsidR="00267656" w:rsidRPr="00E809BF" w:rsidRDefault="00E809BF">
      <w:pPr>
        <w:tabs>
          <w:tab w:val="left" w:pos="180"/>
        </w:tabs>
        <w:autoSpaceDE w:val="0"/>
        <w:autoSpaceDN w:val="0"/>
        <w:spacing w:before="70" w:after="0" w:line="262" w:lineRule="auto"/>
        <w:ind w:right="144"/>
        <w:rPr>
          <w:lang w:val="ru-RU"/>
        </w:rPr>
      </w:pPr>
      <w:r w:rsidRPr="00E809BF">
        <w:rPr>
          <w:lang w:val="ru-RU"/>
        </w:rPr>
        <w:tab/>
      </w:r>
      <w:r w:rsidRPr="00E809BF">
        <w:rPr>
          <w:rFonts w:ascii="Times New Roman" w:eastAsia="Times New Roman" w:hAnsi="Times New Roman"/>
          <w:color w:val="000000"/>
          <w:sz w:val="24"/>
          <w:lang w:val="ru-RU"/>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267656" w:rsidRPr="00E809BF" w:rsidRDefault="00E809BF">
      <w:pPr>
        <w:tabs>
          <w:tab w:val="left" w:pos="180"/>
        </w:tabs>
        <w:autoSpaceDE w:val="0"/>
        <w:autoSpaceDN w:val="0"/>
        <w:spacing w:before="70" w:after="0" w:line="262" w:lineRule="auto"/>
        <w:ind w:right="288"/>
        <w:rPr>
          <w:lang w:val="ru-RU"/>
        </w:rPr>
      </w:pPr>
      <w:r w:rsidRPr="00E809BF">
        <w:rPr>
          <w:lang w:val="ru-RU"/>
        </w:rPr>
        <w:tab/>
      </w:r>
      <w:r w:rsidRPr="00E809BF">
        <w:rPr>
          <w:rFonts w:ascii="Times New Roman" w:eastAsia="Times New Roman" w:hAnsi="Times New Roman"/>
          <w:color w:val="000000"/>
          <w:sz w:val="24"/>
          <w:lang w:val="ru-RU"/>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267656" w:rsidRPr="00E809BF" w:rsidRDefault="00E809BF">
      <w:pPr>
        <w:tabs>
          <w:tab w:val="left" w:pos="180"/>
        </w:tabs>
        <w:autoSpaceDE w:val="0"/>
        <w:autoSpaceDN w:val="0"/>
        <w:spacing w:before="72" w:after="0" w:line="283" w:lineRule="auto"/>
        <w:ind w:right="144"/>
        <w:rPr>
          <w:lang w:val="ru-RU"/>
        </w:rPr>
      </w:pPr>
      <w:r w:rsidRPr="00E809BF">
        <w:rPr>
          <w:lang w:val="ru-RU"/>
        </w:rPr>
        <w:tab/>
      </w:r>
      <w:r w:rsidRPr="00E809BF">
        <w:rPr>
          <w:rFonts w:ascii="Times New Roman" w:eastAsia="Times New Roman" w:hAnsi="Times New Roman"/>
          <w:i/>
          <w:color w:val="000000"/>
          <w:sz w:val="24"/>
          <w:lang w:val="ru-RU"/>
        </w:rPr>
        <w:t>Способы самостоятельной деятельности</w:t>
      </w:r>
      <w:r w:rsidRPr="00E809BF">
        <w:rPr>
          <w:rFonts w:ascii="Times New Roman" w:eastAsia="Times New Roman" w:hAnsi="Times New Roman"/>
          <w:color w:val="000000"/>
          <w:sz w:val="24"/>
          <w:lang w:val="ru-RU"/>
        </w:rPr>
        <w:t xml:space="preserve">. Режим дня и его значение для учащихся школы,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 </w:t>
      </w:r>
      <w:r w:rsidRPr="00E809BF">
        <w:rPr>
          <w:lang w:val="ru-RU"/>
        </w:rPr>
        <w:tab/>
      </w:r>
      <w:r w:rsidRPr="00E809BF">
        <w:rPr>
          <w:rFonts w:ascii="Times New Roman" w:eastAsia="Times New Roman" w:hAnsi="Times New Roman"/>
          <w:color w:val="000000"/>
          <w:sz w:val="24"/>
          <w:lang w:val="ru-RU"/>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267656" w:rsidRPr="00E809BF" w:rsidRDefault="00E809BF">
      <w:pPr>
        <w:tabs>
          <w:tab w:val="left" w:pos="180"/>
        </w:tabs>
        <w:autoSpaceDE w:val="0"/>
        <w:autoSpaceDN w:val="0"/>
        <w:spacing w:before="70" w:after="0"/>
        <w:rPr>
          <w:lang w:val="ru-RU"/>
        </w:rPr>
      </w:pPr>
      <w:r w:rsidRPr="00E809BF">
        <w:rPr>
          <w:lang w:val="ru-RU"/>
        </w:rPr>
        <w:tab/>
      </w:r>
      <w:r w:rsidRPr="00E809BF">
        <w:rPr>
          <w:rFonts w:ascii="Times New Roman" w:eastAsia="Times New Roman" w:hAnsi="Times New Roman"/>
          <w:color w:val="000000"/>
          <w:sz w:val="24"/>
          <w:lang w:val="ru-RU"/>
        </w:rPr>
        <w:t xml:space="preserve">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 </w:t>
      </w:r>
      <w:r w:rsidRPr="00E809BF">
        <w:rPr>
          <w:lang w:val="ru-RU"/>
        </w:rPr>
        <w:tab/>
      </w:r>
      <w:r w:rsidRPr="00E809BF">
        <w:rPr>
          <w:rFonts w:ascii="Times New Roman" w:eastAsia="Times New Roman" w:hAnsi="Times New Roman"/>
          <w:color w:val="000000"/>
          <w:sz w:val="24"/>
          <w:lang w:val="ru-RU"/>
        </w:rPr>
        <w:t>Оценивание состояния организма в покое и после физической нагрузки в процессе самостоятельных занятий физической культуры и спортом.</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color w:val="000000"/>
          <w:sz w:val="24"/>
          <w:lang w:val="ru-RU"/>
        </w:rPr>
        <w:t>Составление дневника физической культуры.</w:t>
      </w:r>
    </w:p>
    <w:p w:rsidR="00267656" w:rsidRPr="00E809BF" w:rsidRDefault="00E809BF">
      <w:pPr>
        <w:autoSpaceDE w:val="0"/>
        <w:autoSpaceDN w:val="0"/>
        <w:spacing w:before="70" w:after="0"/>
        <w:ind w:right="144" w:firstLine="180"/>
        <w:rPr>
          <w:lang w:val="ru-RU"/>
        </w:rPr>
      </w:pPr>
      <w:r w:rsidRPr="00E809BF">
        <w:rPr>
          <w:rFonts w:ascii="Times New Roman" w:eastAsia="Times New Roman" w:hAnsi="Times New Roman"/>
          <w:b/>
          <w:color w:val="000000"/>
          <w:sz w:val="24"/>
          <w:lang w:val="ru-RU"/>
        </w:rPr>
        <w:t>Физическое совершенствование</w:t>
      </w:r>
      <w:r w:rsidRPr="00E809BF">
        <w:rPr>
          <w:rFonts w:ascii="Times New Roman" w:eastAsia="Times New Roman" w:hAnsi="Times New Roman"/>
          <w:color w:val="000000"/>
          <w:sz w:val="24"/>
          <w:lang w:val="ru-RU"/>
        </w:rPr>
        <w:t xml:space="preserve">. </w:t>
      </w:r>
      <w:r w:rsidRPr="00E809BF">
        <w:rPr>
          <w:rFonts w:ascii="Times New Roman" w:eastAsia="Times New Roman" w:hAnsi="Times New Roman"/>
          <w:b/>
          <w:i/>
          <w:color w:val="000000"/>
          <w:sz w:val="24"/>
          <w:lang w:val="ru-RU"/>
        </w:rPr>
        <w:t>Физкультурно-оздоровительная деятельность</w:t>
      </w:r>
      <w:r w:rsidRPr="00E809BF">
        <w:rPr>
          <w:rFonts w:ascii="Times New Roman" w:eastAsia="Times New Roman" w:hAnsi="Times New Roman"/>
          <w:color w:val="000000"/>
          <w:sz w:val="24"/>
          <w:lang w:val="ru-RU"/>
        </w:rPr>
        <w:t>. 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w:t>
      </w:r>
    </w:p>
    <w:p w:rsidR="00267656" w:rsidRPr="00E809BF" w:rsidRDefault="00E809BF">
      <w:pPr>
        <w:autoSpaceDE w:val="0"/>
        <w:autoSpaceDN w:val="0"/>
        <w:spacing w:before="70" w:after="0" w:line="262" w:lineRule="auto"/>
        <w:ind w:right="288"/>
        <w:rPr>
          <w:lang w:val="ru-RU"/>
        </w:rPr>
      </w:pPr>
      <w:r w:rsidRPr="00E809BF">
        <w:rPr>
          <w:rFonts w:ascii="Times New Roman" w:eastAsia="Times New Roman" w:hAnsi="Times New Roman"/>
          <w:color w:val="000000"/>
          <w:sz w:val="24"/>
          <w:lang w:val="ru-RU"/>
        </w:rPr>
        <w:t>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267656" w:rsidRPr="00E809BF" w:rsidRDefault="00E809BF">
      <w:pPr>
        <w:tabs>
          <w:tab w:val="left" w:pos="180"/>
        </w:tabs>
        <w:autoSpaceDE w:val="0"/>
        <w:autoSpaceDN w:val="0"/>
        <w:spacing w:before="70" w:after="0" w:line="262" w:lineRule="auto"/>
        <w:ind w:right="1296"/>
        <w:rPr>
          <w:lang w:val="ru-RU"/>
        </w:rPr>
      </w:pPr>
      <w:r w:rsidRPr="00E809BF">
        <w:rPr>
          <w:lang w:val="ru-RU"/>
        </w:rPr>
        <w:tab/>
      </w:r>
      <w:r w:rsidRPr="00E809BF">
        <w:rPr>
          <w:rFonts w:ascii="Times New Roman" w:eastAsia="Times New Roman" w:hAnsi="Times New Roman"/>
          <w:color w:val="000000"/>
          <w:sz w:val="24"/>
          <w:lang w:val="ru-RU"/>
        </w:rPr>
        <w:t>Спортивно-оздоровительная деятельность. Роль и значение спортивно-оздоровительной деятельности в здоровом образе жизни современного человека.</w:t>
      </w:r>
    </w:p>
    <w:p w:rsidR="00267656" w:rsidRPr="00E809BF" w:rsidRDefault="00E809BF">
      <w:pPr>
        <w:autoSpaceDE w:val="0"/>
        <w:autoSpaceDN w:val="0"/>
        <w:spacing w:before="70" w:after="0" w:line="278" w:lineRule="auto"/>
        <w:ind w:firstLine="180"/>
        <w:rPr>
          <w:lang w:val="ru-RU"/>
        </w:rPr>
      </w:pPr>
      <w:r w:rsidRPr="00E809BF">
        <w:rPr>
          <w:rFonts w:ascii="Times New Roman" w:eastAsia="Times New Roman" w:hAnsi="Times New Roman"/>
          <w:i/>
          <w:color w:val="000000"/>
          <w:sz w:val="24"/>
          <w:lang w:val="ru-RU"/>
        </w:rPr>
        <w:t>Модуль «Гимнастика»</w:t>
      </w:r>
      <w:r w:rsidRPr="00E809BF">
        <w:rPr>
          <w:rFonts w:ascii="Times New Roman" w:eastAsia="Times New Roman" w:hAnsi="Times New Roman"/>
          <w:color w:val="000000"/>
          <w:sz w:val="24"/>
          <w:lang w:val="ru-RU"/>
        </w:rPr>
        <w:t>. 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267656" w:rsidRPr="00E809BF" w:rsidRDefault="00E809BF">
      <w:pPr>
        <w:autoSpaceDE w:val="0"/>
        <w:autoSpaceDN w:val="0"/>
        <w:spacing w:before="70" w:after="0" w:line="281" w:lineRule="auto"/>
        <w:ind w:firstLine="180"/>
        <w:rPr>
          <w:lang w:val="ru-RU"/>
        </w:rPr>
      </w:pPr>
      <w:r w:rsidRPr="00E809BF">
        <w:rPr>
          <w:rFonts w:ascii="Times New Roman" w:eastAsia="Times New Roman" w:hAnsi="Times New Roman"/>
          <w:color w:val="000000"/>
          <w:sz w:val="24"/>
          <w:lang w:val="ru-RU"/>
        </w:rPr>
        <w:t>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267656" w:rsidRPr="00E809BF" w:rsidRDefault="00E809BF">
      <w:pPr>
        <w:autoSpaceDE w:val="0"/>
        <w:autoSpaceDN w:val="0"/>
        <w:spacing w:before="70" w:after="0" w:line="271" w:lineRule="auto"/>
        <w:ind w:right="144" w:firstLine="180"/>
        <w:rPr>
          <w:lang w:val="ru-RU"/>
        </w:rPr>
      </w:pPr>
      <w:r w:rsidRPr="00E809BF">
        <w:rPr>
          <w:rFonts w:ascii="Times New Roman" w:eastAsia="Times New Roman" w:hAnsi="Times New Roman"/>
          <w:i/>
          <w:color w:val="000000"/>
          <w:sz w:val="24"/>
          <w:lang w:val="ru-RU"/>
        </w:rPr>
        <w:t>Модуль «Лёгкая атлетика»</w:t>
      </w:r>
      <w:r w:rsidRPr="00E809BF">
        <w:rPr>
          <w:rFonts w:ascii="Times New Roman" w:eastAsia="Times New Roman" w:hAnsi="Times New Roman"/>
          <w:color w:val="000000"/>
          <w:sz w:val="24"/>
          <w:lang w:val="ru-RU"/>
        </w:rPr>
        <w:t>. 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267656" w:rsidRPr="00E809BF" w:rsidRDefault="00E809BF">
      <w:pPr>
        <w:tabs>
          <w:tab w:val="left" w:pos="180"/>
        </w:tabs>
        <w:autoSpaceDE w:val="0"/>
        <w:autoSpaceDN w:val="0"/>
        <w:spacing w:before="70" w:after="0" w:line="262" w:lineRule="auto"/>
        <w:ind w:right="720"/>
        <w:rPr>
          <w:lang w:val="ru-RU"/>
        </w:rPr>
      </w:pPr>
      <w:r w:rsidRPr="00E809BF">
        <w:rPr>
          <w:lang w:val="ru-RU"/>
        </w:rPr>
        <w:tab/>
      </w:r>
      <w:r w:rsidRPr="00E809BF">
        <w:rPr>
          <w:rFonts w:ascii="Times New Roman" w:eastAsia="Times New Roman" w:hAnsi="Times New Roman"/>
          <w:color w:val="000000"/>
          <w:sz w:val="24"/>
          <w:lang w:val="ru-RU"/>
        </w:rPr>
        <w:t>Метание малого мяча с места в вертикальную неподвижную мишень; метание малого мяча на дальность с трёх шагов разбега.</w:t>
      </w:r>
    </w:p>
    <w:p w:rsidR="00267656" w:rsidRPr="00E809BF" w:rsidRDefault="00E809BF">
      <w:pPr>
        <w:tabs>
          <w:tab w:val="left" w:pos="180"/>
        </w:tabs>
        <w:autoSpaceDE w:val="0"/>
        <w:autoSpaceDN w:val="0"/>
        <w:spacing w:before="70" w:after="0" w:line="262" w:lineRule="auto"/>
        <w:ind w:right="720"/>
        <w:rPr>
          <w:lang w:val="ru-RU"/>
        </w:rPr>
      </w:pPr>
      <w:r w:rsidRPr="00E809BF">
        <w:rPr>
          <w:lang w:val="ru-RU"/>
        </w:rPr>
        <w:tab/>
      </w:r>
      <w:r w:rsidRPr="00E809BF">
        <w:rPr>
          <w:rFonts w:ascii="Times New Roman" w:eastAsia="Times New Roman" w:hAnsi="Times New Roman"/>
          <w:i/>
          <w:color w:val="000000"/>
          <w:sz w:val="24"/>
          <w:lang w:val="ru-RU"/>
        </w:rPr>
        <w:t>Модуль «Зимние виды спорта»</w:t>
      </w:r>
      <w:r w:rsidRPr="00E809BF">
        <w:rPr>
          <w:rFonts w:ascii="Times New Roman" w:eastAsia="Times New Roman" w:hAnsi="Times New Roman"/>
          <w:color w:val="000000"/>
          <w:sz w:val="24"/>
          <w:lang w:val="ru-RU"/>
        </w:rPr>
        <w:t>. Передвижение на лыжах попеременным двухшажным ходом; повороты на лыжах переступанием на месте и в движении по учебной дистанции; подъём по</w:t>
      </w:r>
    </w:p>
    <w:p w:rsidR="00267656" w:rsidRPr="00E809BF" w:rsidRDefault="00267656">
      <w:pPr>
        <w:rPr>
          <w:lang w:val="ru-RU"/>
        </w:rPr>
        <w:sectPr w:rsidR="00267656" w:rsidRPr="00E809BF">
          <w:pgSz w:w="11900" w:h="16840"/>
          <w:pgMar w:top="298" w:right="650" w:bottom="410" w:left="666" w:header="720" w:footer="720" w:gutter="0"/>
          <w:cols w:space="720" w:equalWidth="0">
            <w:col w:w="10584" w:space="0"/>
          </w:cols>
          <w:docGrid w:linePitch="360"/>
        </w:sectPr>
      </w:pPr>
    </w:p>
    <w:p w:rsidR="00267656" w:rsidRPr="00E809BF" w:rsidRDefault="00267656">
      <w:pPr>
        <w:autoSpaceDE w:val="0"/>
        <w:autoSpaceDN w:val="0"/>
        <w:spacing w:after="66" w:line="220" w:lineRule="exact"/>
        <w:rPr>
          <w:lang w:val="ru-RU"/>
        </w:rPr>
      </w:pPr>
    </w:p>
    <w:p w:rsidR="00267656" w:rsidRPr="00E809BF" w:rsidRDefault="00E809BF">
      <w:pPr>
        <w:autoSpaceDE w:val="0"/>
        <w:autoSpaceDN w:val="0"/>
        <w:spacing w:after="0" w:line="262" w:lineRule="auto"/>
        <w:ind w:right="144"/>
        <w:rPr>
          <w:lang w:val="ru-RU"/>
        </w:rPr>
      </w:pPr>
      <w:r w:rsidRPr="00E809BF">
        <w:rPr>
          <w:rFonts w:ascii="Times New Roman" w:eastAsia="Times New Roman" w:hAnsi="Times New Roman"/>
          <w:color w:val="000000"/>
          <w:sz w:val="24"/>
          <w:lang w:val="ru-RU"/>
        </w:rPr>
        <w:t>пологому склону способом «лесенка» и спуск в основной стойке; преодоление небольших бугров и впадин при спуске с пологого склона.</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i/>
          <w:color w:val="000000"/>
          <w:sz w:val="24"/>
          <w:lang w:val="ru-RU"/>
        </w:rPr>
        <w:t>Модуль «Спортивные игры»</w:t>
      </w:r>
      <w:r w:rsidRPr="00E809BF">
        <w:rPr>
          <w:rFonts w:ascii="Times New Roman" w:eastAsia="Times New Roman" w:hAnsi="Times New Roman"/>
          <w:color w:val="000000"/>
          <w:sz w:val="24"/>
          <w:lang w:val="ru-RU"/>
        </w:rPr>
        <w:t>.</w:t>
      </w:r>
    </w:p>
    <w:p w:rsidR="00267656" w:rsidRPr="00E809BF" w:rsidRDefault="00E809BF">
      <w:pPr>
        <w:autoSpaceDE w:val="0"/>
        <w:autoSpaceDN w:val="0"/>
        <w:spacing w:before="70" w:after="0" w:line="271" w:lineRule="auto"/>
        <w:ind w:firstLine="180"/>
        <w:rPr>
          <w:lang w:val="ru-RU"/>
        </w:rPr>
      </w:pPr>
      <w:r w:rsidRPr="00E809BF">
        <w:rPr>
          <w:rFonts w:ascii="Times New Roman" w:eastAsia="Times New Roman" w:hAnsi="Times New Roman"/>
          <w:color w:val="000000"/>
          <w:sz w:val="24"/>
          <w:u w:val="single"/>
          <w:lang w:val="ru-RU"/>
        </w:rPr>
        <w:t>Баскетбол</w:t>
      </w:r>
      <w:r w:rsidRPr="00E809BF">
        <w:rPr>
          <w:rFonts w:ascii="Times New Roman" w:eastAsia="Times New Roman" w:hAnsi="Times New Roman"/>
          <w:color w:val="000000"/>
          <w:sz w:val="24"/>
          <w:lang w:val="ru-RU"/>
        </w:rPr>
        <w:t>.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267656" w:rsidRPr="00E809BF" w:rsidRDefault="00E809BF">
      <w:pPr>
        <w:tabs>
          <w:tab w:val="left" w:pos="180"/>
        </w:tabs>
        <w:autoSpaceDE w:val="0"/>
        <w:autoSpaceDN w:val="0"/>
        <w:spacing w:before="70" w:after="0" w:line="262" w:lineRule="auto"/>
        <w:ind w:right="432"/>
        <w:rPr>
          <w:lang w:val="ru-RU"/>
        </w:rPr>
      </w:pPr>
      <w:r w:rsidRPr="00E809BF">
        <w:rPr>
          <w:lang w:val="ru-RU"/>
        </w:rPr>
        <w:tab/>
      </w:r>
      <w:r w:rsidRPr="00E809BF">
        <w:rPr>
          <w:rFonts w:ascii="Times New Roman" w:eastAsia="Times New Roman" w:hAnsi="Times New Roman"/>
          <w:color w:val="000000"/>
          <w:sz w:val="24"/>
          <w:u w:val="single"/>
          <w:lang w:val="ru-RU"/>
        </w:rPr>
        <w:t>Волейбол.</w:t>
      </w:r>
      <w:r w:rsidRPr="00E809BF">
        <w:rPr>
          <w:rFonts w:ascii="Times New Roman" w:eastAsia="Times New Roman" w:hAnsi="Times New Roman"/>
          <w:color w:val="000000"/>
          <w:sz w:val="24"/>
          <w:lang w:val="ru-RU"/>
        </w:rPr>
        <w:t xml:space="preserve"> Прямая нижняя подача мяча; приём и передача мяча двумя руками снизу и сверху на месте и в движении; ранее разученные технические действия с мячом.</w:t>
      </w:r>
    </w:p>
    <w:p w:rsidR="00267656" w:rsidRPr="00E809BF" w:rsidRDefault="00E809BF">
      <w:pPr>
        <w:autoSpaceDE w:val="0"/>
        <w:autoSpaceDN w:val="0"/>
        <w:spacing w:before="70" w:after="0" w:line="271" w:lineRule="auto"/>
        <w:ind w:firstLine="180"/>
        <w:rPr>
          <w:lang w:val="ru-RU"/>
        </w:rPr>
      </w:pPr>
      <w:r w:rsidRPr="00E809BF">
        <w:rPr>
          <w:rFonts w:ascii="Times New Roman" w:eastAsia="Times New Roman" w:hAnsi="Times New Roman"/>
          <w:color w:val="000000"/>
          <w:sz w:val="24"/>
          <w:u w:val="single"/>
          <w:lang w:val="ru-RU"/>
        </w:rPr>
        <w:t>Футбол.</w:t>
      </w:r>
      <w:r w:rsidRPr="00E809BF">
        <w:rPr>
          <w:rFonts w:ascii="Times New Roman" w:eastAsia="Times New Roman" w:hAnsi="Times New Roman"/>
          <w:color w:val="000000"/>
          <w:sz w:val="24"/>
          <w:lang w:val="ru-RU"/>
        </w:rPr>
        <w:t>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w:t>
      </w:r>
    </w:p>
    <w:p w:rsidR="00267656" w:rsidRPr="00E809BF" w:rsidRDefault="00E809BF">
      <w:pPr>
        <w:tabs>
          <w:tab w:val="left" w:pos="180"/>
        </w:tabs>
        <w:autoSpaceDE w:val="0"/>
        <w:autoSpaceDN w:val="0"/>
        <w:spacing w:before="72" w:after="0" w:line="262" w:lineRule="auto"/>
        <w:ind w:right="432"/>
        <w:rPr>
          <w:lang w:val="ru-RU"/>
        </w:rPr>
      </w:pPr>
      <w:r w:rsidRPr="00E809BF">
        <w:rPr>
          <w:lang w:val="ru-RU"/>
        </w:rPr>
        <w:tab/>
      </w:r>
      <w:r w:rsidRPr="00E809BF">
        <w:rPr>
          <w:rFonts w:ascii="Times New Roman" w:eastAsia="Times New Roman" w:hAnsi="Times New Roman"/>
          <w:color w:val="000000"/>
          <w:sz w:val="24"/>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267656" w:rsidRPr="00E809BF" w:rsidRDefault="00E809BF">
      <w:pPr>
        <w:autoSpaceDE w:val="0"/>
        <w:autoSpaceDN w:val="0"/>
        <w:spacing w:before="70" w:after="0" w:line="271" w:lineRule="auto"/>
        <w:ind w:right="288" w:firstLine="180"/>
        <w:rPr>
          <w:lang w:val="ru-RU"/>
        </w:rPr>
      </w:pPr>
      <w:r w:rsidRPr="00E809BF">
        <w:rPr>
          <w:rFonts w:ascii="Times New Roman" w:eastAsia="Times New Roman" w:hAnsi="Times New Roman"/>
          <w:i/>
          <w:color w:val="000000"/>
          <w:sz w:val="24"/>
          <w:lang w:val="ru-RU"/>
        </w:rPr>
        <w:t>Модуль «Спорт»</w:t>
      </w:r>
      <w:r w:rsidRPr="00E809BF">
        <w:rPr>
          <w:rFonts w:ascii="Times New Roman" w:eastAsia="Times New Roman" w:hAnsi="Times New Roman"/>
          <w:color w:val="000000"/>
          <w:sz w:val="24"/>
          <w:lang w:val="ru-RU"/>
        </w:rPr>
        <w:t xml:space="preserve">. Физическая подготовка к выполнению нормативов комплекса ГТО с </w:t>
      </w:r>
      <w:r w:rsidRPr="00E809BF">
        <w:rPr>
          <w:lang w:val="ru-RU"/>
        </w:rPr>
        <w:br/>
      </w:r>
      <w:r w:rsidRPr="00E809BF">
        <w:rPr>
          <w:rFonts w:ascii="Times New Roman" w:eastAsia="Times New Roman" w:hAnsi="Times New Roman"/>
          <w:color w:val="000000"/>
          <w:sz w:val="24"/>
          <w:lang w:val="ru-RU"/>
        </w:rPr>
        <w:t>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6 КЛАСС</w:t>
      </w:r>
    </w:p>
    <w:p w:rsidR="00267656" w:rsidRPr="00E809BF" w:rsidRDefault="00E809BF">
      <w:pPr>
        <w:autoSpaceDE w:val="0"/>
        <w:autoSpaceDN w:val="0"/>
        <w:spacing w:before="166" w:after="0"/>
        <w:ind w:right="144" w:firstLine="180"/>
        <w:rPr>
          <w:lang w:val="ru-RU"/>
        </w:rPr>
      </w:pPr>
      <w:r w:rsidRPr="00E809BF">
        <w:rPr>
          <w:rFonts w:ascii="Times New Roman" w:eastAsia="Times New Roman" w:hAnsi="Times New Roman"/>
          <w:b/>
          <w:color w:val="000000"/>
          <w:sz w:val="24"/>
          <w:lang w:val="ru-RU"/>
        </w:rPr>
        <w:t>Знания о физической культуре</w:t>
      </w:r>
      <w:r w:rsidRPr="00E809BF">
        <w:rPr>
          <w:rFonts w:ascii="Times New Roman" w:eastAsia="Times New Roman" w:hAnsi="Times New Roman"/>
          <w:color w:val="000000"/>
          <w:sz w:val="24"/>
          <w:lang w:val="ru-RU"/>
        </w:rPr>
        <w:t>. 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267656" w:rsidRPr="00E809BF" w:rsidRDefault="00E809BF">
      <w:pPr>
        <w:autoSpaceDE w:val="0"/>
        <w:autoSpaceDN w:val="0"/>
        <w:spacing w:before="70" w:after="0" w:line="271" w:lineRule="auto"/>
        <w:ind w:right="288" w:firstLine="180"/>
        <w:rPr>
          <w:lang w:val="ru-RU"/>
        </w:rPr>
      </w:pPr>
      <w:r w:rsidRPr="00E809BF">
        <w:rPr>
          <w:rFonts w:ascii="Times New Roman" w:eastAsia="Times New Roman" w:hAnsi="Times New Roman"/>
          <w:b/>
          <w:color w:val="000000"/>
          <w:sz w:val="24"/>
          <w:lang w:val="ru-RU"/>
        </w:rPr>
        <w:t>Способы самостоятельной деятельности</w:t>
      </w:r>
      <w:r w:rsidRPr="00E809BF">
        <w:rPr>
          <w:rFonts w:ascii="Times New Roman" w:eastAsia="Times New Roman" w:hAnsi="Times New Roman"/>
          <w:color w:val="000000"/>
          <w:sz w:val="24"/>
          <w:lang w:val="ru-RU"/>
        </w:rPr>
        <w:t>. 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w:t>
      </w:r>
    </w:p>
    <w:p w:rsidR="00267656" w:rsidRPr="00E809BF" w:rsidRDefault="00E809BF">
      <w:pPr>
        <w:autoSpaceDE w:val="0"/>
        <w:autoSpaceDN w:val="0"/>
        <w:spacing w:before="70" w:after="0"/>
        <w:ind w:right="576" w:firstLine="180"/>
        <w:rPr>
          <w:lang w:val="ru-RU"/>
        </w:rPr>
      </w:pPr>
      <w:r w:rsidRPr="00E809BF">
        <w:rPr>
          <w:rFonts w:ascii="Times New Roman" w:eastAsia="Times New Roman" w:hAnsi="Times New Roman"/>
          <w:color w:val="000000"/>
          <w:sz w:val="24"/>
          <w:lang w:val="ru-RU"/>
        </w:rPr>
        <w:t>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color w:val="000000"/>
          <w:sz w:val="24"/>
          <w:lang w:val="ru-RU"/>
        </w:rPr>
        <w:t>Правила и способы составления плана самостоятельных занятий физической подготовкой.</w:t>
      </w:r>
    </w:p>
    <w:p w:rsidR="00267656" w:rsidRPr="00E809BF" w:rsidRDefault="00E809BF">
      <w:pPr>
        <w:autoSpaceDE w:val="0"/>
        <w:autoSpaceDN w:val="0"/>
        <w:spacing w:before="70" w:after="0" w:line="278" w:lineRule="auto"/>
        <w:ind w:right="576" w:firstLine="180"/>
        <w:rPr>
          <w:lang w:val="ru-RU"/>
        </w:rPr>
      </w:pPr>
      <w:r w:rsidRPr="00E809BF">
        <w:rPr>
          <w:rFonts w:ascii="Times New Roman" w:eastAsia="Times New Roman" w:hAnsi="Times New Roman"/>
          <w:b/>
          <w:color w:val="000000"/>
          <w:sz w:val="24"/>
          <w:lang w:val="ru-RU"/>
        </w:rPr>
        <w:t>Физическое совершенствование</w:t>
      </w:r>
      <w:r w:rsidRPr="00E809BF">
        <w:rPr>
          <w:rFonts w:ascii="Times New Roman" w:eastAsia="Times New Roman" w:hAnsi="Times New Roman"/>
          <w:color w:val="000000"/>
          <w:sz w:val="24"/>
          <w:lang w:val="ru-RU"/>
        </w:rPr>
        <w:t xml:space="preserve">. </w:t>
      </w:r>
      <w:r w:rsidRPr="00E809BF">
        <w:rPr>
          <w:rFonts w:ascii="Times New Roman" w:eastAsia="Times New Roman" w:hAnsi="Times New Roman"/>
          <w:b/>
          <w:i/>
          <w:color w:val="000000"/>
          <w:sz w:val="24"/>
          <w:lang w:val="ru-RU"/>
        </w:rPr>
        <w:t>Физкультурно-оздоровительная деятельность</w:t>
      </w:r>
      <w:r w:rsidRPr="00E809BF">
        <w:rPr>
          <w:rFonts w:ascii="Times New Roman" w:eastAsia="Times New Roman" w:hAnsi="Times New Roman"/>
          <w:color w:val="000000"/>
          <w:sz w:val="24"/>
          <w:lang w:val="ru-RU"/>
        </w:rPr>
        <w:t>. 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267656" w:rsidRPr="00E809BF" w:rsidRDefault="00E809BF">
      <w:pPr>
        <w:autoSpaceDE w:val="0"/>
        <w:autoSpaceDN w:val="0"/>
        <w:spacing w:before="70" w:after="0" w:line="281" w:lineRule="auto"/>
        <w:ind w:right="288" w:firstLine="180"/>
        <w:rPr>
          <w:lang w:val="ru-RU"/>
        </w:rPr>
      </w:pPr>
      <w:r w:rsidRPr="00E809BF">
        <w:rPr>
          <w:rFonts w:ascii="Times New Roman" w:eastAsia="Times New Roman" w:hAnsi="Times New Roman"/>
          <w:color w:val="000000"/>
          <w:sz w:val="24"/>
          <w:lang w:val="ru-RU"/>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rsidR="00267656" w:rsidRPr="00E809BF" w:rsidRDefault="00E809BF">
      <w:pPr>
        <w:autoSpaceDE w:val="0"/>
        <w:autoSpaceDN w:val="0"/>
        <w:spacing w:before="70" w:after="0" w:line="271" w:lineRule="auto"/>
        <w:ind w:right="56" w:firstLine="180"/>
        <w:jc w:val="both"/>
        <w:rPr>
          <w:lang w:val="ru-RU"/>
        </w:rPr>
      </w:pPr>
      <w:r w:rsidRPr="00E809BF">
        <w:rPr>
          <w:rFonts w:ascii="Times New Roman" w:eastAsia="Times New Roman" w:hAnsi="Times New Roman"/>
          <w:b/>
          <w:i/>
          <w:color w:val="000000"/>
          <w:sz w:val="24"/>
          <w:lang w:val="ru-RU"/>
        </w:rPr>
        <w:t>Спортивно-оздоровительная деятельность</w:t>
      </w:r>
      <w:r w:rsidRPr="00E809BF">
        <w:rPr>
          <w:rFonts w:ascii="Times New Roman" w:eastAsia="Times New Roman" w:hAnsi="Times New Roman"/>
          <w:color w:val="000000"/>
          <w:sz w:val="24"/>
          <w:lang w:val="ru-RU"/>
        </w:rPr>
        <w:t xml:space="preserve">. </w:t>
      </w:r>
      <w:r w:rsidRPr="00E809BF">
        <w:rPr>
          <w:rFonts w:ascii="Times New Roman" w:eastAsia="Times New Roman" w:hAnsi="Times New Roman"/>
          <w:i/>
          <w:color w:val="000000"/>
          <w:sz w:val="24"/>
          <w:lang w:val="ru-RU"/>
        </w:rPr>
        <w:t>Модуль «Гимнастика»</w:t>
      </w:r>
      <w:r w:rsidRPr="00E809BF">
        <w:rPr>
          <w:rFonts w:ascii="Times New Roman" w:eastAsia="Times New Roman" w:hAnsi="Times New Roman"/>
          <w:color w:val="000000"/>
          <w:sz w:val="24"/>
          <w:lang w:val="ru-RU"/>
        </w:rPr>
        <w:t>. Акробатическая комбинация из общеразвивающих и сложно координированных упражнений, стоек и кувырков, ранее разученных акробатических упражнений.</w:t>
      </w:r>
    </w:p>
    <w:p w:rsidR="00267656" w:rsidRPr="00E809BF" w:rsidRDefault="00E809BF">
      <w:pPr>
        <w:autoSpaceDE w:val="0"/>
        <w:autoSpaceDN w:val="0"/>
        <w:spacing w:before="70" w:after="0" w:line="271" w:lineRule="auto"/>
        <w:ind w:right="576" w:firstLine="180"/>
        <w:rPr>
          <w:lang w:val="ru-RU"/>
        </w:rPr>
      </w:pPr>
      <w:r w:rsidRPr="00E809BF">
        <w:rPr>
          <w:rFonts w:ascii="Times New Roman" w:eastAsia="Times New Roman" w:hAnsi="Times New Roman"/>
          <w:color w:val="000000"/>
          <w:sz w:val="24"/>
          <w:lang w:val="ru-RU"/>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267656" w:rsidRPr="00E809BF" w:rsidRDefault="00E809BF">
      <w:pPr>
        <w:tabs>
          <w:tab w:val="left" w:pos="180"/>
        </w:tabs>
        <w:autoSpaceDE w:val="0"/>
        <w:autoSpaceDN w:val="0"/>
        <w:spacing w:before="70" w:after="0" w:line="262" w:lineRule="auto"/>
        <w:ind w:right="432"/>
        <w:rPr>
          <w:lang w:val="ru-RU"/>
        </w:rPr>
      </w:pPr>
      <w:r w:rsidRPr="00E809BF">
        <w:rPr>
          <w:lang w:val="ru-RU"/>
        </w:rPr>
        <w:tab/>
      </w:r>
      <w:r w:rsidRPr="00E809BF">
        <w:rPr>
          <w:rFonts w:ascii="Times New Roman" w:eastAsia="Times New Roman" w:hAnsi="Times New Roman"/>
          <w:color w:val="000000"/>
          <w:sz w:val="24"/>
          <w:lang w:val="ru-RU"/>
        </w:rPr>
        <w:t>Опорные прыжки через гимнастического козла с разбега способом «согнув ноги» (мальчики) и способом «ноги врозь» (девочки).</w:t>
      </w:r>
    </w:p>
    <w:p w:rsidR="00267656" w:rsidRPr="00E809BF" w:rsidRDefault="00267656">
      <w:pPr>
        <w:rPr>
          <w:lang w:val="ru-RU"/>
        </w:rPr>
        <w:sectPr w:rsidR="00267656" w:rsidRPr="00E809BF">
          <w:pgSz w:w="11900" w:h="16840"/>
          <w:pgMar w:top="286" w:right="728" w:bottom="296" w:left="666" w:header="720" w:footer="720" w:gutter="0"/>
          <w:cols w:space="720" w:equalWidth="0">
            <w:col w:w="10506" w:space="0"/>
          </w:cols>
          <w:docGrid w:linePitch="360"/>
        </w:sectPr>
      </w:pPr>
    </w:p>
    <w:p w:rsidR="00267656" w:rsidRPr="00E809BF" w:rsidRDefault="00267656">
      <w:pPr>
        <w:autoSpaceDE w:val="0"/>
        <w:autoSpaceDN w:val="0"/>
        <w:spacing w:after="90" w:line="220" w:lineRule="exact"/>
        <w:rPr>
          <w:lang w:val="ru-RU"/>
        </w:rPr>
      </w:pPr>
    </w:p>
    <w:p w:rsidR="00267656" w:rsidRPr="00E809BF" w:rsidRDefault="00E809BF">
      <w:pPr>
        <w:autoSpaceDE w:val="0"/>
        <w:autoSpaceDN w:val="0"/>
        <w:spacing w:after="0" w:line="271" w:lineRule="auto"/>
        <w:ind w:right="144" w:firstLine="180"/>
        <w:rPr>
          <w:lang w:val="ru-RU"/>
        </w:rPr>
      </w:pPr>
      <w:r w:rsidRPr="00E809BF">
        <w:rPr>
          <w:rFonts w:ascii="Times New Roman" w:eastAsia="Times New Roman" w:hAnsi="Times New Roman"/>
          <w:color w:val="000000"/>
          <w:sz w:val="24"/>
          <w:lang w:val="ru-RU"/>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267656" w:rsidRPr="00E809BF" w:rsidRDefault="00E809BF">
      <w:pPr>
        <w:tabs>
          <w:tab w:val="left" w:pos="180"/>
        </w:tabs>
        <w:autoSpaceDE w:val="0"/>
        <w:autoSpaceDN w:val="0"/>
        <w:spacing w:before="70" w:after="0" w:line="262" w:lineRule="auto"/>
        <w:ind w:right="144"/>
        <w:rPr>
          <w:lang w:val="ru-RU"/>
        </w:rPr>
      </w:pPr>
      <w:r w:rsidRPr="00E809BF">
        <w:rPr>
          <w:lang w:val="ru-RU"/>
        </w:rPr>
        <w:tab/>
      </w:r>
      <w:r w:rsidRPr="00E809BF">
        <w:rPr>
          <w:rFonts w:ascii="Times New Roman" w:eastAsia="Times New Roman" w:hAnsi="Times New Roman"/>
          <w:color w:val="000000"/>
          <w:sz w:val="24"/>
          <w:lang w:val="ru-RU"/>
        </w:rPr>
        <w:t>Упражнения на невысокой гимнастической перекладине: висы; упор ноги врозь; перемах вперёд и обратно (мальчики).</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color w:val="000000"/>
          <w:sz w:val="24"/>
          <w:lang w:val="ru-RU"/>
        </w:rPr>
        <w:t>Лазанье по канату в три приёма (мальчики).</w:t>
      </w:r>
    </w:p>
    <w:p w:rsidR="00267656" w:rsidRPr="00E809BF" w:rsidRDefault="00E809BF">
      <w:pPr>
        <w:autoSpaceDE w:val="0"/>
        <w:autoSpaceDN w:val="0"/>
        <w:spacing w:before="70" w:after="0" w:line="271" w:lineRule="auto"/>
        <w:ind w:right="1008" w:firstLine="180"/>
        <w:rPr>
          <w:lang w:val="ru-RU"/>
        </w:rPr>
      </w:pPr>
      <w:r w:rsidRPr="00E809BF">
        <w:rPr>
          <w:rFonts w:ascii="Times New Roman" w:eastAsia="Times New Roman" w:hAnsi="Times New Roman"/>
          <w:i/>
          <w:color w:val="000000"/>
          <w:sz w:val="24"/>
          <w:lang w:val="ru-RU"/>
        </w:rPr>
        <w:t>Модуль «Лёгкая атлетика».</w:t>
      </w:r>
      <w:r w:rsidRPr="00E809BF">
        <w:rPr>
          <w:rFonts w:ascii="Times New Roman" w:eastAsia="Times New Roman" w:hAnsi="Times New Roman"/>
          <w:color w:val="000000"/>
          <w:sz w:val="24"/>
          <w:lang w:val="ru-RU"/>
        </w:rPr>
        <w:t xml:space="preserve"> 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267656" w:rsidRPr="00E809BF" w:rsidRDefault="00E809BF">
      <w:pPr>
        <w:tabs>
          <w:tab w:val="left" w:pos="180"/>
        </w:tabs>
        <w:autoSpaceDE w:val="0"/>
        <w:autoSpaceDN w:val="0"/>
        <w:spacing w:before="70" w:after="0" w:line="262" w:lineRule="auto"/>
        <w:rPr>
          <w:lang w:val="ru-RU"/>
        </w:rPr>
      </w:pPr>
      <w:r w:rsidRPr="00E809BF">
        <w:rPr>
          <w:lang w:val="ru-RU"/>
        </w:rPr>
        <w:tab/>
      </w:r>
      <w:r w:rsidRPr="00E809BF">
        <w:rPr>
          <w:rFonts w:ascii="Times New Roman" w:eastAsia="Times New Roman" w:hAnsi="Times New Roman"/>
          <w:color w:val="000000"/>
          <w:sz w:val="24"/>
          <w:lang w:val="ru-RU"/>
        </w:rPr>
        <w:t>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w:t>
      </w:r>
    </w:p>
    <w:p w:rsidR="00267656" w:rsidRPr="00E809BF" w:rsidRDefault="00E809BF">
      <w:pPr>
        <w:autoSpaceDE w:val="0"/>
        <w:autoSpaceDN w:val="0"/>
        <w:spacing w:before="72" w:after="0" w:line="230" w:lineRule="auto"/>
        <w:ind w:left="180"/>
        <w:rPr>
          <w:lang w:val="ru-RU"/>
        </w:rPr>
      </w:pPr>
      <w:r w:rsidRPr="00E809BF">
        <w:rPr>
          <w:rFonts w:ascii="Times New Roman" w:eastAsia="Times New Roman" w:hAnsi="Times New Roman"/>
          <w:color w:val="000000"/>
          <w:sz w:val="24"/>
          <w:lang w:val="ru-RU"/>
        </w:rPr>
        <w:t>Метание малого (теннисного) мяча в подвижную (раскачивающуюся) мишень.</w:t>
      </w:r>
    </w:p>
    <w:p w:rsidR="00267656" w:rsidRPr="00E809BF" w:rsidRDefault="00E809BF">
      <w:pPr>
        <w:autoSpaceDE w:val="0"/>
        <w:autoSpaceDN w:val="0"/>
        <w:spacing w:before="70" w:after="0"/>
        <w:ind w:firstLine="180"/>
        <w:rPr>
          <w:lang w:val="ru-RU"/>
        </w:rPr>
      </w:pPr>
      <w:r w:rsidRPr="00E809BF">
        <w:rPr>
          <w:rFonts w:ascii="Times New Roman" w:eastAsia="Times New Roman" w:hAnsi="Times New Roman"/>
          <w:i/>
          <w:color w:val="000000"/>
          <w:sz w:val="24"/>
          <w:lang w:val="ru-RU"/>
        </w:rPr>
        <w:t>Модуль «Зимние виды спорта»</w:t>
      </w:r>
      <w:r w:rsidRPr="00E809BF">
        <w:rPr>
          <w:rFonts w:ascii="Times New Roman" w:eastAsia="Times New Roman" w:hAnsi="Times New Roman"/>
          <w:color w:val="000000"/>
          <w:sz w:val="24"/>
          <w:lang w:val="ru-RU"/>
        </w:rPr>
        <w:t xml:space="preserve">. 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w:t>
      </w:r>
      <w:r w:rsidRPr="00E809BF">
        <w:rPr>
          <w:lang w:val="ru-RU"/>
        </w:rPr>
        <w:br/>
      </w:r>
      <w:r w:rsidRPr="00E809BF">
        <w:rPr>
          <w:rFonts w:ascii="Times New Roman" w:eastAsia="Times New Roman" w:hAnsi="Times New Roman"/>
          <w:color w:val="000000"/>
          <w:sz w:val="24"/>
          <w:lang w:val="ru-RU"/>
        </w:rPr>
        <w:t xml:space="preserve">торможение. </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i/>
          <w:color w:val="000000"/>
          <w:sz w:val="24"/>
          <w:lang w:val="ru-RU"/>
        </w:rPr>
        <w:t>Модуль «Спортивные игры»</w:t>
      </w:r>
      <w:r w:rsidRPr="00E809BF">
        <w:rPr>
          <w:rFonts w:ascii="Times New Roman" w:eastAsia="Times New Roman" w:hAnsi="Times New Roman"/>
          <w:color w:val="000000"/>
          <w:sz w:val="24"/>
          <w:lang w:val="ru-RU"/>
        </w:rPr>
        <w:t>.</w:t>
      </w:r>
    </w:p>
    <w:p w:rsidR="00267656" w:rsidRPr="00E809BF" w:rsidRDefault="00E809BF">
      <w:pPr>
        <w:tabs>
          <w:tab w:val="left" w:pos="180"/>
        </w:tabs>
        <w:autoSpaceDE w:val="0"/>
        <w:autoSpaceDN w:val="0"/>
        <w:spacing w:before="70" w:after="0" w:line="262" w:lineRule="auto"/>
        <w:ind w:right="144"/>
        <w:rPr>
          <w:lang w:val="ru-RU"/>
        </w:rPr>
      </w:pPr>
      <w:r w:rsidRPr="00E809BF">
        <w:rPr>
          <w:lang w:val="ru-RU"/>
        </w:rPr>
        <w:tab/>
      </w:r>
      <w:r w:rsidRPr="00E809BF">
        <w:rPr>
          <w:rFonts w:ascii="Times New Roman" w:eastAsia="Times New Roman" w:hAnsi="Times New Roman"/>
          <w:color w:val="000000"/>
          <w:sz w:val="24"/>
          <w:u w:val="single"/>
          <w:lang w:val="ru-RU"/>
        </w:rPr>
        <w:t>Баскетбол</w:t>
      </w:r>
      <w:r w:rsidRPr="00E809BF">
        <w:rPr>
          <w:rFonts w:ascii="Times New Roman" w:eastAsia="Times New Roman" w:hAnsi="Times New Roman"/>
          <w:color w:val="000000"/>
          <w:sz w:val="24"/>
          <w:lang w:val="ru-RU"/>
        </w:rPr>
        <w:t>.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w:t>
      </w:r>
    </w:p>
    <w:p w:rsidR="00267656" w:rsidRPr="00E809BF" w:rsidRDefault="00E809BF">
      <w:pPr>
        <w:tabs>
          <w:tab w:val="left" w:pos="180"/>
        </w:tabs>
        <w:autoSpaceDE w:val="0"/>
        <w:autoSpaceDN w:val="0"/>
        <w:spacing w:before="70" w:after="0" w:line="262" w:lineRule="auto"/>
        <w:ind w:right="288"/>
        <w:rPr>
          <w:lang w:val="ru-RU"/>
        </w:rPr>
      </w:pPr>
      <w:r w:rsidRPr="00E809BF">
        <w:rPr>
          <w:lang w:val="ru-RU"/>
        </w:rPr>
        <w:tab/>
      </w:r>
      <w:r w:rsidRPr="00E809BF">
        <w:rPr>
          <w:rFonts w:ascii="Times New Roman" w:eastAsia="Times New Roman" w:hAnsi="Times New Roman"/>
          <w:color w:val="000000"/>
          <w:sz w:val="24"/>
          <w:lang w:val="ru-RU"/>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267656" w:rsidRPr="00E809BF" w:rsidRDefault="00E809BF">
      <w:pPr>
        <w:tabs>
          <w:tab w:val="left" w:pos="180"/>
        </w:tabs>
        <w:autoSpaceDE w:val="0"/>
        <w:autoSpaceDN w:val="0"/>
        <w:spacing w:before="70" w:after="0" w:line="262" w:lineRule="auto"/>
        <w:ind w:right="576"/>
        <w:rPr>
          <w:lang w:val="ru-RU"/>
        </w:rPr>
      </w:pPr>
      <w:r w:rsidRPr="00E809BF">
        <w:rPr>
          <w:lang w:val="ru-RU"/>
        </w:rPr>
        <w:tab/>
      </w:r>
      <w:r w:rsidRPr="00E809BF">
        <w:rPr>
          <w:rFonts w:ascii="Times New Roman" w:eastAsia="Times New Roman" w:hAnsi="Times New Roman"/>
          <w:color w:val="000000"/>
          <w:sz w:val="24"/>
          <w:lang w:val="ru-RU"/>
        </w:rPr>
        <w:t>Правила игры и игровая деятельность по правилам с использованием разученных технических приёмов.</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color w:val="000000"/>
          <w:sz w:val="24"/>
          <w:u w:val="single"/>
          <w:lang w:val="ru-RU"/>
        </w:rPr>
        <w:t>Волейбол</w:t>
      </w:r>
      <w:r w:rsidRPr="00E809BF">
        <w:rPr>
          <w:rFonts w:ascii="Times New Roman" w:eastAsia="Times New Roman" w:hAnsi="Times New Roman"/>
          <w:color w:val="000000"/>
          <w:sz w:val="24"/>
          <w:lang w:val="ru-RU"/>
        </w:rPr>
        <w:t>. Приём и передача мяча двумя руками снизу в разные зоны площадки команды соперника.</w:t>
      </w:r>
    </w:p>
    <w:p w:rsidR="00267656" w:rsidRPr="00E809BF" w:rsidRDefault="00E809BF">
      <w:pPr>
        <w:autoSpaceDE w:val="0"/>
        <w:autoSpaceDN w:val="0"/>
        <w:spacing w:before="70" w:after="0" w:line="262" w:lineRule="auto"/>
        <w:ind w:right="720"/>
        <w:rPr>
          <w:lang w:val="ru-RU"/>
        </w:rPr>
      </w:pPr>
      <w:r w:rsidRPr="00E809BF">
        <w:rPr>
          <w:rFonts w:ascii="Times New Roman" w:eastAsia="Times New Roman" w:hAnsi="Times New Roman"/>
          <w:color w:val="000000"/>
          <w:sz w:val="24"/>
          <w:lang w:val="ru-RU"/>
        </w:rPr>
        <w:t>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w:t>
      </w:r>
    </w:p>
    <w:p w:rsidR="00267656" w:rsidRPr="00E809BF" w:rsidRDefault="00E809BF">
      <w:pPr>
        <w:autoSpaceDE w:val="0"/>
        <w:autoSpaceDN w:val="0"/>
        <w:spacing w:before="70" w:after="0" w:line="271" w:lineRule="auto"/>
        <w:ind w:right="144" w:firstLine="180"/>
        <w:rPr>
          <w:lang w:val="ru-RU"/>
        </w:rPr>
      </w:pPr>
      <w:r w:rsidRPr="00E809BF">
        <w:rPr>
          <w:rFonts w:ascii="Times New Roman" w:eastAsia="Times New Roman" w:hAnsi="Times New Roman"/>
          <w:color w:val="000000"/>
          <w:sz w:val="24"/>
          <w:u w:val="single"/>
          <w:lang w:val="ru-RU"/>
        </w:rPr>
        <w:t>Футбол</w:t>
      </w:r>
      <w:r w:rsidRPr="00E809BF">
        <w:rPr>
          <w:rFonts w:ascii="Times New Roman" w:eastAsia="Times New Roman" w:hAnsi="Times New Roman"/>
          <w:color w:val="000000"/>
          <w:sz w:val="24"/>
          <w:lang w:val="ru-RU"/>
        </w:rPr>
        <w:t>.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w:t>
      </w:r>
    </w:p>
    <w:p w:rsidR="00267656" w:rsidRPr="00E809BF" w:rsidRDefault="00E809BF">
      <w:pPr>
        <w:tabs>
          <w:tab w:val="left" w:pos="180"/>
        </w:tabs>
        <w:autoSpaceDE w:val="0"/>
        <w:autoSpaceDN w:val="0"/>
        <w:spacing w:before="70" w:after="0" w:line="262" w:lineRule="auto"/>
        <w:ind w:right="576"/>
        <w:rPr>
          <w:lang w:val="ru-RU"/>
        </w:rPr>
      </w:pPr>
      <w:r w:rsidRPr="00E809BF">
        <w:rPr>
          <w:lang w:val="ru-RU"/>
        </w:rPr>
        <w:tab/>
      </w:r>
      <w:r w:rsidRPr="00E809BF">
        <w:rPr>
          <w:rFonts w:ascii="Times New Roman" w:eastAsia="Times New Roman" w:hAnsi="Times New Roman"/>
          <w:color w:val="000000"/>
          <w:sz w:val="24"/>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267656" w:rsidRPr="00E809BF" w:rsidRDefault="00E809BF">
      <w:pPr>
        <w:autoSpaceDE w:val="0"/>
        <w:autoSpaceDN w:val="0"/>
        <w:spacing w:before="72" w:after="0" w:line="271" w:lineRule="auto"/>
        <w:ind w:right="432" w:firstLine="180"/>
        <w:rPr>
          <w:lang w:val="ru-RU"/>
        </w:rPr>
      </w:pPr>
      <w:r w:rsidRPr="00E809BF">
        <w:rPr>
          <w:rFonts w:ascii="Times New Roman" w:eastAsia="Times New Roman" w:hAnsi="Times New Roman"/>
          <w:i/>
          <w:color w:val="000000"/>
          <w:sz w:val="24"/>
          <w:lang w:val="ru-RU"/>
        </w:rPr>
        <w:t>Модуль «Спорт»</w:t>
      </w:r>
      <w:r w:rsidRPr="00E809BF">
        <w:rPr>
          <w:rFonts w:ascii="Times New Roman" w:eastAsia="Times New Roman" w:hAnsi="Times New Roman"/>
          <w:color w:val="000000"/>
          <w:sz w:val="24"/>
          <w:lang w:val="ru-RU"/>
        </w:rPr>
        <w:t xml:space="preserve">. Физическая подготовка к выполнению нормативов комплекса ГТО с </w:t>
      </w:r>
      <w:r w:rsidRPr="00E809BF">
        <w:rPr>
          <w:lang w:val="ru-RU"/>
        </w:rPr>
        <w:br/>
      </w:r>
      <w:r w:rsidRPr="00E809BF">
        <w:rPr>
          <w:rFonts w:ascii="Times New Roman" w:eastAsia="Times New Roman" w:hAnsi="Times New Roman"/>
          <w:color w:val="000000"/>
          <w:sz w:val="24"/>
          <w:lang w:val="ru-RU"/>
        </w:rPr>
        <w:t>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7 КЛАСС</w:t>
      </w:r>
    </w:p>
    <w:p w:rsidR="00267656" w:rsidRPr="00E809BF" w:rsidRDefault="00E809BF">
      <w:pPr>
        <w:autoSpaceDE w:val="0"/>
        <w:autoSpaceDN w:val="0"/>
        <w:spacing w:before="166" w:after="0"/>
        <w:ind w:firstLine="180"/>
        <w:rPr>
          <w:lang w:val="ru-RU"/>
        </w:rPr>
      </w:pPr>
      <w:r w:rsidRPr="00E809BF">
        <w:rPr>
          <w:rFonts w:ascii="Times New Roman" w:eastAsia="Times New Roman" w:hAnsi="Times New Roman"/>
          <w:b/>
          <w:color w:val="000000"/>
          <w:sz w:val="24"/>
          <w:lang w:val="ru-RU"/>
        </w:rPr>
        <w:t>Знания о физической культуре</w:t>
      </w:r>
      <w:r w:rsidRPr="00E809BF">
        <w:rPr>
          <w:rFonts w:ascii="Times New Roman" w:eastAsia="Times New Roman" w:hAnsi="Times New Roman"/>
          <w:color w:val="000000"/>
          <w:sz w:val="24"/>
          <w:lang w:val="ru-RU"/>
        </w:rPr>
        <w:t>. 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267656" w:rsidRPr="00E809BF" w:rsidRDefault="00E809BF">
      <w:pPr>
        <w:tabs>
          <w:tab w:val="left" w:pos="180"/>
        </w:tabs>
        <w:autoSpaceDE w:val="0"/>
        <w:autoSpaceDN w:val="0"/>
        <w:spacing w:before="70" w:after="0" w:line="262" w:lineRule="auto"/>
        <w:rPr>
          <w:lang w:val="ru-RU"/>
        </w:rPr>
      </w:pPr>
      <w:r w:rsidRPr="00E809BF">
        <w:rPr>
          <w:lang w:val="ru-RU"/>
        </w:rPr>
        <w:tab/>
      </w:r>
      <w:r w:rsidRPr="00E809BF">
        <w:rPr>
          <w:rFonts w:ascii="Times New Roman" w:eastAsia="Times New Roman" w:hAnsi="Times New Roman"/>
          <w:color w:val="000000"/>
          <w:sz w:val="24"/>
          <w:lang w:val="ru-RU"/>
        </w:rPr>
        <w:t>Влияние занятий физической культурой и спортом на воспитание положительных качеств личности современного человека.</w:t>
      </w:r>
    </w:p>
    <w:p w:rsidR="00267656" w:rsidRPr="00E809BF" w:rsidRDefault="00E809BF">
      <w:pPr>
        <w:autoSpaceDE w:val="0"/>
        <w:autoSpaceDN w:val="0"/>
        <w:spacing w:before="70" w:after="0" w:line="271" w:lineRule="auto"/>
        <w:ind w:firstLine="180"/>
        <w:rPr>
          <w:lang w:val="ru-RU"/>
        </w:rPr>
      </w:pPr>
      <w:r w:rsidRPr="00E809BF">
        <w:rPr>
          <w:rFonts w:ascii="Times New Roman" w:eastAsia="Times New Roman" w:hAnsi="Times New Roman"/>
          <w:b/>
          <w:color w:val="000000"/>
          <w:sz w:val="24"/>
          <w:lang w:val="ru-RU"/>
        </w:rPr>
        <w:t>Способы самостоятельной деятельности</w:t>
      </w:r>
      <w:r w:rsidRPr="00E809BF">
        <w:rPr>
          <w:rFonts w:ascii="Times New Roman" w:eastAsia="Times New Roman" w:hAnsi="Times New Roman"/>
          <w:color w:val="000000"/>
          <w:sz w:val="24"/>
          <w:lang w:val="ru-RU"/>
        </w:rPr>
        <w:t>. 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color w:val="000000"/>
          <w:sz w:val="24"/>
          <w:lang w:val="ru-RU"/>
        </w:rPr>
        <w:t>Техническая подготовка и её значение для человека; основные правила технической подготовки.</w:t>
      </w:r>
    </w:p>
    <w:p w:rsidR="00267656" w:rsidRPr="00E809BF" w:rsidRDefault="00267656">
      <w:pPr>
        <w:rPr>
          <w:lang w:val="ru-RU"/>
        </w:rPr>
        <w:sectPr w:rsidR="00267656" w:rsidRPr="00E809BF">
          <w:pgSz w:w="11900" w:h="16840"/>
          <w:pgMar w:top="310" w:right="650" w:bottom="440" w:left="666" w:header="720" w:footer="720" w:gutter="0"/>
          <w:cols w:space="720" w:equalWidth="0">
            <w:col w:w="10584" w:space="0"/>
          </w:cols>
          <w:docGrid w:linePitch="360"/>
        </w:sectPr>
      </w:pPr>
    </w:p>
    <w:p w:rsidR="00267656" w:rsidRPr="00E809BF" w:rsidRDefault="00267656">
      <w:pPr>
        <w:autoSpaceDE w:val="0"/>
        <w:autoSpaceDN w:val="0"/>
        <w:spacing w:after="66" w:line="220" w:lineRule="exact"/>
        <w:rPr>
          <w:lang w:val="ru-RU"/>
        </w:rPr>
      </w:pPr>
    </w:p>
    <w:p w:rsidR="00267656" w:rsidRPr="00E809BF" w:rsidRDefault="00E809BF">
      <w:pPr>
        <w:autoSpaceDE w:val="0"/>
        <w:autoSpaceDN w:val="0"/>
        <w:spacing w:after="0"/>
        <w:ind w:right="288"/>
        <w:rPr>
          <w:lang w:val="ru-RU"/>
        </w:rPr>
      </w:pPr>
      <w:r w:rsidRPr="00E809BF">
        <w:rPr>
          <w:rFonts w:ascii="Times New Roman" w:eastAsia="Times New Roman" w:hAnsi="Times New Roman"/>
          <w:color w:val="000000"/>
          <w:sz w:val="24"/>
          <w:lang w:val="ru-RU"/>
        </w:rPr>
        <w:t>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rsidR="00267656" w:rsidRPr="00E809BF" w:rsidRDefault="00E809BF">
      <w:pPr>
        <w:autoSpaceDE w:val="0"/>
        <w:autoSpaceDN w:val="0"/>
        <w:spacing w:before="70" w:after="0"/>
        <w:ind w:firstLine="180"/>
        <w:rPr>
          <w:lang w:val="ru-RU"/>
        </w:rPr>
      </w:pPr>
      <w:r w:rsidRPr="00E809BF">
        <w:rPr>
          <w:rFonts w:ascii="Times New Roman" w:eastAsia="Times New Roman" w:hAnsi="Times New Roman"/>
          <w:color w:val="000000"/>
          <w:sz w:val="24"/>
          <w:lang w:val="ru-RU"/>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w:t>
      </w:r>
      <w:proofErr w:type="gramStart"/>
      <w:r w:rsidRPr="00E809BF">
        <w:rPr>
          <w:rFonts w:ascii="Times New Roman" w:eastAsia="Times New Roman" w:hAnsi="Times New Roman"/>
          <w:color w:val="000000"/>
          <w:sz w:val="24"/>
          <w:lang w:val="ru-RU"/>
        </w:rPr>
        <w:t>»,«</w:t>
      </w:r>
      <w:proofErr w:type="gramEnd"/>
      <w:r w:rsidRPr="00E809BF">
        <w:rPr>
          <w:rFonts w:ascii="Times New Roman" w:eastAsia="Times New Roman" w:hAnsi="Times New Roman"/>
          <w:color w:val="000000"/>
          <w:sz w:val="24"/>
          <w:lang w:val="ru-RU"/>
        </w:rPr>
        <w:t>ортостатической пробы», «функциональной пробы со стандартной нагрузкой».</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b/>
          <w:color w:val="000000"/>
          <w:sz w:val="24"/>
          <w:lang w:val="ru-RU"/>
        </w:rPr>
        <w:t>Физическое совершенствование.</w:t>
      </w:r>
      <w:r w:rsidRPr="00E809BF">
        <w:rPr>
          <w:rFonts w:ascii="Times New Roman" w:eastAsia="Times New Roman" w:hAnsi="Times New Roman"/>
          <w:b/>
          <w:i/>
          <w:color w:val="000000"/>
          <w:sz w:val="24"/>
          <w:lang w:val="ru-RU"/>
        </w:rPr>
        <w:t>Физкультурно-оздоровительная деятельность.</w:t>
      </w:r>
    </w:p>
    <w:p w:rsidR="00267656" w:rsidRPr="00E809BF" w:rsidRDefault="00E809BF">
      <w:pPr>
        <w:autoSpaceDE w:val="0"/>
        <w:autoSpaceDN w:val="0"/>
        <w:spacing w:before="70" w:after="0" w:line="274" w:lineRule="auto"/>
        <w:ind w:right="720"/>
        <w:rPr>
          <w:lang w:val="ru-RU"/>
        </w:rPr>
      </w:pPr>
      <w:r w:rsidRPr="00E809BF">
        <w:rPr>
          <w:rFonts w:ascii="Times New Roman" w:eastAsia="Times New Roman" w:hAnsi="Times New Roman"/>
          <w:color w:val="000000"/>
          <w:sz w:val="24"/>
          <w:lang w:val="ru-RU"/>
        </w:rPr>
        <w:t>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w:t>
      </w:r>
    </w:p>
    <w:p w:rsidR="00267656" w:rsidRPr="00E809BF" w:rsidRDefault="00E809BF">
      <w:pPr>
        <w:tabs>
          <w:tab w:val="left" w:pos="180"/>
        </w:tabs>
        <w:autoSpaceDE w:val="0"/>
        <w:autoSpaceDN w:val="0"/>
        <w:spacing w:before="70" w:after="0" w:line="262" w:lineRule="auto"/>
        <w:rPr>
          <w:lang w:val="ru-RU"/>
        </w:rPr>
      </w:pPr>
      <w:r w:rsidRPr="00E809BF">
        <w:rPr>
          <w:lang w:val="ru-RU"/>
        </w:rPr>
        <w:tab/>
      </w:r>
      <w:r w:rsidRPr="00E809BF">
        <w:rPr>
          <w:rFonts w:ascii="Times New Roman" w:eastAsia="Times New Roman" w:hAnsi="Times New Roman"/>
          <w:b/>
          <w:i/>
          <w:color w:val="000000"/>
          <w:sz w:val="24"/>
          <w:lang w:val="ru-RU"/>
        </w:rPr>
        <w:t>Спортивно-оздоровительная деятельность</w:t>
      </w:r>
      <w:r w:rsidRPr="00E809BF">
        <w:rPr>
          <w:rFonts w:ascii="Times New Roman" w:eastAsia="Times New Roman" w:hAnsi="Times New Roman"/>
          <w:color w:val="000000"/>
          <w:sz w:val="24"/>
          <w:lang w:val="ru-RU"/>
        </w:rPr>
        <w:t xml:space="preserve">. </w:t>
      </w:r>
      <w:r w:rsidRPr="00E809BF">
        <w:rPr>
          <w:rFonts w:ascii="Times New Roman" w:eastAsia="Times New Roman" w:hAnsi="Times New Roman"/>
          <w:i/>
          <w:color w:val="000000"/>
          <w:sz w:val="24"/>
          <w:lang w:val="ru-RU"/>
        </w:rPr>
        <w:t>Модуль «Гимнастика»</w:t>
      </w:r>
      <w:r w:rsidRPr="00E809BF">
        <w:rPr>
          <w:rFonts w:ascii="Times New Roman" w:eastAsia="Times New Roman" w:hAnsi="Times New Roman"/>
          <w:color w:val="000000"/>
          <w:sz w:val="24"/>
          <w:lang w:val="ru-RU"/>
        </w:rPr>
        <w:t>. Акробатические комбинации из ранее разучен​ных упражнений с добавлением упражнений ритмической гимнастики (девочки).</w:t>
      </w:r>
    </w:p>
    <w:p w:rsidR="00267656" w:rsidRPr="00E809BF" w:rsidRDefault="00E809BF">
      <w:pPr>
        <w:autoSpaceDE w:val="0"/>
        <w:autoSpaceDN w:val="0"/>
        <w:spacing w:before="70" w:after="0" w:line="271" w:lineRule="auto"/>
        <w:ind w:right="288"/>
        <w:rPr>
          <w:lang w:val="ru-RU"/>
        </w:rPr>
      </w:pPr>
      <w:r w:rsidRPr="00E809BF">
        <w:rPr>
          <w:rFonts w:ascii="Times New Roman" w:eastAsia="Times New Roman" w:hAnsi="Times New Roman"/>
          <w:color w:val="000000"/>
          <w:sz w:val="24"/>
          <w:lang w:val="ru-RU"/>
        </w:rPr>
        <w:t>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267656" w:rsidRPr="00E809BF" w:rsidRDefault="00E809BF">
      <w:pPr>
        <w:autoSpaceDE w:val="0"/>
        <w:autoSpaceDN w:val="0"/>
        <w:spacing w:before="70" w:after="0" w:line="271" w:lineRule="auto"/>
        <w:ind w:firstLine="180"/>
        <w:rPr>
          <w:lang w:val="ru-RU"/>
        </w:rPr>
      </w:pPr>
      <w:r w:rsidRPr="00E809BF">
        <w:rPr>
          <w:rFonts w:ascii="Times New Roman" w:eastAsia="Times New Roman" w:hAnsi="Times New Roman"/>
          <w:color w:val="000000"/>
          <w:sz w:val="24"/>
          <w:lang w:val="ru-RU"/>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267656" w:rsidRPr="00E809BF" w:rsidRDefault="00E809BF">
      <w:pPr>
        <w:autoSpaceDE w:val="0"/>
        <w:autoSpaceDN w:val="0"/>
        <w:spacing w:before="70" w:after="0"/>
        <w:ind w:right="864" w:firstLine="180"/>
        <w:rPr>
          <w:lang w:val="ru-RU"/>
        </w:rPr>
      </w:pPr>
      <w:r w:rsidRPr="00E809BF">
        <w:rPr>
          <w:rFonts w:ascii="Times New Roman" w:eastAsia="Times New Roman" w:hAnsi="Times New Roman"/>
          <w:color w:val="000000"/>
          <w:sz w:val="24"/>
          <w:lang w:val="ru-RU"/>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267656" w:rsidRPr="00E809BF" w:rsidRDefault="00E809BF">
      <w:pPr>
        <w:autoSpaceDE w:val="0"/>
        <w:autoSpaceDN w:val="0"/>
        <w:spacing w:before="70" w:after="0"/>
        <w:ind w:firstLine="180"/>
        <w:rPr>
          <w:lang w:val="ru-RU"/>
        </w:rPr>
      </w:pPr>
      <w:r w:rsidRPr="00E809BF">
        <w:rPr>
          <w:rFonts w:ascii="Times New Roman" w:eastAsia="Times New Roman" w:hAnsi="Times New Roman"/>
          <w:i/>
          <w:color w:val="000000"/>
          <w:sz w:val="24"/>
          <w:lang w:val="ru-RU"/>
        </w:rPr>
        <w:t xml:space="preserve">Модуль «Лёгкая атлетика». </w:t>
      </w:r>
      <w:r w:rsidRPr="00E809BF">
        <w:rPr>
          <w:rFonts w:ascii="Times New Roman" w:eastAsia="Times New Roman" w:hAnsi="Times New Roman"/>
          <w:color w:val="000000"/>
          <w:sz w:val="24"/>
          <w:lang w:val="ru-RU"/>
        </w:rPr>
        <w:t>Бег с преодолением препятствий способами «наступание» и</w:t>
      </w:r>
      <w:r w:rsidRPr="00E809BF">
        <w:rPr>
          <w:lang w:val="ru-RU"/>
        </w:rPr>
        <w:br/>
      </w:r>
      <w:r w:rsidRPr="00E809BF">
        <w:rPr>
          <w:rFonts w:ascii="Times New Roman" w:eastAsia="Times New Roman" w:hAnsi="Times New Roman"/>
          <w:color w:val="000000"/>
          <w:sz w:val="24"/>
          <w:lang w:val="ru-RU"/>
        </w:rPr>
        <w:t xml:space="preserve">«прыжковый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w:t>
      </w:r>
      <w:proofErr w:type="gramStart"/>
      <w:r w:rsidRPr="00E809BF">
        <w:rPr>
          <w:rFonts w:ascii="Times New Roman" w:eastAsia="Times New Roman" w:hAnsi="Times New Roman"/>
          <w:color w:val="000000"/>
          <w:sz w:val="24"/>
          <w:lang w:val="ru-RU"/>
        </w:rPr>
        <w:t>ноги»и</w:t>
      </w:r>
      <w:proofErr w:type="gramEnd"/>
      <w:r w:rsidRPr="00E809BF">
        <w:rPr>
          <w:rFonts w:ascii="Times New Roman" w:eastAsia="Times New Roman" w:hAnsi="Times New Roman"/>
          <w:color w:val="000000"/>
          <w:sz w:val="24"/>
          <w:lang w:val="ru-RU"/>
        </w:rPr>
        <w:t xml:space="preserve"> в высоту способом «перешагивание».</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color w:val="000000"/>
          <w:sz w:val="24"/>
          <w:lang w:val="ru-RU"/>
        </w:rPr>
        <w:t>Метание малого (теннисного) мяча по движущейся (катящейся) с разной скоростью мишени.</w:t>
      </w:r>
    </w:p>
    <w:p w:rsidR="00267656" w:rsidRPr="00E809BF" w:rsidRDefault="00E809BF">
      <w:pPr>
        <w:autoSpaceDE w:val="0"/>
        <w:autoSpaceDN w:val="0"/>
        <w:spacing w:before="70" w:after="0"/>
        <w:ind w:right="144" w:firstLine="180"/>
        <w:rPr>
          <w:lang w:val="ru-RU"/>
        </w:rPr>
      </w:pPr>
      <w:r w:rsidRPr="00E809BF">
        <w:rPr>
          <w:rFonts w:ascii="Times New Roman" w:eastAsia="Times New Roman" w:hAnsi="Times New Roman"/>
          <w:i/>
          <w:color w:val="000000"/>
          <w:sz w:val="24"/>
          <w:lang w:val="ru-RU"/>
        </w:rPr>
        <w:t>Модуль «Зимние виды спорта».</w:t>
      </w:r>
      <w:r w:rsidRPr="00E809BF">
        <w:rPr>
          <w:rFonts w:ascii="Times New Roman" w:eastAsia="Times New Roman" w:hAnsi="Times New Roman"/>
          <w:color w:val="000000"/>
          <w:sz w:val="24"/>
          <w:lang w:val="ru-RU"/>
        </w:rPr>
        <w:t xml:space="preserve"> Торможение и поворот на лыжах упором при спуске с пологого склона; переход с передвижения попеременным двухшажным ходом на передвижение </w:t>
      </w:r>
      <w:r w:rsidRPr="00E809BF">
        <w:rPr>
          <w:lang w:val="ru-RU"/>
        </w:rPr>
        <w:br/>
      </w:r>
      <w:r w:rsidRPr="00E809BF">
        <w:rPr>
          <w:rFonts w:ascii="Times New Roman" w:eastAsia="Times New Roman" w:hAnsi="Times New Roman"/>
          <w:color w:val="000000"/>
          <w:sz w:val="24"/>
          <w:lang w:val="ru-RU"/>
        </w:rPr>
        <w:t>одновременным одношажным ходом и обратно во время прохождения учебной дистанции; спуски и подъёмы ранее освоенными способами.</w:t>
      </w:r>
    </w:p>
    <w:p w:rsidR="00267656" w:rsidRPr="00E809BF" w:rsidRDefault="00E809BF">
      <w:pPr>
        <w:autoSpaceDE w:val="0"/>
        <w:autoSpaceDN w:val="0"/>
        <w:spacing w:before="72" w:after="0" w:line="230" w:lineRule="auto"/>
        <w:ind w:left="180"/>
        <w:rPr>
          <w:lang w:val="ru-RU"/>
        </w:rPr>
      </w:pPr>
      <w:r w:rsidRPr="00E809BF">
        <w:rPr>
          <w:rFonts w:ascii="Times New Roman" w:eastAsia="Times New Roman" w:hAnsi="Times New Roman"/>
          <w:i/>
          <w:color w:val="000000"/>
          <w:sz w:val="24"/>
          <w:lang w:val="ru-RU"/>
        </w:rPr>
        <w:t>Модуль «Спортивные игры»</w:t>
      </w:r>
      <w:r w:rsidRPr="00E809BF">
        <w:rPr>
          <w:rFonts w:ascii="Times New Roman" w:eastAsia="Times New Roman" w:hAnsi="Times New Roman"/>
          <w:color w:val="000000"/>
          <w:sz w:val="24"/>
          <w:lang w:val="ru-RU"/>
        </w:rPr>
        <w:t>.</w:t>
      </w:r>
    </w:p>
    <w:p w:rsidR="00267656" w:rsidRPr="00E809BF" w:rsidRDefault="00E809BF">
      <w:pPr>
        <w:autoSpaceDE w:val="0"/>
        <w:autoSpaceDN w:val="0"/>
        <w:spacing w:before="70" w:after="0" w:line="271" w:lineRule="auto"/>
        <w:ind w:firstLine="180"/>
        <w:rPr>
          <w:lang w:val="ru-RU"/>
        </w:rPr>
      </w:pPr>
      <w:r w:rsidRPr="00E809BF">
        <w:rPr>
          <w:rFonts w:ascii="Times New Roman" w:eastAsia="Times New Roman" w:hAnsi="Times New Roman"/>
          <w:color w:val="000000"/>
          <w:sz w:val="24"/>
          <w:u w:val="single"/>
          <w:lang w:val="ru-RU"/>
        </w:rPr>
        <w:t>Баскетбол.</w:t>
      </w:r>
      <w:r w:rsidRPr="00E809BF">
        <w:rPr>
          <w:rFonts w:ascii="Times New Roman" w:eastAsia="Times New Roman" w:hAnsi="Times New Roman"/>
          <w:color w:val="000000"/>
          <w:sz w:val="24"/>
          <w:lang w:val="ru-RU"/>
        </w:rPr>
        <w:t xml:space="preserve">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w:t>
      </w:r>
    </w:p>
    <w:p w:rsidR="00267656" w:rsidRPr="00E809BF" w:rsidRDefault="00E809BF">
      <w:pPr>
        <w:autoSpaceDE w:val="0"/>
        <w:autoSpaceDN w:val="0"/>
        <w:spacing w:before="70" w:after="0" w:line="271" w:lineRule="auto"/>
        <w:ind w:right="288" w:firstLine="180"/>
        <w:rPr>
          <w:lang w:val="ru-RU"/>
        </w:rPr>
      </w:pPr>
      <w:r w:rsidRPr="00E809BF">
        <w:rPr>
          <w:rFonts w:ascii="Times New Roman" w:eastAsia="Times New Roman" w:hAnsi="Times New Roman"/>
          <w:color w:val="000000"/>
          <w:sz w:val="24"/>
          <w:u w:val="single"/>
          <w:lang w:val="ru-RU"/>
        </w:rPr>
        <w:t>Волейбол</w:t>
      </w:r>
      <w:r w:rsidRPr="00E809BF">
        <w:rPr>
          <w:rFonts w:ascii="Times New Roman" w:eastAsia="Times New Roman" w:hAnsi="Times New Roman"/>
          <w:color w:val="000000"/>
          <w:sz w:val="24"/>
          <w:lang w:val="ru-RU"/>
        </w:rPr>
        <w:t>.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267656" w:rsidRPr="00E809BF" w:rsidRDefault="00E809BF">
      <w:pPr>
        <w:autoSpaceDE w:val="0"/>
        <w:autoSpaceDN w:val="0"/>
        <w:spacing w:before="70" w:after="0" w:line="271" w:lineRule="auto"/>
        <w:ind w:right="576" w:firstLine="180"/>
        <w:rPr>
          <w:lang w:val="ru-RU"/>
        </w:rPr>
      </w:pPr>
      <w:r w:rsidRPr="00E809BF">
        <w:rPr>
          <w:rFonts w:ascii="Times New Roman" w:eastAsia="Times New Roman" w:hAnsi="Times New Roman"/>
          <w:color w:val="000000"/>
          <w:sz w:val="24"/>
          <w:u w:val="single"/>
          <w:lang w:val="ru-RU"/>
        </w:rPr>
        <w:t>Футбол</w:t>
      </w:r>
      <w:r w:rsidRPr="00E809BF">
        <w:rPr>
          <w:rFonts w:ascii="Times New Roman" w:eastAsia="Times New Roman" w:hAnsi="Times New Roman"/>
          <w:color w:val="000000"/>
          <w:sz w:val="24"/>
          <w:lang w:val="ru-RU"/>
        </w:rPr>
        <w:t>.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267656" w:rsidRPr="00E809BF" w:rsidRDefault="00E809BF">
      <w:pPr>
        <w:tabs>
          <w:tab w:val="left" w:pos="180"/>
        </w:tabs>
        <w:autoSpaceDE w:val="0"/>
        <w:autoSpaceDN w:val="0"/>
        <w:spacing w:before="70" w:after="0" w:line="262" w:lineRule="auto"/>
        <w:ind w:right="432"/>
        <w:rPr>
          <w:lang w:val="ru-RU"/>
        </w:rPr>
      </w:pPr>
      <w:r w:rsidRPr="00E809BF">
        <w:rPr>
          <w:lang w:val="ru-RU"/>
        </w:rPr>
        <w:tab/>
      </w:r>
      <w:r w:rsidRPr="00E809BF">
        <w:rPr>
          <w:rFonts w:ascii="Times New Roman" w:eastAsia="Times New Roman" w:hAnsi="Times New Roman"/>
          <w:color w:val="000000"/>
          <w:sz w:val="24"/>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i/>
          <w:color w:val="000000"/>
          <w:sz w:val="24"/>
          <w:lang w:val="ru-RU"/>
        </w:rPr>
        <w:t>Модуль «Спорт»</w:t>
      </w:r>
      <w:r w:rsidRPr="00E809BF">
        <w:rPr>
          <w:rFonts w:ascii="Times New Roman" w:eastAsia="Times New Roman" w:hAnsi="Times New Roman"/>
          <w:color w:val="000000"/>
          <w:sz w:val="24"/>
          <w:lang w:val="ru-RU"/>
        </w:rPr>
        <w:t>. Физическая подготовка к выполнению нормативов комплекса ГТО с</w:t>
      </w:r>
    </w:p>
    <w:p w:rsidR="00267656" w:rsidRPr="00E809BF" w:rsidRDefault="00267656">
      <w:pPr>
        <w:rPr>
          <w:lang w:val="ru-RU"/>
        </w:rPr>
        <w:sectPr w:rsidR="00267656" w:rsidRPr="00E809BF">
          <w:pgSz w:w="11900" w:h="16840"/>
          <w:pgMar w:top="286" w:right="710" w:bottom="440" w:left="666" w:header="720" w:footer="720" w:gutter="0"/>
          <w:cols w:space="720" w:equalWidth="0">
            <w:col w:w="10524" w:space="0"/>
          </w:cols>
          <w:docGrid w:linePitch="360"/>
        </w:sectPr>
      </w:pPr>
    </w:p>
    <w:p w:rsidR="00267656" w:rsidRPr="00E809BF" w:rsidRDefault="00267656">
      <w:pPr>
        <w:autoSpaceDE w:val="0"/>
        <w:autoSpaceDN w:val="0"/>
        <w:spacing w:after="66" w:line="220" w:lineRule="exact"/>
        <w:rPr>
          <w:lang w:val="ru-RU"/>
        </w:rPr>
      </w:pPr>
    </w:p>
    <w:p w:rsidR="00267656" w:rsidRPr="00E809BF" w:rsidRDefault="00E809BF">
      <w:pPr>
        <w:autoSpaceDE w:val="0"/>
        <w:autoSpaceDN w:val="0"/>
        <w:spacing w:after="0" w:line="262" w:lineRule="auto"/>
        <w:ind w:right="288"/>
        <w:rPr>
          <w:lang w:val="ru-RU"/>
        </w:rPr>
      </w:pPr>
      <w:r w:rsidRPr="00E809BF">
        <w:rPr>
          <w:rFonts w:ascii="Times New Roman" w:eastAsia="Times New Roman" w:hAnsi="Times New Roman"/>
          <w:color w:val="000000"/>
          <w:sz w:val="24"/>
          <w:lang w:val="ru-RU"/>
        </w:rPr>
        <w:t>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8 КЛАСС</w:t>
      </w:r>
    </w:p>
    <w:p w:rsidR="00267656" w:rsidRPr="00E809BF" w:rsidRDefault="00E809BF">
      <w:pPr>
        <w:autoSpaceDE w:val="0"/>
        <w:autoSpaceDN w:val="0"/>
        <w:spacing w:before="166" w:after="0" w:line="271" w:lineRule="auto"/>
        <w:ind w:right="288" w:firstLine="180"/>
        <w:rPr>
          <w:lang w:val="ru-RU"/>
        </w:rPr>
      </w:pPr>
      <w:r w:rsidRPr="00E809BF">
        <w:rPr>
          <w:rFonts w:ascii="Times New Roman" w:eastAsia="Times New Roman" w:hAnsi="Times New Roman"/>
          <w:b/>
          <w:color w:val="000000"/>
          <w:sz w:val="24"/>
          <w:lang w:val="ru-RU"/>
        </w:rPr>
        <w:t>Знания о физической культуре</w:t>
      </w:r>
      <w:r w:rsidRPr="00E809BF">
        <w:rPr>
          <w:rFonts w:ascii="Times New Roman" w:eastAsia="Times New Roman" w:hAnsi="Times New Roman"/>
          <w:color w:val="000000"/>
          <w:sz w:val="24"/>
          <w:lang w:val="ru-RU"/>
        </w:rPr>
        <w:t>. 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w:t>
      </w:r>
    </w:p>
    <w:p w:rsidR="00267656" w:rsidRPr="00E809BF" w:rsidRDefault="00E809BF">
      <w:pPr>
        <w:autoSpaceDE w:val="0"/>
        <w:autoSpaceDN w:val="0"/>
        <w:spacing w:before="70" w:after="0" w:line="271" w:lineRule="auto"/>
        <w:ind w:firstLine="180"/>
        <w:rPr>
          <w:lang w:val="ru-RU"/>
        </w:rPr>
      </w:pPr>
      <w:r w:rsidRPr="00E809BF">
        <w:rPr>
          <w:rFonts w:ascii="Times New Roman" w:eastAsia="Times New Roman" w:hAnsi="Times New Roman"/>
          <w:b/>
          <w:color w:val="000000"/>
          <w:sz w:val="24"/>
          <w:lang w:val="ru-RU"/>
        </w:rPr>
        <w:t>Способы самостоятельной деятельности.</w:t>
      </w:r>
      <w:r w:rsidRPr="00E809BF">
        <w:rPr>
          <w:rFonts w:ascii="Times New Roman" w:eastAsia="Times New Roman" w:hAnsi="Times New Roman"/>
          <w:color w:val="000000"/>
          <w:sz w:val="24"/>
          <w:lang w:val="ru-RU"/>
        </w:rPr>
        <w:t xml:space="preserve"> Коррекция осанки и разработка индивидуальных планов занятий корригирующей гимнастикой. Коррекция избыточной массы тела и разработка </w:t>
      </w:r>
      <w:r w:rsidRPr="00E809BF">
        <w:rPr>
          <w:lang w:val="ru-RU"/>
        </w:rPr>
        <w:br/>
      </w:r>
      <w:r w:rsidRPr="00E809BF">
        <w:rPr>
          <w:rFonts w:ascii="Times New Roman" w:eastAsia="Times New Roman" w:hAnsi="Times New Roman"/>
          <w:color w:val="000000"/>
          <w:sz w:val="24"/>
          <w:lang w:val="ru-RU"/>
        </w:rPr>
        <w:t>индивидуальных планов занятий корригирующей гимнастикой.</w:t>
      </w:r>
    </w:p>
    <w:p w:rsidR="00267656" w:rsidRPr="00E809BF" w:rsidRDefault="00E809BF">
      <w:pPr>
        <w:autoSpaceDE w:val="0"/>
        <w:autoSpaceDN w:val="0"/>
        <w:spacing w:before="72" w:after="0" w:line="271" w:lineRule="auto"/>
        <w:ind w:right="144" w:firstLine="180"/>
        <w:rPr>
          <w:lang w:val="ru-RU"/>
        </w:rPr>
      </w:pPr>
      <w:r w:rsidRPr="00E809BF">
        <w:rPr>
          <w:rFonts w:ascii="Times New Roman" w:eastAsia="Times New Roman" w:hAnsi="Times New Roman"/>
          <w:color w:val="000000"/>
          <w:sz w:val="24"/>
          <w:lang w:val="ru-RU"/>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267656" w:rsidRPr="00E809BF" w:rsidRDefault="00E809BF">
      <w:pPr>
        <w:autoSpaceDE w:val="0"/>
        <w:autoSpaceDN w:val="0"/>
        <w:spacing w:before="70" w:after="0"/>
        <w:ind w:firstLine="180"/>
        <w:rPr>
          <w:lang w:val="ru-RU"/>
        </w:rPr>
      </w:pPr>
      <w:r w:rsidRPr="00E809BF">
        <w:rPr>
          <w:rFonts w:ascii="Times New Roman" w:eastAsia="Times New Roman" w:hAnsi="Times New Roman"/>
          <w:b/>
          <w:color w:val="000000"/>
          <w:sz w:val="24"/>
          <w:lang w:val="ru-RU"/>
        </w:rPr>
        <w:t>Физическое совершенствование.</w:t>
      </w:r>
      <w:r w:rsidR="006F4D55">
        <w:rPr>
          <w:rFonts w:ascii="Times New Roman" w:eastAsia="Times New Roman" w:hAnsi="Times New Roman"/>
          <w:b/>
          <w:color w:val="000000"/>
          <w:sz w:val="24"/>
          <w:lang w:val="ru-RU"/>
        </w:rPr>
        <w:t xml:space="preserve"> </w:t>
      </w:r>
      <w:r w:rsidRPr="00E809BF">
        <w:rPr>
          <w:rFonts w:ascii="Times New Roman" w:eastAsia="Times New Roman" w:hAnsi="Times New Roman"/>
          <w:b/>
          <w:i/>
          <w:color w:val="000000"/>
          <w:sz w:val="24"/>
          <w:lang w:val="ru-RU"/>
        </w:rPr>
        <w:t>Физкультурно-оздоровительная деятельность.</w:t>
      </w:r>
      <w:r w:rsidRPr="00E809BF">
        <w:rPr>
          <w:rFonts w:ascii="Times New Roman" w:eastAsia="Times New Roman" w:hAnsi="Times New Roman"/>
          <w:color w:val="000000"/>
          <w:sz w:val="24"/>
          <w:lang w:val="ru-RU"/>
        </w:rPr>
        <w:t xml:space="preserve"> 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267656" w:rsidRPr="00E809BF" w:rsidRDefault="00E809BF">
      <w:pPr>
        <w:autoSpaceDE w:val="0"/>
        <w:autoSpaceDN w:val="0"/>
        <w:spacing w:before="70" w:after="0" w:line="271" w:lineRule="auto"/>
        <w:ind w:firstLine="180"/>
        <w:rPr>
          <w:lang w:val="ru-RU"/>
        </w:rPr>
      </w:pPr>
      <w:r w:rsidRPr="00E809BF">
        <w:rPr>
          <w:rFonts w:ascii="Times New Roman" w:eastAsia="Times New Roman" w:hAnsi="Times New Roman"/>
          <w:b/>
          <w:i/>
          <w:color w:val="000000"/>
          <w:sz w:val="24"/>
          <w:lang w:val="ru-RU"/>
        </w:rPr>
        <w:t>Спортивно-оздоровительная деятельность.</w:t>
      </w:r>
      <w:r w:rsidRPr="00E809BF">
        <w:rPr>
          <w:rFonts w:ascii="Times New Roman" w:eastAsia="Times New Roman" w:hAnsi="Times New Roman"/>
          <w:color w:val="000000"/>
          <w:sz w:val="24"/>
          <w:lang w:val="ru-RU"/>
        </w:rPr>
        <w:t xml:space="preserve"> Модуль «Гимнастика». 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w:t>
      </w:r>
    </w:p>
    <w:p w:rsidR="00267656" w:rsidRPr="00E809BF" w:rsidRDefault="00E809BF">
      <w:pPr>
        <w:autoSpaceDE w:val="0"/>
        <w:autoSpaceDN w:val="0"/>
        <w:spacing w:before="70" w:after="0" w:line="281" w:lineRule="auto"/>
        <w:ind w:firstLine="180"/>
        <w:rPr>
          <w:lang w:val="ru-RU"/>
        </w:rPr>
      </w:pPr>
      <w:r w:rsidRPr="00E809BF">
        <w:rPr>
          <w:rFonts w:ascii="Times New Roman" w:eastAsia="Times New Roman" w:hAnsi="Times New Roman"/>
          <w:color w:val="000000"/>
          <w:sz w:val="24"/>
          <w:lang w:val="ru-RU"/>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i/>
          <w:color w:val="000000"/>
          <w:sz w:val="24"/>
          <w:lang w:val="ru-RU"/>
        </w:rPr>
        <w:t>Модуль «Лёгкая атлетика»</w:t>
      </w:r>
      <w:r w:rsidRPr="00E809BF">
        <w:rPr>
          <w:rFonts w:ascii="Times New Roman" w:eastAsia="Times New Roman" w:hAnsi="Times New Roman"/>
          <w:color w:val="000000"/>
          <w:sz w:val="24"/>
          <w:lang w:val="ru-RU"/>
        </w:rPr>
        <w:t>. Кроссовый бег; прыжок в длину с разбега способом «прогнувшись».</w:t>
      </w:r>
    </w:p>
    <w:p w:rsidR="00267656" w:rsidRPr="00E809BF" w:rsidRDefault="00E809BF">
      <w:pPr>
        <w:autoSpaceDE w:val="0"/>
        <w:autoSpaceDN w:val="0"/>
        <w:spacing w:before="70" w:after="0" w:line="271" w:lineRule="auto"/>
        <w:ind w:right="288" w:firstLine="180"/>
        <w:rPr>
          <w:lang w:val="ru-RU"/>
        </w:rPr>
      </w:pPr>
      <w:r w:rsidRPr="00E809BF">
        <w:rPr>
          <w:rFonts w:ascii="Times New Roman" w:eastAsia="Times New Roman" w:hAnsi="Times New Roman"/>
          <w:color w:val="000000"/>
          <w:sz w:val="24"/>
          <w:lang w:val="ru-RU"/>
        </w:rPr>
        <w:t>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w:t>
      </w:r>
    </w:p>
    <w:p w:rsidR="00267656" w:rsidRPr="00E809BF" w:rsidRDefault="00E809BF">
      <w:pPr>
        <w:autoSpaceDE w:val="0"/>
        <w:autoSpaceDN w:val="0"/>
        <w:spacing w:before="70" w:after="0" w:line="281" w:lineRule="auto"/>
        <w:ind w:firstLine="180"/>
        <w:rPr>
          <w:lang w:val="ru-RU"/>
        </w:rPr>
      </w:pPr>
      <w:r w:rsidRPr="00E809BF">
        <w:rPr>
          <w:rFonts w:ascii="Times New Roman" w:eastAsia="Times New Roman" w:hAnsi="Times New Roman"/>
          <w:i/>
          <w:color w:val="000000"/>
          <w:sz w:val="24"/>
          <w:lang w:val="ru-RU"/>
        </w:rPr>
        <w:t>Модуль «Зимние виды спорта»</w:t>
      </w:r>
      <w:r w:rsidRPr="00E809BF">
        <w:rPr>
          <w:rFonts w:ascii="Times New Roman" w:eastAsia="Times New Roman" w:hAnsi="Times New Roman"/>
          <w:color w:val="000000"/>
          <w:sz w:val="24"/>
          <w:lang w:val="ru-RU"/>
        </w:rPr>
        <w:t>. Передвижение на лыжах одновременным бесшажным ходом; преодоление естественных препятствий на лыжах широким шагом, перешагиванием, перелазанием; 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w:t>
      </w:r>
    </w:p>
    <w:p w:rsidR="00267656" w:rsidRPr="00E809BF" w:rsidRDefault="00E809BF">
      <w:pPr>
        <w:autoSpaceDE w:val="0"/>
        <w:autoSpaceDN w:val="0"/>
        <w:spacing w:before="70" w:after="0" w:line="271" w:lineRule="auto"/>
        <w:ind w:firstLine="180"/>
        <w:rPr>
          <w:lang w:val="ru-RU"/>
        </w:rPr>
      </w:pPr>
      <w:r w:rsidRPr="00E809BF">
        <w:rPr>
          <w:rFonts w:ascii="Times New Roman" w:eastAsia="Times New Roman" w:hAnsi="Times New Roman"/>
          <w:i/>
          <w:color w:val="000000"/>
          <w:sz w:val="24"/>
          <w:lang w:val="ru-RU"/>
        </w:rPr>
        <w:t>Модуль «Плавание».</w:t>
      </w:r>
      <w:r w:rsidRPr="00E809BF">
        <w:rPr>
          <w:rFonts w:ascii="Times New Roman" w:eastAsia="Times New Roman" w:hAnsi="Times New Roman"/>
          <w:color w:val="000000"/>
          <w:sz w:val="24"/>
          <w:lang w:val="ru-RU"/>
        </w:rPr>
        <w:t xml:space="preserve"> 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Проплывание учебных дистанций кролем на груди и на спине. </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i/>
          <w:color w:val="000000"/>
          <w:sz w:val="24"/>
          <w:lang w:val="ru-RU"/>
        </w:rPr>
        <w:t>Модуль «Спортивные игры»</w:t>
      </w:r>
      <w:r w:rsidRPr="00E809BF">
        <w:rPr>
          <w:rFonts w:ascii="Times New Roman" w:eastAsia="Times New Roman" w:hAnsi="Times New Roman"/>
          <w:color w:val="000000"/>
          <w:sz w:val="24"/>
          <w:lang w:val="ru-RU"/>
        </w:rPr>
        <w:t>.</w:t>
      </w:r>
    </w:p>
    <w:p w:rsidR="00267656" w:rsidRPr="00E809BF" w:rsidRDefault="00E809BF">
      <w:pPr>
        <w:autoSpaceDE w:val="0"/>
        <w:autoSpaceDN w:val="0"/>
        <w:spacing w:before="70" w:after="0" w:line="271" w:lineRule="auto"/>
        <w:ind w:right="288" w:firstLine="180"/>
        <w:rPr>
          <w:lang w:val="ru-RU"/>
        </w:rPr>
      </w:pPr>
      <w:r w:rsidRPr="00E809BF">
        <w:rPr>
          <w:rFonts w:ascii="Times New Roman" w:eastAsia="Times New Roman" w:hAnsi="Times New Roman"/>
          <w:color w:val="000000"/>
          <w:sz w:val="24"/>
          <w:u w:val="single"/>
          <w:lang w:val="ru-RU"/>
        </w:rPr>
        <w:t>Баскетбол</w:t>
      </w:r>
      <w:r w:rsidRPr="00E809BF">
        <w:rPr>
          <w:rFonts w:ascii="Times New Roman" w:eastAsia="Times New Roman" w:hAnsi="Times New Roman"/>
          <w:color w:val="000000"/>
          <w:sz w:val="24"/>
          <w:lang w:val="ru-RU"/>
        </w:rPr>
        <w:t>.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267656" w:rsidRPr="00E809BF" w:rsidRDefault="00E809BF">
      <w:pPr>
        <w:autoSpaceDE w:val="0"/>
        <w:autoSpaceDN w:val="0"/>
        <w:spacing w:before="70" w:after="0" w:line="271" w:lineRule="auto"/>
        <w:ind w:right="288" w:firstLine="180"/>
        <w:rPr>
          <w:lang w:val="ru-RU"/>
        </w:rPr>
      </w:pPr>
      <w:r w:rsidRPr="00E809BF">
        <w:rPr>
          <w:rFonts w:ascii="Times New Roman" w:eastAsia="Times New Roman" w:hAnsi="Times New Roman"/>
          <w:color w:val="000000"/>
          <w:sz w:val="24"/>
          <w:u w:val="single"/>
          <w:lang w:val="ru-RU"/>
        </w:rPr>
        <w:t>Волейбол</w:t>
      </w:r>
      <w:r w:rsidRPr="00E809BF">
        <w:rPr>
          <w:rFonts w:ascii="Times New Roman" w:eastAsia="Times New Roman" w:hAnsi="Times New Roman"/>
          <w:color w:val="000000"/>
          <w:sz w:val="24"/>
          <w:lang w:val="ru-RU"/>
        </w:rPr>
        <w:t>.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267656" w:rsidRPr="00E809BF" w:rsidRDefault="00E809BF">
      <w:pPr>
        <w:tabs>
          <w:tab w:val="left" w:pos="180"/>
        </w:tabs>
        <w:autoSpaceDE w:val="0"/>
        <w:autoSpaceDN w:val="0"/>
        <w:spacing w:before="70" w:after="0" w:line="262" w:lineRule="auto"/>
        <w:ind w:right="432"/>
        <w:rPr>
          <w:lang w:val="ru-RU"/>
        </w:rPr>
      </w:pPr>
      <w:r w:rsidRPr="00E809BF">
        <w:rPr>
          <w:lang w:val="ru-RU"/>
        </w:rPr>
        <w:tab/>
      </w:r>
      <w:r w:rsidRPr="00E809BF">
        <w:rPr>
          <w:rFonts w:ascii="Times New Roman" w:eastAsia="Times New Roman" w:hAnsi="Times New Roman"/>
          <w:color w:val="000000"/>
          <w:sz w:val="24"/>
          <w:u w:val="single"/>
          <w:lang w:val="ru-RU"/>
        </w:rPr>
        <w:t>Футбол</w:t>
      </w:r>
      <w:r w:rsidRPr="00E809BF">
        <w:rPr>
          <w:rFonts w:ascii="Times New Roman" w:eastAsia="Times New Roman" w:hAnsi="Times New Roman"/>
          <w:color w:val="000000"/>
          <w:sz w:val="24"/>
          <w:lang w:val="ru-RU"/>
        </w:rPr>
        <w:t>.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w:t>
      </w:r>
    </w:p>
    <w:p w:rsidR="00267656" w:rsidRPr="00E809BF" w:rsidRDefault="00267656">
      <w:pPr>
        <w:rPr>
          <w:lang w:val="ru-RU"/>
        </w:rPr>
        <w:sectPr w:rsidR="00267656" w:rsidRPr="00E809BF">
          <w:pgSz w:w="11900" w:h="16840"/>
          <w:pgMar w:top="286" w:right="692" w:bottom="296" w:left="666" w:header="720" w:footer="720" w:gutter="0"/>
          <w:cols w:space="720" w:equalWidth="0">
            <w:col w:w="10542" w:space="0"/>
          </w:cols>
          <w:docGrid w:linePitch="360"/>
        </w:sectPr>
      </w:pPr>
    </w:p>
    <w:p w:rsidR="00267656" w:rsidRPr="00E809BF" w:rsidRDefault="00267656">
      <w:pPr>
        <w:autoSpaceDE w:val="0"/>
        <w:autoSpaceDN w:val="0"/>
        <w:spacing w:after="90" w:line="220" w:lineRule="exact"/>
        <w:rPr>
          <w:lang w:val="ru-RU"/>
        </w:rPr>
      </w:pPr>
    </w:p>
    <w:p w:rsidR="00267656" w:rsidRPr="00E809BF" w:rsidRDefault="00E809BF">
      <w:pPr>
        <w:autoSpaceDE w:val="0"/>
        <w:autoSpaceDN w:val="0"/>
        <w:spacing w:after="0" w:line="271" w:lineRule="auto"/>
        <w:ind w:right="288"/>
        <w:rPr>
          <w:lang w:val="ru-RU"/>
        </w:rPr>
      </w:pPr>
      <w:r w:rsidRPr="00E809BF">
        <w:rPr>
          <w:rFonts w:ascii="Times New Roman" w:eastAsia="Times New Roman" w:hAnsi="Times New Roman"/>
          <w:color w:val="000000"/>
          <w:sz w:val="24"/>
          <w:lang w:val="ru-RU"/>
        </w:rPr>
        <w:t>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w:t>
      </w:r>
    </w:p>
    <w:p w:rsidR="00267656" w:rsidRPr="00E809BF" w:rsidRDefault="00E809BF">
      <w:pPr>
        <w:tabs>
          <w:tab w:val="left" w:pos="180"/>
        </w:tabs>
        <w:autoSpaceDE w:val="0"/>
        <w:autoSpaceDN w:val="0"/>
        <w:spacing w:before="70" w:after="0" w:line="262" w:lineRule="auto"/>
        <w:ind w:right="432"/>
        <w:rPr>
          <w:lang w:val="ru-RU"/>
        </w:rPr>
      </w:pPr>
      <w:r w:rsidRPr="00E809BF">
        <w:rPr>
          <w:lang w:val="ru-RU"/>
        </w:rPr>
        <w:tab/>
      </w:r>
      <w:r w:rsidRPr="00E809BF">
        <w:rPr>
          <w:rFonts w:ascii="Times New Roman" w:eastAsia="Times New Roman" w:hAnsi="Times New Roman"/>
          <w:color w:val="000000"/>
          <w:sz w:val="24"/>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267656" w:rsidRPr="00E809BF" w:rsidRDefault="00E809BF">
      <w:pPr>
        <w:autoSpaceDE w:val="0"/>
        <w:autoSpaceDN w:val="0"/>
        <w:spacing w:before="70" w:after="0" w:line="271" w:lineRule="auto"/>
        <w:ind w:right="432" w:firstLine="180"/>
        <w:rPr>
          <w:lang w:val="ru-RU"/>
        </w:rPr>
      </w:pPr>
      <w:r w:rsidRPr="00E809BF">
        <w:rPr>
          <w:rFonts w:ascii="Times New Roman" w:eastAsia="Times New Roman" w:hAnsi="Times New Roman"/>
          <w:i/>
          <w:color w:val="000000"/>
          <w:sz w:val="24"/>
          <w:lang w:val="ru-RU"/>
        </w:rPr>
        <w:t>Модуль «Спорт».</w:t>
      </w:r>
      <w:r w:rsidRPr="00E809BF">
        <w:rPr>
          <w:rFonts w:ascii="Times New Roman" w:eastAsia="Times New Roman" w:hAnsi="Times New Roman"/>
          <w:color w:val="000000"/>
          <w:sz w:val="24"/>
          <w:lang w:val="ru-RU"/>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9 КЛАСС</w:t>
      </w:r>
    </w:p>
    <w:p w:rsidR="00267656" w:rsidRPr="00E809BF" w:rsidRDefault="00E809BF">
      <w:pPr>
        <w:autoSpaceDE w:val="0"/>
        <w:autoSpaceDN w:val="0"/>
        <w:spacing w:before="168" w:after="0" w:line="271" w:lineRule="auto"/>
        <w:ind w:firstLine="180"/>
        <w:rPr>
          <w:lang w:val="ru-RU"/>
        </w:rPr>
      </w:pPr>
      <w:r w:rsidRPr="00E809BF">
        <w:rPr>
          <w:rFonts w:ascii="Times New Roman" w:eastAsia="Times New Roman" w:hAnsi="Times New Roman"/>
          <w:b/>
          <w:color w:val="000000"/>
          <w:sz w:val="24"/>
          <w:lang w:val="ru-RU"/>
        </w:rPr>
        <w:t>Знания о физической культуре</w:t>
      </w:r>
      <w:r w:rsidRPr="00E809BF">
        <w:rPr>
          <w:rFonts w:ascii="Times New Roman" w:eastAsia="Times New Roman" w:hAnsi="Times New Roman"/>
          <w:color w:val="000000"/>
          <w:sz w:val="24"/>
          <w:lang w:val="ru-RU"/>
        </w:rPr>
        <w:t>. 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w:t>
      </w:r>
    </w:p>
    <w:p w:rsidR="00267656" w:rsidRPr="00E809BF" w:rsidRDefault="00E809BF">
      <w:pPr>
        <w:autoSpaceDE w:val="0"/>
        <w:autoSpaceDN w:val="0"/>
        <w:spacing w:before="70" w:after="0" w:line="281" w:lineRule="auto"/>
        <w:ind w:right="144" w:firstLine="180"/>
        <w:rPr>
          <w:lang w:val="ru-RU"/>
        </w:rPr>
      </w:pPr>
      <w:r w:rsidRPr="00E809BF">
        <w:rPr>
          <w:rFonts w:ascii="Times New Roman" w:eastAsia="Times New Roman" w:hAnsi="Times New Roman"/>
          <w:b/>
          <w:color w:val="000000"/>
          <w:sz w:val="24"/>
          <w:lang w:val="ru-RU"/>
        </w:rPr>
        <w:t>Способы самостоятельной деятельности</w:t>
      </w:r>
      <w:r w:rsidRPr="00E809BF">
        <w:rPr>
          <w:rFonts w:ascii="Times New Roman" w:eastAsia="Times New Roman" w:hAnsi="Times New Roman"/>
          <w:color w:val="000000"/>
          <w:sz w:val="24"/>
          <w:lang w:val="ru-RU"/>
        </w:rPr>
        <w:t xml:space="preserve">. Восстановительный массаж как средство оптимизации работоспособности, его правила и приёмы во время самостоятельных занятий физической </w:t>
      </w:r>
      <w:r w:rsidRPr="00E809BF">
        <w:rPr>
          <w:lang w:val="ru-RU"/>
        </w:rPr>
        <w:br/>
      </w:r>
      <w:r w:rsidRPr="00E809BF">
        <w:rPr>
          <w:rFonts w:ascii="Times New Roman" w:eastAsia="Times New Roman" w:hAnsi="Times New Roman"/>
          <w:color w:val="000000"/>
          <w:sz w:val="24"/>
          <w:lang w:val="ru-RU"/>
        </w:rPr>
        <w:t xml:space="preserve">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w:t>
      </w:r>
      <w:r w:rsidRPr="00E809BF">
        <w:rPr>
          <w:lang w:val="ru-RU"/>
        </w:rPr>
        <w:br/>
      </w:r>
      <w:r w:rsidRPr="00E809BF">
        <w:rPr>
          <w:rFonts w:ascii="Times New Roman" w:eastAsia="Times New Roman" w:hAnsi="Times New Roman"/>
          <w:color w:val="000000"/>
          <w:sz w:val="24"/>
          <w:lang w:val="ru-RU"/>
        </w:rPr>
        <w:t>упражнениями и во время активного отдыха.</w:t>
      </w:r>
    </w:p>
    <w:p w:rsidR="00267656" w:rsidRPr="00E809BF" w:rsidRDefault="00E809BF">
      <w:pPr>
        <w:tabs>
          <w:tab w:val="left" w:pos="180"/>
        </w:tabs>
        <w:autoSpaceDE w:val="0"/>
        <w:autoSpaceDN w:val="0"/>
        <w:spacing w:before="70" w:after="0" w:line="262" w:lineRule="auto"/>
        <w:ind w:right="720"/>
        <w:rPr>
          <w:lang w:val="ru-RU"/>
        </w:rPr>
      </w:pPr>
      <w:r w:rsidRPr="00E809BF">
        <w:rPr>
          <w:lang w:val="ru-RU"/>
        </w:rPr>
        <w:tab/>
      </w:r>
      <w:r w:rsidRPr="00E809BF">
        <w:rPr>
          <w:rFonts w:ascii="Times New Roman" w:eastAsia="Times New Roman" w:hAnsi="Times New Roman"/>
          <w:b/>
          <w:color w:val="000000"/>
          <w:sz w:val="24"/>
          <w:lang w:val="ru-RU"/>
        </w:rPr>
        <w:t>Физическое совершенствование.</w:t>
      </w:r>
      <w:r w:rsidR="006F4D55">
        <w:rPr>
          <w:rFonts w:ascii="Times New Roman" w:eastAsia="Times New Roman" w:hAnsi="Times New Roman"/>
          <w:b/>
          <w:color w:val="000000"/>
          <w:sz w:val="24"/>
          <w:lang w:val="ru-RU"/>
        </w:rPr>
        <w:t xml:space="preserve"> </w:t>
      </w:r>
      <w:r w:rsidRPr="00E809BF">
        <w:rPr>
          <w:rFonts w:ascii="Times New Roman" w:eastAsia="Times New Roman" w:hAnsi="Times New Roman"/>
          <w:b/>
          <w:i/>
          <w:color w:val="000000"/>
          <w:sz w:val="24"/>
          <w:lang w:val="ru-RU"/>
        </w:rPr>
        <w:t xml:space="preserve">Физкультурно-оздоровительная деятельность. </w:t>
      </w:r>
      <w:r w:rsidRPr="00E809BF">
        <w:rPr>
          <w:rFonts w:ascii="Times New Roman" w:eastAsia="Times New Roman" w:hAnsi="Times New Roman"/>
          <w:color w:val="000000"/>
          <w:sz w:val="24"/>
          <w:lang w:val="ru-RU"/>
        </w:rPr>
        <w:t>Занятия физической культурой и режим питания. Упражнения для снижения избыточной массы тела.</w:t>
      </w:r>
    </w:p>
    <w:p w:rsidR="00267656" w:rsidRPr="00E809BF" w:rsidRDefault="00E809BF">
      <w:pPr>
        <w:tabs>
          <w:tab w:val="left" w:pos="180"/>
        </w:tabs>
        <w:autoSpaceDE w:val="0"/>
        <w:autoSpaceDN w:val="0"/>
        <w:spacing w:before="70" w:after="0"/>
        <w:rPr>
          <w:lang w:val="ru-RU"/>
        </w:rPr>
      </w:pPr>
      <w:r w:rsidRPr="00E809BF">
        <w:rPr>
          <w:rFonts w:ascii="Times New Roman" w:eastAsia="Times New Roman" w:hAnsi="Times New Roman"/>
          <w:color w:val="000000"/>
          <w:sz w:val="24"/>
          <w:lang w:val="ru-RU"/>
        </w:rPr>
        <w:t xml:space="preserve">Оздоровительные, коррекционные и профилактические мероприятия в режиме двигательной активности старшеклассников </w:t>
      </w:r>
      <w:r w:rsidRPr="00E809BF">
        <w:rPr>
          <w:lang w:val="ru-RU"/>
        </w:rPr>
        <w:br/>
      </w:r>
      <w:r w:rsidRPr="00E809BF">
        <w:rPr>
          <w:lang w:val="ru-RU"/>
        </w:rPr>
        <w:tab/>
      </w:r>
      <w:r w:rsidRPr="00E809BF">
        <w:rPr>
          <w:rFonts w:ascii="Times New Roman" w:eastAsia="Times New Roman" w:hAnsi="Times New Roman"/>
          <w:b/>
          <w:i/>
          <w:color w:val="000000"/>
          <w:sz w:val="24"/>
          <w:lang w:val="ru-RU"/>
        </w:rPr>
        <w:t>Спортивно-оздоровительная деятельность.</w:t>
      </w:r>
      <w:r w:rsidR="006F4D55">
        <w:rPr>
          <w:rFonts w:ascii="Times New Roman" w:eastAsia="Times New Roman" w:hAnsi="Times New Roman"/>
          <w:b/>
          <w:i/>
          <w:color w:val="000000"/>
          <w:sz w:val="24"/>
          <w:lang w:val="ru-RU"/>
        </w:rPr>
        <w:t xml:space="preserve"> </w:t>
      </w:r>
      <w:r w:rsidRPr="00E809BF">
        <w:rPr>
          <w:rFonts w:ascii="Times New Roman" w:eastAsia="Times New Roman" w:hAnsi="Times New Roman"/>
          <w:i/>
          <w:color w:val="000000"/>
          <w:sz w:val="24"/>
          <w:lang w:val="ru-RU"/>
        </w:rPr>
        <w:t>Модуль «Гимнастика».</w:t>
      </w:r>
      <w:r w:rsidRPr="00E809BF">
        <w:rPr>
          <w:rFonts w:ascii="Times New Roman" w:eastAsia="Times New Roman" w:hAnsi="Times New Roman"/>
          <w:color w:val="000000"/>
          <w:sz w:val="24"/>
          <w:lang w:val="ru-RU"/>
        </w:rPr>
        <w:t xml:space="preserve"> Акробатическая комбинация с включением длинного кувырка с разбега и кувырка назад в упор, стоя ноги врозь (юноши).</w:t>
      </w:r>
    </w:p>
    <w:p w:rsidR="00267656" w:rsidRPr="00E809BF" w:rsidRDefault="00E809BF">
      <w:pPr>
        <w:autoSpaceDE w:val="0"/>
        <w:autoSpaceDN w:val="0"/>
        <w:spacing w:before="70" w:after="0" w:line="281" w:lineRule="auto"/>
        <w:rPr>
          <w:lang w:val="ru-RU"/>
        </w:rPr>
      </w:pPr>
      <w:r w:rsidRPr="00E809BF">
        <w:rPr>
          <w:rFonts w:ascii="Times New Roman" w:eastAsia="Times New Roman" w:hAnsi="Times New Roman"/>
          <w:color w:val="000000"/>
          <w:sz w:val="24"/>
          <w:lang w:val="ru-RU"/>
        </w:rPr>
        <w:t>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w:t>
      </w:r>
    </w:p>
    <w:p w:rsidR="00267656" w:rsidRPr="00E809BF" w:rsidRDefault="00E809BF">
      <w:pPr>
        <w:autoSpaceDE w:val="0"/>
        <w:autoSpaceDN w:val="0"/>
        <w:spacing w:before="70" w:after="0" w:line="278" w:lineRule="auto"/>
        <w:ind w:firstLine="180"/>
        <w:rPr>
          <w:lang w:val="ru-RU"/>
        </w:rPr>
      </w:pPr>
      <w:r w:rsidRPr="00E809BF">
        <w:rPr>
          <w:rFonts w:ascii="Times New Roman" w:eastAsia="Times New Roman" w:hAnsi="Times New Roman"/>
          <w:i/>
          <w:color w:val="000000"/>
          <w:sz w:val="24"/>
          <w:lang w:val="ru-RU"/>
        </w:rPr>
        <w:t>Модуль «Лёгкая атлетика»</w:t>
      </w:r>
      <w:r w:rsidRPr="00E809BF">
        <w:rPr>
          <w:rFonts w:ascii="Times New Roman" w:eastAsia="Times New Roman" w:hAnsi="Times New Roman"/>
          <w:color w:val="000000"/>
          <w:sz w:val="24"/>
          <w:lang w:val="ru-RU"/>
        </w:rPr>
        <w:t>. 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w:t>
      </w:r>
    </w:p>
    <w:p w:rsidR="00267656" w:rsidRPr="00E809BF" w:rsidRDefault="00E809BF">
      <w:pPr>
        <w:autoSpaceDE w:val="0"/>
        <w:autoSpaceDN w:val="0"/>
        <w:spacing w:before="70" w:after="0" w:line="271" w:lineRule="auto"/>
        <w:ind w:right="432" w:firstLine="180"/>
        <w:rPr>
          <w:lang w:val="ru-RU"/>
        </w:rPr>
      </w:pPr>
      <w:r w:rsidRPr="00E809BF">
        <w:rPr>
          <w:rFonts w:ascii="Times New Roman" w:eastAsia="Times New Roman" w:hAnsi="Times New Roman"/>
          <w:i/>
          <w:color w:val="000000"/>
          <w:sz w:val="24"/>
          <w:lang w:val="ru-RU"/>
        </w:rPr>
        <w:t>Модуль «Зимние виды спорта»</w:t>
      </w:r>
      <w:r w:rsidRPr="00E809BF">
        <w:rPr>
          <w:rFonts w:ascii="Times New Roman" w:eastAsia="Times New Roman" w:hAnsi="Times New Roman"/>
          <w:color w:val="000000"/>
          <w:sz w:val="24"/>
          <w:lang w:val="ru-RU"/>
        </w:rPr>
        <w:t>. Техническая подготовка в передвижении лыжными ходами по учебной дистанции: попеременный двухшажный ход, одновременный одношажный ход, способы перехода с одного лыжного хода на другой.</w:t>
      </w:r>
    </w:p>
    <w:p w:rsidR="00267656" w:rsidRPr="00E809BF" w:rsidRDefault="00E809BF">
      <w:pPr>
        <w:tabs>
          <w:tab w:val="left" w:pos="180"/>
        </w:tabs>
        <w:autoSpaceDE w:val="0"/>
        <w:autoSpaceDN w:val="0"/>
        <w:spacing w:before="70" w:after="0" w:line="262" w:lineRule="auto"/>
        <w:ind w:right="144"/>
        <w:rPr>
          <w:lang w:val="ru-RU"/>
        </w:rPr>
      </w:pPr>
      <w:r w:rsidRPr="00E809BF">
        <w:rPr>
          <w:lang w:val="ru-RU"/>
        </w:rPr>
        <w:tab/>
      </w:r>
      <w:r w:rsidRPr="00E809BF">
        <w:rPr>
          <w:rFonts w:ascii="Times New Roman" w:eastAsia="Times New Roman" w:hAnsi="Times New Roman"/>
          <w:i/>
          <w:color w:val="000000"/>
          <w:sz w:val="24"/>
          <w:lang w:val="ru-RU"/>
        </w:rPr>
        <w:t>Модуль «Плавание»</w:t>
      </w:r>
      <w:r w:rsidRPr="00E809BF">
        <w:rPr>
          <w:rFonts w:ascii="Times New Roman" w:eastAsia="Times New Roman" w:hAnsi="Times New Roman"/>
          <w:color w:val="000000"/>
          <w:sz w:val="24"/>
          <w:lang w:val="ru-RU"/>
        </w:rPr>
        <w:t>. Брасс: подводящие упражнения и плавание в полной координации. Повороты при плавании брассом.</w:t>
      </w:r>
    </w:p>
    <w:p w:rsidR="00267656" w:rsidRPr="00E809BF" w:rsidRDefault="00E809BF">
      <w:pPr>
        <w:autoSpaceDE w:val="0"/>
        <w:autoSpaceDN w:val="0"/>
        <w:spacing w:before="70" w:after="0" w:line="230" w:lineRule="auto"/>
        <w:ind w:left="180"/>
        <w:rPr>
          <w:lang w:val="ru-RU"/>
        </w:rPr>
      </w:pPr>
      <w:r w:rsidRPr="00E809BF">
        <w:rPr>
          <w:rFonts w:ascii="Times New Roman" w:eastAsia="Times New Roman" w:hAnsi="Times New Roman"/>
          <w:i/>
          <w:color w:val="000000"/>
          <w:sz w:val="24"/>
          <w:lang w:val="ru-RU"/>
        </w:rPr>
        <w:t>Модуль «Спортивные игры»</w:t>
      </w:r>
      <w:r w:rsidRPr="00E809BF">
        <w:rPr>
          <w:rFonts w:ascii="Times New Roman" w:eastAsia="Times New Roman" w:hAnsi="Times New Roman"/>
          <w:color w:val="000000"/>
          <w:sz w:val="24"/>
          <w:lang w:val="ru-RU"/>
        </w:rPr>
        <w:t>.</w:t>
      </w:r>
    </w:p>
    <w:p w:rsidR="00267656" w:rsidRPr="00E809BF" w:rsidRDefault="00E809BF">
      <w:pPr>
        <w:tabs>
          <w:tab w:val="left" w:pos="180"/>
        </w:tabs>
        <w:autoSpaceDE w:val="0"/>
        <w:autoSpaceDN w:val="0"/>
        <w:spacing w:before="70" w:after="0" w:line="262" w:lineRule="auto"/>
        <w:rPr>
          <w:lang w:val="ru-RU"/>
        </w:rPr>
      </w:pPr>
      <w:r w:rsidRPr="00E809BF">
        <w:rPr>
          <w:lang w:val="ru-RU"/>
        </w:rPr>
        <w:tab/>
      </w:r>
      <w:r w:rsidRPr="00E809BF">
        <w:rPr>
          <w:rFonts w:ascii="Times New Roman" w:eastAsia="Times New Roman" w:hAnsi="Times New Roman"/>
          <w:color w:val="000000"/>
          <w:sz w:val="24"/>
          <w:u w:val="single"/>
          <w:lang w:val="ru-RU"/>
        </w:rPr>
        <w:t>Баскетбол</w:t>
      </w:r>
      <w:r w:rsidRPr="00E809BF">
        <w:rPr>
          <w:rFonts w:ascii="Times New Roman" w:eastAsia="Times New Roman" w:hAnsi="Times New Roman"/>
          <w:color w:val="000000"/>
          <w:sz w:val="24"/>
          <w:lang w:val="ru-RU"/>
        </w:rPr>
        <w:t>. Техническая подготовка в игровых действиях: ведение, передачи, приёмы и броски мяча на месте, в прыжке, после ведения.</w:t>
      </w:r>
    </w:p>
    <w:p w:rsidR="00267656" w:rsidRPr="00E809BF" w:rsidRDefault="00E809BF">
      <w:pPr>
        <w:tabs>
          <w:tab w:val="left" w:pos="180"/>
        </w:tabs>
        <w:autoSpaceDE w:val="0"/>
        <w:autoSpaceDN w:val="0"/>
        <w:spacing w:before="70" w:after="0" w:line="262" w:lineRule="auto"/>
        <w:ind w:right="432"/>
        <w:rPr>
          <w:lang w:val="ru-RU"/>
        </w:rPr>
      </w:pPr>
      <w:r w:rsidRPr="00E809BF">
        <w:rPr>
          <w:lang w:val="ru-RU"/>
        </w:rPr>
        <w:tab/>
      </w:r>
      <w:r w:rsidRPr="00E809BF">
        <w:rPr>
          <w:rFonts w:ascii="Times New Roman" w:eastAsia="Times New Roman" w:hAnsi="Times New Roman"/>
          <w:color w:val="000000"/>
          <w:sz w:val="24"/>
          <w:u w:val="single"/>
          <w:lang w:val="ru-RU"/>
        </w:rPr>
        <w:t>Волейбол</w:t>
      </w:r>
      <w:r w:rsidRPr="00E809BF">
        <w:rPr>
          <w:rFonts w:ascii="Times New Roman" w:eastAsia="Times New Roman" w:hAnsi="Times New Roman"/>
          <w:color w:val="000000"/>
          <w:sz w:val="24"/>
          <w:lang w:val="ru-RU"/>
        </w:rPr>
        <w:t>. Техническая подготовка в игровых действиях: подачи мяча в разные зоны площадки соперника; приёмы и передачи на месте и в движении; удары и блокировка.</w:t>
      </w:r>
    </w:p>
    <w:p w:rsidR="00267656" w:rsidRPr="00E809BF" w:rsidRDefault="00E809BF">
      <w:pPr>
        <w:tabs>
          <w:tab w:val="left" w:pos="180"/>
        </w:tabs>
        <w:autoSpaceDE w:val="0"/>
        <w:autoSpaceDN w:val="0"/>
        <w:spacing w:before="70" w:after="0" w:line="262" w:lineRule="auto"/>
        <w:ind w:right="288"/>
        <w:rPr>
          <w:lang w:val="ru-RU"/>
        </w:rPr>
      </w:pPr>
      <w:r w:rsidRPr="00E809BF">
        <w:rPr>
          <w:lang w:val="ru-RU"/>
        </w:rPr>
        <w:tab/>
      </w:r>
      <w:r w:rsidRPr="00E809BF">
        <w:rPr>
          <w:rFonts w:ascii="Times New Roman" w:eastAsia="Times New Roman" w:hAnsi="Times New Roman"/>
          <w:color w:val="000000"/>
          <w:sz w:val="24"/>
          <w:u w:val="single"/>
          <w:lang w:val="ru-RU"/>
        </w:rPr>
        <w:t>Футбол</w:t>
      </w:r>
      <w:r w:rsidRPr="00E809BF">
        <w:rPr>
          <w:rFonts w:ascii="Times New Roman" w:eastAsia="Times New Roman" w:hAnsi="Times New Roman"/>
          <w:color w:val="000000"/>
          <w:sz w:val="24"/>
          <w:lang w:val="ru-RU"/>
        </w:rPr>
        <w:t>. Техническая подготовка в игровых действиях: ведение, приёмы и передачи, остановки и удары по мячу с места и в движении.</w:t>
      </w:r>
    </w:p>
    <w:p w:rsidR="00267656" w:rsidRPr="00E809BF" w:rsidRDefault="00267656">
      <w:pPr>
        <w:rPr>
          <w:lang w:val="ru-RU"/>
        </w:rPr>
        <w:sectPr w:rsidR="00267656" w:rsidRPr="00E809BF">
          <w:pgSz w:w="11900" w:h="16840"/>
          <w:pgMar w:top="310" w:right="658" w:bottom="440" w:left="666" w:header="720" w:footer="720" w:gutter="0"/>
          <w:cols w:space="720" w:equalWidth="0">
            <w:col w:w="10576" w:space="0"/>
          </w:cols>
          <w:docGrid w:linePitch="360"/>
        </w:sectPr>
      </w:pPr>
    </w:p>
    <w:p w:rsidR="00267656" w:rsidRPr="00E809BF" w:rsidRDefault="00267656">
      <w:pPr>
        <w:autoSpaceDE w:val="0"/>
        <w:autoSpaceDN w:val="0"/>
        <w:spacing w:after="78" w:line="220" w:lineRule="exact"/>
        <w:rPr>
          <w:lang w:val="ru-RU"/>
        </w:rPr>
      </w:pPr>
    </w:p>
    <w:p w:rsidR="00267656" w:rsidRPr="00E809BF" w:rsidRDefault="00E809BF">
      <w:pPr>
        <w:tabs>
          <w:tab w:val="left" w:pos="180"/>
        </w:tabs>
        <w:autoSpaceDE w:val="0"/>
        <w:autoSpaceDN w:val="0"/>
        <w:spacing w:after="0" w:line="262" w:lineRule="auto"/>
        <w:ind w:right="144"/>
        <w:rPr>
          <w:lang w:val="ru-RU"/>
        </w:rPr>
      </w:pPr>
      <w:r w:rsidRPr="00E809BF">
        <w:rPr>
          <w:lang w:val="ru-RU"/>
        </w:rPr>
        <w:tab/>
      </w:r>
      <w:r w:rsidRPr="00E809BF">
        <w:rPr>
          <w:rFonts w:ascii="Times New Roman" w:eastAsia="Times New Roman" w:hAnsi="Times New Roman"/>
          <w:color w:val="000000"/>
          <w:sz w:val="24"/>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00690" w:rsidRDefault="00E809BF" w:rsidP="00400690">
      <w:pPr>
        <w:autoSpaceDE w:val="0"/>
        <w:autoSpaceDN w:val="0"/>
        <w:spacing w:before="70" w:after="0" w:line="271" w:lineRule="auto"/>
        <w:ind w:firstLine="180"/>
        <w:rPr>
          <w:rFonts w:ascii="Times New Roman" w:eastAsia="Times New Roman" w:hAnsi="Times New Roman"/>
          <w:color w:val="000000"/>
          <w:sz w:val="24"/>
          <w:lang w:val="ru-RU"/>
        </w:rPr>
      </w:pPr>
      <w:r w:rsidRPr="00E809BF">
        <w:rPr>
          <w:rFonts w:ascii="Times New Roman" w:eastAsia="Times New Roman" w:hAnsi="Times New Roman"/>
          <w:b/>
          <w:i/>
          <w:color w:val="000000"/>
          <w:sz w:val="24"/>
          <w:lang w:val="ru-RU"/>
        </w:rPr>
        <w:t>Модуль «Спорт»</w:t>
      </w:r>
      <w:r w:rsidRPr="00E809BF">
        <w:rPr>
          <w:rFonts w:ascii="Times New Roman" w:eastAsia="Times New Roman" w:hAnsi="Times New Roman"/>
          <w:color w:val="000000"/>
          <w:sz w:val="24"/>
          <w:lang w:val="ru-RU"/>
        </w:rPr>
        <w:t>.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67656" w:rsidRPr="00E809BF" w:rsidRDefault="00E809BF" w:rsidP="00400690">
      <w:pPr>
        <w:autoSpaceDE w:val="0"/>
        <w:autoSpaceDN w:val="0"/>
        <w:spacing w:before="70" w:after="0" w:line="271" w:lineRule="auto"/>
        <w:ind w:firstLine="180"/>
        <w:rPr>
          <w:lang w:val="ru-RU"/>
        </w:rPr>
      </w:pPr>
      <w:r w:rsidRPr="00E809BF">
        <w:rPr>
          <w:rFonts w:ascii="Times New Roman" w:eastAsia="Times New Roman" w:hAnsi="Times New Roman"/>
          <w:b/>
          <w:color w:val="000000"/>
          <w:sz w:val="24"/>
          <w:lang w:val="ru-RU"/>
        </w:rPr>
        <w:t>ПЛАНИРУЕМЫЕ ОБРАЗОВАТЕЛЬНЫЕ РЕЗУЛЬТАТЫ</w:t>
      </w:r>
    </w:p>
    <w:p w:rsidR="00267656" w:rsidRPr="00E809BF" w:rsidRDefault="00E809BF">
      <w:pPr>
        <w:autoSpaceDE w:val="0"/>
        <w:autoSpaceDN w:val="0"/>
        <w:spacing w:before="346" w:after="0" w:line="230" w:lineRule="auto"/>
        <w:ind w:left="180"/>
        <w:rPr>
          <w:lang w:val="ru-RU"/>
        </w:rPr>
      </w:pPr>
      <w:r w:rsidRPr="00E809BF">
        <w:rPr>
          <w:rFonts w:ascii="Times New Roman" w:eastAsia="Times New Roman" w:hAnsi="Times New Roman"/>
          <w:b/>
          <w:color w:val="000000"/>
          <w:sz w:val="24"/>
          <w:lang w:val="ru-RU"/>
        </w:rPr>
        <w:t>ЛИЧНОСТНЫЕ РЕЗУЛЬТАТЫ</w:t>
      </w:r>
    </w:p>
    <w:p w:rsidR="00267656" w:rsidRPr="00E809BF" w:rsidRDefault="00E809BF">
      <w:pPr>
        <w:tabs>
          <w:tab w:val="left" w:pos="180"/>
        </w:tabs>
        <w:autoSpaceDE w:val="0"/>
        <w:autoSpaceDN w:val="0"/>
        <w:spacing w:before="190" w:after="0" w:line="290" w:lineRule="auto"/>
        <w:rPr>
          <w:lang w:val="ru-RU"/>
        </w:rPr>
      </w:pPr>
      <w:r w:rsidRPr="00E809BF">
        <w:rPr>
          <w:lang w:val="ru-RU"/>
        </w:rPr>
        <w:tab/>
      </w:r>
      <w:r w:rsidRPr="00E809BF">
        <w:rPr>
          <w:rFonts w:ascii="Times New Roman" w:eastAsia="Times New Roman" w:hAnsi="Times New Roman"/>
          <w:color w:val="000000"/>
          <w:sz w:val="24"/>
          <w:lang w:val="ru-RU"/>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стремление к физическому совершенствованию, формированию культуры движения и </w:t>
      </w:r>
      <w:r w:rsidRPr="00E809BF">
        <w:rPr>
          <w:lang w:val="ru-RU"/>
        </w:rPr>
        <w:br/>
      </w:r>
      <w:r w:rsidRPr="00E809BF">
        <w:rPr>
          <w:rFonts w:ascii="Times New Roman" w:eastAsia="Times New Roman" w:hAnsi="Times New Roman"/>
          <w:color w:val="000000"/>
          <w:sz w:val="24"/>
          <w:lang w:val="ru-RU"/>
        </w:rPr>
        <w:t xml:space="preserve">телосложения, самовыражению в избранном виде спорта;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r w:rsidRPr="00E809BF">
        <w:rPr>
          <w:lang w:val="ru-RU"/>
        </w:rPr>
        <w:tab/>
      </w:r>
      <w:r w:rsidRPr="00E809BF">
        <w:rPr>
          <w:rFonts w:ascii="Times New Roman" w:eastAsia="Times New Roman" w:hAnsi="Times New Roman"/>
          <w:color w:val="000000"/>
          <w:sz w:val="24"/>
          <w:lang w:val="ru-RU"/>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r w:rsidRPr="00E809BF">
        <w:rPr>
          <w:lang w:val="ru-RU"/>
        </w:rPr>
        <w:tab/>
      </w:r>
      <w:r w:rsidRPr="00E809BF">
        <w:rPr>
          <w:rFonts w:ascii="Times New Roman" w:eastAsia="Times New Roman" w:hAnsi="Times New Roman"/>
          <w:color w:val="000000"/>
          <w:sz w:val="24"/>
          <w:lang w:val="ru-RU"/>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w:t>
      </w:r>
      <w:r w:rsidRPr="00E809BF">
        <w:rPr>
          <w:lang w:val="ru-RU"/>
        </w:rPr>
        <w:br/>
      </w:r>
      <w:r w:rsidRPr="00E809BF">
        <w:rPr>
          <w:rFonts w:ascii="Times New Roman" w:eastAsia="Times New Roman" w:hAnsi="Times New Roman"/>
          <w:color w:val="000000"/>
          <w:sz w:val="24"/>
          <w:lang w:val="ru-RU"/>
        </w:rPr>
        <w:t>деятельности, общении со сверстниками, публичных выступлениях и дискуссиях.</w:t>
      </w:r>
    </w:p>
    <w:p w:rsidR="00267656" w:rsidRPr="00E809BF" w:rsidRDefault="00E809BF">
      <w:pPr>
        <w:autoSpaceDE w:val="0"/>
        <w:autoSpaceDN w:val="0"/>
        <w:spacing w:before="190" w:after="0" w:line="230" w:lineRule="auto"/>
        <w:ind w:left="180"/>
        <w:rPr>
          <w:lang w:val="ru-RU"/>
        </w:rPr>
      </w:pPr>
      <w:r w:rsidRPr="00E809BF">
        <w:rPr>
          <w:rFonts w:ascii="Times New Roman" w:eastAsia="Times New Roman" w:hAnsi="Times New Roman"/>
          <w:b/>
          <w:color w:val="000000"/>
          <w:sz w:val="24"/>
          <w:lang w:val="ru-RU"/>
        </w:rPr>
        <w:t>МЕТАПРЕДМЕТНЫЕ РЕЗУЛЬТАТЫ</w:t>
      </w:r>
    </w:p>
    <w:p w:rsidR="00267656" w:rsidRPr="00E809BF" w:rsidRDefault="00E809BF" w:rsidP="00400690">
      <w:pPr>
        <w:tabs>
          <w:tab w:val="left" w:pos="180"/>
        </w:tabs>
        <w:autoSpaceDE w:val="0"/>
        <w:autoSpaceDN w:val="0"/>
        <w:spacing w:before="190" w:after="0" w:line="281" w:lineRule="auto"/>
        <w:ind w:right="144"/>
        <w:rPr>
          <w:lang w:val="ru-RU"/>
        </w:rPr>
      </w:pPr>
      <w:r w:rsidRPr="00E809BF">
        <w:rPr>
          <w:lang w:val="ru-RU"/>
        </w:rPr>
        <w:lastRenderedPageBreak/>
        <w:tab/>
      </w:r>
      <w:r w:rsidRPr="00E809BF">
        <w:rPr>
          <w:rFonts w:ascii="Times New Roman" w:eastAsia="Times New Roman" w:hAnsi="Times New Roman"/>
          <w:b/>
          <w:i/>
          <w:color w:val="000000"/>
          <w:sz w:val="24"/>
          <w:lang w:val="ru-RU"/>
        </w:rPr>
        <w:t xml:space="preserve">Универсальные познавательные действия: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r w:rsidRPr="00E809BF">
        <w:rPr>
          <w:lang w:val="ru-RU"/>
        </w:rPr>
        <w:br/>
      </w:r>
      <w:r w:rsidRPr="00E809BF">
        <w:rPr>
          <w:lang w:val="ru-RU"/>
        </w:rPr>
        <w:tab/>
      </w:r>
      <w:r w:rsidRPr="00E809BF">
        <w:rPr>
          <w:rFonts w:ascii="Times New Roman" w:eastAsia="Times New Roman" w:hAnsi="Times New Roman"/>
          <w:color w:val="000000"/>
          <w:sz w:val="24"/>
          <w:lang w:val="ru-RU"/>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267656" w:rsidRPr="00E809BF" w:rsidRDefault="00E809BF">
      <w:pPr>
        <w:tabs>
          <w:tab w:val="left" w:pos="180"/>
        </w:tabs>
        <w:autoSpaceDE w:val="0"/>
        <w:autoSpaceDN w:val="0"/>
        <w:spacing w:after="0" w:line="288" w:lineRule="auto"/>
        <w:ind w:right="288"/>
        <w:rPr>
          <w:lang w:val="ru-RU"/>
        </w:rPr>
      </w:pPr>
      <w:r w:rsidRPr="00E809BF">
        <w:rPr>
          <w:lang w:val="ru-RU"/>
        </w:rPr>
        <w:tab/>
      </w:r>
      <w:r w:rsidRPr="00E809BF">
        <w:rPr>
          <w:rFonts w:ascii="Times New Roman" w:eastAsia="Times New Roman" w:hAnsi="Times New Roman"/>
          <w:color w:val="000000"/>
          <w:sz w:val="24"/>
          <w:lang w:val="ru-RU"/>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r w:rsidRPr="00E809BF">
        <w:rPr>
          <w:lang w:val="ru-RU"/>
        </w:rPr>
        <w:br/>
      </w:r>
      <w:r w:rsidRPr="00E809BF">
        <w:rPr>
          <w:lang w:val="ru-RU"/>
        </w:rPr>
        <w:tab/>
      </w:r>
      <w:r w:rsidRPr="00E809BF">
        <w:rPr>
          <w:rFonts w:ascii="Times New Roman" w:eastAsia="Times New Roman" w:hAnsi="Times New Roman"/>
          <w:color w:val="000000"/>
          <w:sz w:val="24"/>
          <w:lang w:val="ru-RU"/>
        </w:rPr>
        <w:t>устанавливать причинно-следственную связь между планированием режима дня и изменениями показателей работоспособности;</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 </w:t>
      </w:r>
      <w:r w:rsidRPr="00E809BF">
        <w:rPr>
          <w:lang w:val="ru-RU"/>
        </w:rPr>
        <w:br/>
      </w:r>
      <w:r w:rsidRPr="00E809BF">
        <w:rPr>
          <w:lang w:val="ru-RU"/>
        </w:rPr>
        <w:tab/>
      </w:r>
      <w:r w:rsidRPr="00E809BF">
        <w:rPr>
          <w:rFonts w:ascii="Times New Roman" w:eastAsia="Times New Roman" w:hAnsi="Times New Roman"/>
          <w:color w:val="000000"/>
          <w:sz w:val="24"/>
          <w:lang w:val="ru-RU"/>
        </w:rPr>
        <w:t>устанавливать причинно-следственную связь между подготовкой мест занятий на открытых площадках и правилами предупреждения травматизма.</w:t>
      </w:r>
    </w:p>
    <w:p w:rsidR="00267656" w:rsidRPr="00E809BF" w:rsidRDefault="00E809BF">
      <w:pPr>
        <w:tabs>
          <w:tab w:val="left" w:pos="180"/>
        </w:tabs>
        <w:autoSpaceDE w:val="0"/>
        <w:autoSpaceDN w:val="0"/>
        <w:spacing w:before="70" w:after="0" w:line="288" w:lineRule="auto"/>
        <w:rPr>
          <w:lang w:val="ru-RU"/>
        </w:rPr>
      </w:pPr>
      <w:r w:rsidRPr="00E809BF">
        <w:rPr>
          <w:lang w:val="ru-RU"/>
        </w:rPr>
        <w:tab/>
      </w:r>
      <w:r w:rsidRPr="00E809BF">
        <w:rPr>
          <w:rFonts w:ascii="Times New Roman" w:eastAsia="Times New Roman" w:hAnsi="Times New Roman"/>
          <w:b/>
          <w:i/>
          <w:color w:val="000000"/>
          <w:sz w:val="24"/>
          <w:lang w:val="ru-RU"/>
        </w:rPr>
        <w:t xml:space="preserve">Универсальные коммуникативные действия: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r w:rsidRPr="00E809BF">
        <w:rPr>
          <w:lang w:val="ru-RU"/>
        </w:rPr>
        <w:br/>
      </w:r>
      <w:r w:rsidRPr="00E809BF">
        <w:rPr>
          <w:lang w:val="ru-RU"/>
        </w:rPr>
        <w:tab/>
      </w:r>
      <w:r w:rsidRPr="00E809BF">
        <w:rPr>
          <w:rFonts w:ascii="Times New Roman" w:eastAsia="Times New Roman" w:hAnsi="Times New Roman"/>
          <w:color w:val="000000"/>
          <w:sz w:val="24"/>
          <w:lang w:val="ru-RU"/>
        </w:rPr>
        <w:t>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r w:rsidRPr="00E809BF">
        <w:rPr>
          <w:lang w:val="ru-RU"/>
        </w:rPr>
        <w:tab/>
      </w:r>
      <w:r w:rsidRPr="00E809BF">
        <w:rPr>
          <w:rFonts w:ascii="Times New Roman" w:eastAsia="Times New Roman" w:hAnsi="Times New Roman"/>
          <w:color w:val="000000"/>
          <w:sz w:val="24"/>
          <w:lang w:val="ru-RU"/>
        </w:rPr>
        <w:t xml:space="preserve">наблюдать, анализировать и контролировать технику выполнения физических упражнений другими учащимися, сравнивать её с эталонным образцом, выявлять ошибки и предлагать способы их устранения; </w:t>
      </w:r>
      <w:r w:rsidRPr="00E809BF">
        <w:rPr>
          <w:lang w:val="ru-RU"/>
        </w:rPr>
        <w:br/>
      </w:r>
      <w:r w:rsidRPr="00E809BF">
        <w:rPr>
          <w:lang w:val="ru-RU"/>
        </w:rPr>
        <w:tab/>
      </w:r>
      <w:r w:rsidRPr="00E809BF">
        <w:rPr>
          <w:rFonts w:ascii="Times New Roman" w:eastAsia="Times New Roman" w:hAnsi="Times New Roman"/>
          <w:color w:val="000000"/>
          <w:sz w:val="24"/>
          <w:lang w:val="ru-RU"/>
        </w:rPr>
        <w:t>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p>
    <w:p w:rsidR="00267656" w:rsidRPr="00E809BF" w:rsidRDefault="00E809BF" w:rsidP="00400690">
      <w:pPr>
        <w:tabs>
          <w:tab w:val="left" w:pos="180"/>
        </w:tabs>
        <w:autoSpaceDE w:val="0"/>
        <w:autoSpaceDN w:val="0"/>
        <w:spacing w:before="72" w:after="0" w:line="288" w:lineRule="auto"/>
        <w:rPr>
          <w:lang w:val="ru-RU"/>
        </w:rPr>
      </w:pPr>
      <w:r w:rsidRPr="00E809BF">
        <w:rPr>
          <w:lang w:val="ru-RU"/>
        </w:rPr>
        <w:tab/>
      </w:r>
      <w:r w:rsidRPr="00E809BF">
        <w:rPr>
          <w:rFonts w:ascii="Times New Roman" w:eastAsia="Times New Roman" w:hAnsi="Times New Roman"/>
          <w:b/>
          <w:i/>
          <w:color w:val="000000"/>
          <w:sz w:val="24"/>
          <w:lang w:val="ru-RU"/>
        </w:rPr>
        <w:t xml:space="preserve">Универсальные учебные регулятивные действия: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составлять и выполнять индивидуальные комплексы физических упражнений с разной </w:t>
      </w:r>
      <w:r w:rsidRPr="00E809BF">
        <w:rPr>
          <w:lang w:val="ru-RU"/>
        </w:rPr>
        <w:br/>
      </w:r>
      <w:r w:rsidRPr="00E809BF">
        <w:rPr>
          <w:rFonts w:ascii="Times New Roman" w:eastAsia="Times New Roman" w:hAnsi="Times New Roman"/>
          <w:color w:val="000000"/>
          <w:sz w:val="24"/>
          <w:lang w:val="ru-RU"/>
        </w:rPr>
        <w:t xml:space="preserve">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r w:rsidRPr="00E809BF">
        <w:rPr>
          <w:lang w:val="ru-RU"/>
        </w:rPr>
        <w:tab/>
      </w:r>
      <w:r w:rsidRPr="00E809BF">
        <w:rPr>
          <w:rFonts w:ascii="Times New Roman" w:eastAsia="Times New Roman" w:hAnsi="Times New Roman"/>
          <w:color w:val="000000"/>
          <w:sz w:val="24"/>
          <w:lang w:val="ru-RU"/>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разучивать и выполнять технические действия в игровых видах спорта, активно взаимодействуют </w:t>
      </w:r>
      <w:r w:rsidRPr="00E809BF">
        <w:rPr>
          <w:rFonts w:ascii="Times New Roman" w:eastAsia="Times New Roman" w:hAnsi="Times New Roman"/>
          <w:color w:val="000000"/>
          <w:sz w:val="24"/>
          <w:lang w:val="ru-RU"/>
        </w:rPr>
        <w:lastRenderedPageBreak/>
        <w:t xml:space="preserve">при совместных тактических действиях в защите и нападении, терпимо относится к ошибкам игроков своей команды и команды соперников; </w:t>
      </w:r>
      <w:r w:rsidRPr="00E809BF">
        <w:rPr>
          <w:lang w:val="ru-RU"/>
        </w:rPr>
        <w:br/>
      </w:r>
      <w:r w:rsidRPr="00E809BF">
        <w:rPr>
          <w:lang w:val="ru-RU"/>
        </w:rPr>
        <w:tab/>
      </w:r>
      <w:r w:rsidRPr="00E809BF">
        <w:rPr>
          <w:rFonts w:ascii="Times New Roman" w:eastAsia="Times New Roman" w:hAnsi="Times New Roman"/>
          <w:color w:val="000000"/>
          <w:sz w:val="24"/>
          <w:lang w:val="ru-RU"/>
        </w:rPr>
        <w:t>организовывать оказание первой помощи при травмах и ушибах во время самостоятельных занятий</w:t>
      </w:r>
    </w:p>
    <w:p w:rsidR="00267656" w:rsidRPr="00E809BF" w:rsidRDefault="00E809BF">
      <w:pPr>
        <w:autoSpaceDE w:val="0"/>
        <w:autoSpaceDN w:val="0"/>
        <w:spacing w:after="0" w:line="262" w:lineRule="auto"/>
        <w:rPr>
          <w:lang w:val="ru-RU"/>
        </w:rPr>
      </w:pPr>
      <w:r w:rsidRPr="00E809BF">
        <w:rPr>
          <w:rFonts w:ascii="Times New Roman" w:eastAsia="Times New Roman" w:hAnsi="Times New Roman"/>
          <w:color w:val="000000"/>
          <w:sz w:val="24"/>
          <w:lang w:val="ru-RU"/>
        </w:rPr>
        <w:t>физической культурой и спортом, применять способы и приёмы помощи в зависимости от характера и признаков полученной травмы.</w:t>
      </w:r>
    </w:p>
    <w:p w:rsidR="00267656" w:rsidRPr="00E809BF" w:rsidRDefault="00E809BF">
      <w:pPr>
        <w:autoSpaceDE w:val="0"/>
        <w:autoSpaceDN w:val="0"/>
        <w:spacing w:before="190" w:after="0" w:line="230" w:lineRule="auto"/>
        <w:ind w:left="180"/>
        <w:rPr>
          <w:lang w:val="ru-RU"/>
        </w:rPr>
      </w:pPr>
      <w:r w:rsidRPr="00E809BF">
        <w:rPr>
          <w:rFonts w:ascii="Times New Roman" w:eastAsia="Times New Roman" w:hAnsi="Times New Roman"/>
          <w:b/>
          <w:color w:val="000000"/>
          <w:sz w:val="24"/>
          <w:lang w:val="ru-RU"/>
        </w:rPr>
        <w:t>ПРЕДМЕТНЫЕ РЕЗУЛЬТАТЫ</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5 КЛАСС</w:t>
      </w:r>
    </w:p>
    <w:p w:rsidR="00267656" w:rsidRPr="00E809BF" w:rsidRDefault="00E809BF">
      <w:pPr>
        <w:tabs>
          <w:tab w:val="left" w:pos="180"/>
        </w:tabs>
        <w:autoSpaceDE w:val="0"/>
        <w:autoSpaceDN w:val="0"/>
        <w:spacing w:before="166" w:after="0" w:line="290" w:lineRule="auto"/>
        <w:rPr>
          <w:lang w:val="ru-RU"/>
        </w:rPr>
      </w:pPr>
      <w:r w:rsidRPr="00E809BF">
        <w:rPr>
          <w:lang w:val="ru-RU"/>
        </w:rPr>
        <w:tab/>
      </w:r>
      <w:r w:rsidRPr="00E809BF">
        <w:rPr>
          <w:rFonts w:ascii="Times New Roman" w:eastAsia="Times New Roman" w:hAnsi="Times New Roman"/>
          <w:color w:val="000000"/>
          <w:sz w:val="24"/>
          <w:lang w:val="ru-RU"/>
        </w:rPr>
        <w:t>К концу обучения</w:t>
      </w:r>
      <w:r w:rsidRPr="00E809BF">
        <w:rPr>
          <w:rFonts w:ascii="Times New Roman" w:eastAsia="Times New Roman" w:hAnsi="Times New Roman"/>
          <w:b/>
          <w:color w:val="000000"/>
          <w:sz w:val="24"/>
          <w:lang w:val="ru-RU"/>
        </w:rPr>
        <w:t xml:space="preserve"> в 5 классе </w:t>
      </w:r>
      <w:r w:rsidRPr="00E809BF">
        <w:rPr>
          <w:rFonts w:ascii="Times New Roman" w:eastAsia="Times New Roman" w:hAnsi="Times New Roman"/>
          <w:color w:val="000000"/>
          <w:sz w:val="24"/>
          <w:lang w:val="ru-RU"/>
        </w:rPr>
        <w:t xml:space="preserve">обучающийся научится: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 </w:t>
      </w:r>
      <w:r w:rsidRPr="00E809BF">
        <w:rPr>
          <w:lang w:val="ru-RU"/>
        </w:rPr>
        <w:br/>
      </w:r>
      <w:r w:rsidRPr="00E809BF">
        <w:rPr>
          <w:lang w:val="ru-RU"/>
        </w:rPr>
        <w:tab/>
      </w:r>
      <w:r w:rsidRPr="00E809BF">
        <w:rPr>
          <w:rFonts w:ascii="Times New Roman" w:eastAsia="Times New Roman" w:hAnsi="Times New Roman"/>
          <w:color w:val="000000"/>
          <w:sz w:val="24"/>
          <w:lang w:val="ru-RU"/>
        </w:rPr>
        <w:t>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r w:rsidRPr="00E809BF">
        <w:rPr>
          <w:lang w:val="ru-RU"/>
        </w:rPr>
        <w:br/>
      </w:r>
      <w:r w:rsidRPr="00E809BF">
        <w:rPr>
          <w:lang w:val="ru-RU"/>
        </w:rPr>
        <w:tab/>
      </w:r>
      <w:r w:rsidRPr="00E809BF">
        <w:rPr>
          <w:rFonts w:ascii="Times New Roman" w:eastAsia="Times New Roman" w:hAnsi="Times New Roman"/>
          <w:color w:val="000000"/>
          <w:sz w:val="24"/>
          <w:lang w:val="ru-RU"/>
        </w:rPr>
        <w:t>выполнять комплексы упражнений оздоровительной физической культуры на развитие гибкости, координации и формирование телосложения;</w:t>
      </w:r>
      <w:r w:rsidRPr="00E809BF">
        <w:rPr>
          <w:lang w:val="ru-RU"/>
        </w:rPr>
        <w:br/>
      </w:r>
      <w:r w:rsidRPr="00E809BF">
        <w:rPr>
          <w:lang w:val="ru-RU"/>
        </w:rPr>
        <w:tab/>
      </w:r>
      <w:r w:rsidRPr="00E809BF">
        <w:rPr>
          <w:rFonts w:ascii="Times New Roman" w:eastAsia="Times New Roman" w:hAnsi="Times New Roman"/>
          <w:color w:val="000000"/>
          <w:sz w:val="24"/>
          <w:lang w:val="ru-RU"/>
        </w:rPr>
        <w:t>выполнять опорный прыжок с разбега способом «ноги врозь» (мальчики) и способом</w:t>
      </w:r>
      <w:r w:rsidRPr="00E809BF">
        <w:rPr>
          <w:lang w:val="ru-RU"/>
        </w:rPr>
        <w:br/>
      </w:r>
      <w:r w:rsidRPr="00E809BF">
        <w:rPr>
          <w:rFonts w:ascii="Times New Roman" w:eastAsia="Times New Roman" w:hAnsi="Times New Roman"/>
          <w:color w:val="000000"/>
          <w:sz w:val="24"/>
          <w:lang w:val="ru-RU"/>
        </w:rPr>
        <w:t xml:space="preserve">«напрыгивания с последующим спрыгиванием» (девочки);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w:t>
      </w:r>
      <w:r w:rsidRPr="00E809BF">
        <w:rPr>
          <w:lang w:val="ru-RU"/>
        </w:rPr>
        <w:br/>
      </w:r>
      <w:r w:rsidRPr="00E809BF">
        <w:rPr>
          <w:rFonts w:ascii="Times New Roman" w:eastAsia="Times New Roman" w:hAnsi="Times New Roman"/>
          <w:color w:val="000000"/>
          <w:sz w:val="24"/>
          <w:lang w:val="ru-RU"/>
        </w:rPr>
        <w:t xml:space="preserve">подпрыгиванием на двух ногах на месте и с продвижением (девочки);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передвигаться по гимнастической стенке приставным шагом, лазать разноимённым способом вверх и по диагонали;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бег с равномерной скоростью с высокого старта по учебной дистанции;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демонстрировать технику прыжка в длину с разбега способом «согнув ноги»;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передвигаться на лыжах попеременным двухшажным ходом (для бесснежных районов — имитация передвижения);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демонстрировать технические действия в спортивных играх: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баскетбол (ведение мяча с равномерной скоростью в разных направлениях; приём и передача мяча двумя руками от груди с места и в движении);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волейбол (приём и передача мяча двумя руками снизу и сверху с места и в движении, прямая нижняя подача);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футбол (ведение мяча с равномерной скоростью в разных направлениях, приём и передача мяча, удар по неподвижному мячу с небольшого разбега); </w:t>
      </w:r>
      <w:r w:rsidRPr="00E809BF">
        <w:rPr>
          <w:lang w:val="ru-RU"/>
        </w:rPr>
        <w:br/>
      </w:r>
      <w:r w:rsidRPr="00E809BF">
        <w:rPr>
          <w:lang w:val="ru-RU"/>
        </w:rPr>
        <w:tab/>
      </w:r>
      <w:r w:rsidRPr="00E809BF">
        <w:rPr>
          <w:rFonts w:ascii="Times New Roman" w:eastAsia="Times New Roman" w:hAnsi="Times New Roman"/>
          <w:color w:val="000000"/>
          <w:sz w:val="24"/>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6 КЛАСС</w:t>
      </w:r>
    </w:p>
    <w:p w:rsidR="00400690" w:rsidRDefault="00E809BF" w:rsidP="00400690">
      <w:pPr>
        <w:tabs>
          <w:tab w:val="left" w:pos="180"/>
        </w:tabs>
        <w:autoSpaceDE w:val="0"/>
        <w:autoSpaceDN w:val="0"/>
        <w:spacing w:before="166" w:after="0" w:line="281" w:lineRule="auto"/>
        <w:ind w:right="144"/>
        <w:rPr>
          <w:rFonts w:ascii="Times New Roman" w:eastAsia="Times New Roman" w:hAnsi="Times New Roman"/>
          <w:color w:val="000000"/>
          <w:sz w:val="24"/>
          <w:lang w:val="ru-RU"/>
        </w:rPr>
      </w:pPr>
      <w:r w:rsidRPr="00E809BF">
        <w:rPr>
          <w:lang w:val="ru-RU"/>
        </w:rPr>
        <w:tab/>
      </w:r>
      <w:r w:rsidRPr="00E809BF">
        <w:rPr>
          <w:rFonts w:ascii="Times New Roman" w:eastAsia="Times New Roman" w:hAnsi="Times New Roman"/>
          <w:color w:val="000000"/>
          <w:sz w:val="24"/>
          <w:lang w:val="ru-RU"/>
        </w:rPr>
        <w:t xml:space="preserve">К концу обучения </w:t>
      </w:r>
      <w:r w:rsidRPr="00E809BF">
        <w:rPr>
          <w:rFonts w:ascii="Times New Roman" w:eastAsia="Times New Roman" w:hAnsi="Times New Roman"/>
          <w:b/>
          <w:color w:val="000000"/>
          <w:sz w:val="24"/>
          <w:lang w:val="ru-RU"/>
        </w:rPr>
        <w:t>в 6 классе</w:t>
      </w:r>
      <w:r w:rsidRPr="00E809BF">
        <w:rPr>
          <w:rFonts w:ascii="Times New Roman" w:eastAsia="Times New Roman" w:hAnsi="Times New Roman"/>
          <w:color w:val="000000"/>
          <w:sz w:val="24"/>
          <w:lang w:val="ru-RU"/>
        </w:rPr>
        <w:t xml:space="preserve">обучающийся научится: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Игр; </w:t>
      </w:r>
      <w:r w:rsidRPr="00E809BF">
        <w:rPr>
          <w:lang w:val="ru-RU"/>
        </w:rPr>
        <w:br/>
      </w:r>
      <w:r w:rsidRPr="00E809BF">
        <w:rPr>
          <w:lang w:val="ru-RU"/>
        </w:rPr>
        <w:lastRenderedPageBreak/>
        <w:tab/>
      </w:r>
      <w:r w:rsidRPr="00E809BF">
        <w:rPr>
          <w:rFonts w:ascii="Times New Roman" w:eastAsia="Times New Roman" w:hAnsi="Times New Roman"/>
          <w:color w:val="000000"/>
          <w:sz w:val="24"/>
          <w:lang w:val="ru-RU"/>
        </w:rPr>
        <w:t>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w:t>
      </w:r>
    </w:p>
    <w:p w:rsidR="00267656" w:rsidRPr="00E809BF" w:rsidRDefault="00E809BF" w:rsidP="00400690">
      <w:pPr>
        <w:tabs>
          <w:tab w:val="left" w:pos="180"/>
        </w:tabs>
        <w:autoSpaceDE w:val="0"/>
        <w:autoSpaceDN w:val="0"/>
        <w:spacing w:before="166" w:after="0" w:line="281" w:lineRule="auto"/>
        <w:ind w:right="144"/>
        <w:rPr>
          <w:lang w:val="ru-RU"/>
        </w:rPr>
      </w:pPr>
      <w:r w:rsidRPr="00E809BF">
        <w:rPr>
          <w:lang w:val="ru-RU"/>
        </w:rPr>
        <w:tab/>
      </w:r>
      <w:r w:rsidRPr="00E809BF">
        <w:rPr>
          <w:rFonts w:ascii="Times New Roman" w:eastAsia="Times New Roman" w:hAnsi="Times New Roman"/>
          <w:color w:val="000000"/>
          <w:sz w:val="24"/>
          <w:lang w:val="ru-RU"/>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отбирать упражнения оздоровительной физической культуры и составлять из них комплексы физкультминуток и физкультпауз для оптимизации работоспособности и снятия мышечного утомления в режиме учебной деятельности;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составлять и выполнять акробатические комбинации из разученных упражнений, наблюдать и анализировать выполнение другими учащимися, выявлять ошибки и предлагать способы устранения; </w:t>
      </w:r>
      <w:r w:rsidRPr="00E809BF">
        <w:rPr>
          <w:lang w:val="ru-RU"/>
        </w:rPr>
        <w:tab/>
      </w:r>
      <w:r w:rsidRPr="00E809BF">
        <w:rPr>
          <w:rFonts w:ascii="Times New Roman" w:eastAsia="Times New Roman" w:hAnsi="Times New Roman"/>
          <w:color w:val="000000"/>
          <w:sz w:val="24"/>
          <w:lang w:val="ru-RU"/>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прыжок в высоту с разбега способом «перешагивание», наблюдать и анализировать его выполнение другими учащимися, сравнивая с заданным образцом, выявлять ошибки и предлагать способы устранения;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передвижение на лыжах одновременным одношажным ходом, наблюдать и </w:t>
      </w:r>
      <w:r w:rsidRPr="00E809BF">
        <w:rPr>
          <w:lang w:val="ru-RU"/>
        </w:rPr>
        <w:br/>
      </w:r>
      <w:r w:rsidRPr="00E809BF">
        <w:rPr>
          <w:rFonts w:ascii="Times New Roman" w:eastAsia="Times New Roman" w:hAnsi="Times New Roman"/>
          <w:color w:val="000000"/>
          <w:sz w:val="24"/>
          <w:lang w:val="ru-RU"/>
        </w:rPr>
        <w:t>анализировать его выполнение другими учащимися, сравнивая с заданным образцом, выявлять ошибки и предлагать способы устранения (для бесснежных районов — имитация передвижения);</w:t>
      </w:r>
      <w:r w:rsidRPr="00E809BF">
        <w:rPr>
          <w:lang w:val="ru-RU"/>
        </w:rPr>
        <w:tab/>
      </w:r>
      <w:r w:rsidRPr="00E809BF">
        <w:rPr>
          <w:rFonts w:ascii="Times New Roman" w:eastAsia="Times New Roman" w:hAnsi="Times New Roman"/>
          <w:color w:val="000000"/>
          <w:sz w:val="24"/>
          <w:lang w:val="ru-RU"/>
        </w:rPr>
        <w:t xml:space="preserve">выполнять правила и демонстрировать технические действия в спортивных играх: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 </w:t>
      </w:r>
      <w:r w:rsidRPr="00E809BF">
        <w:rPr>
          <w:lang w:val="ru-RU"/>
        </w:rPr>
        <w:br/>
      </w:r>
      <w:r w:rsidRPr="00E809BF">
        <w:rPr>
          <w:lang w:val="ru-RU"/>
        </w:rPr>
        <w:tab/>
      </w:r>
      <w:r w:rsidRPr="00E809BF">
        <w:rPr>
          <w:rFonts w:ascii="Times New Roman" w:eastAsia="Times New Roman" w:hAnsi="Times New Roman"/>
          <w:color w:val="000000"/>
          <w:sz w:val="24"/>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267656" w:rsidRPr="00E809BF" w:rsidRDefault="00E809BF">
      <w:pPr>
        <w:autoSpaceDE w:val="0"/>
        <w:autoSpaceDN w:val="0"/>
        <w:spacing w:before="264" w:after="0" w:line="230" w:lineRule="auto"/>
        <w:rPr>
          <w:lang w:val="ru-RU"/>
        </w:rPr>
      </w:pPr>
      <w:r w:rsidRPr="00E809BF">
        <w:rPr>
          <w:rFonts w:ascii="Times New Roman" w:eastAsia="Times New Roman" w:hAnsi="Times New Roman"/>
          <w:b/>
          <w:color w:val="000000"/>
          <w:sz w:val="24"/>
          <w:lang w:val="ru-RU"/>
        </w:rPr>
        <w:t>7 КЛАСС</w:t>
      </w:r>
    </w:p>
    <w:p w:rsidR="00267656" w:rsidRPr="00E809BF" w:rsidRDefault="00E809BF">
      <w:pPr>
        <w:tabs>
          <w:tab w:val="left" w:pos="180"/>
        </w:tabs>
        <w:autoSpaceDE w:val="0"/>
        <w:autoSpaceDN w:val="0"/>
        <w:spacing w:before="168" w:after="0" w:line="288" w:lineRule="auto"/>
        <w:rPr>
          <w:lang w:val="ru-RU"/>
        </w:rPr>
      </w:pPr>
      <w:r w:rsidRPr="00E809BF">
        <w:rPr>
          <w:lang w:val="ru-RU"/>
        </w:rPr>
        <w:tab/>
      </w:r>
      <w:r w:rsidRPr="00E809BF">
        <w:rPr>
          <w:rFonts w:ascii="Times New Roman" w:eastAsia="Times New Roman" w:hAnsi="Times New Roman"/>
          <w:color w:val="000000"/>
          <w:sz w:val="24"/>
          <w:lang w:val="ru-RU"/>
        </w:rPr>
        <w:t xml:space="preserve">К концу обучения </w:t>
      </w:r>
      <w:r w:rsidRPr="00E809BF">
        <w:rPr>
          <w:rFonts w:ascii="Times New Roman" w:eastAsia="Times New Roman" w:hAnsi="Times New Roman"/>
          <w:b/>
          <w:color w:val="000000"/>
          <w:sz w:val="24"/>
          <w:lang w:val="ru-RU"/>
        </w:rPr>
        <w:t>в 7 классе</w:t>
      </w:r>
      <w:r w:rsidRPr="00E809BF">
        <w:rPr>
          <w:rFonts w:ascii="Times New Roman" w:eastAsia="Times New Roman" w:hAnsi="Times New Roman"/>
          <w:color w:val="000000"/>
          <w:sz w:val="24"/>
          <w:lang w:val="ru-RU"/>
        </w:rPr>
        <w:t xml:space="preserve"> обучающийся научится: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проводить анализ причин зарождения современного олимпийского движения, давать </w:t>
      </w:r>
      <w:r w:rsidRPr="00E809BF">
        <w:rPr>
          <w:lang w:val="ru-RU"/>
        </w:rPr>
        <w:br/>
      </w:r>
      <w:r w:rsidRPr="00E809BF">
        <w:rPr>
          <w:rFonts w:ascii="Times New Roman" w:eastAsia="Times New Roman" w:hAnsi="Times New Roman"/>
          <w:color w:val="000000"/>
          <w:sz w:val="24"/>
          <w:lang w:val="ru-RU"/>
        </w:rPr>
        <w:t xml:space="preserve">характеристику основным этапам его развития в СССР и современной России;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объяснять положительное влияние занятий физической культурой и спортом на воспитание личностных качеств современных школьников, приводить примеры из собственной жизни;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помощью«индекса Кетле» и «ортостатической пробы» (по образцу);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лазанье по канату в два приёма (юноши) и простейшие акробатические пирамиды в парах и тройках (девушки); </w:t>
      </w:r>
      <w:r w:rsidRPr="00E809BF">
        <w:rPr>
          <w:lang w:val="ru-RU"/>
        </w:rPr>
        <w:br/>
      </w:r>
      <w:r w:rsidRPr="00E809BF">
        <w:rPr>
          <w:lang w:val="ru-RU"/>
        </w:rPr>
        <w:tab/>
      </w:r>
      <w:r w:rsidRPr="00E809BF">
        <w:rPr>
          <w:rFonts w:ascii="Times New Roman" w:eastAsia="Times New Roman" w:hAnsi="Times New Roman"/>
          <w:color w:val="000000"/>
          <w:sz w:val="24"/>
          <w:lang w:val="ru-RU"/>
        </w:rPr>
        <w:t>составлять и самостоятельно разучивать комплекс степ-аэробики, включающий упражнения в</w:t>
      </w:r>
    </w:p>
    <w:p w:rsidR="00267656" w:rsidRPr="00E809BF" w:rsidRDefault="00267656">
      <w:pPr>
        <w:rPr>
          <w:lang w:val="ru-RU"/>
        </w:rPr>
        <w:sectPr w:rsidR="00267656" w:rsidRPr="00E809BF">
          <w:pgSz w:w="11900" w:h="16840"/>
          <w:pgMar w:top="298" w:right="642" w:bottom="452" w:left="666" w:header="720" w:footer="720" w:gutter="0"/>
          <w:cols w:space="720" w:equalWidth="0">
            <w:col w:w="10592" w:space="0"/>
          </w:cols>
          <w:docGrid w:linePitch="360"/>
        </w:sectPr>
      </w:pPr>
    </w:p>
    <w:p w:rsidR="00267656" w:rsidRPr="00E809BF" w:rsidRDefault="00267656">
      <w:pPr>
        <w:autoSpaceDE w:val="0"/>
        <w:autoSpaceDN w:val="0"/>
        <w:spacing w:after="66" w:line="220" w:lineRule="exact"/>
        <w:rPr>
          <w:lang w:val="ru-RU"/>
        </w:rPr>
      </w:pPr>
    </w:p>
    <w:p w:rsidR="00267656" w:rsidRPr="00E809BF" w:rsidRDefault="00E809BF">
      <w:pPr>
        <w:tabs>
          <w:tab w:val="left" w:pos="180"/>
        </w:tabs>
        <w:autoSpaceDE w:val="0"/>
        <w:autoSpaceDN w:val="0"/>
        <w:spacing w:after="0" w:line="290" w:lineRule="auto"/>
        <w:rPr>
          <w:lang w:val="ru-RU"/>
        </w:rPr>
      </w:pPr>
      <w:r w:rsidRPr="00E809BF">
        <w:rPr>
          <w:rFonts w:ascii="Times New Roman" w:eastAsia="Times New Roman" w:hAnsi="Times New Roman"/>
          <w:color w:val="000000"/>
          <w:sz w:val="24"/>
          <w:lang w:val="ru-RU"/>
        </w:rPr>
        <w:t xml:space="preserve">ходьбе, прыжках, спрыгивании и запрыгивании с поворотами, разведением рук и ног (девушки); </w:t>
      </w:r>
      <w:r w:rsidRPr="00E809BF">
        <w:rPr>
          <w:lang w:val="ru-RU"/>
        </w:rPr>
        <w:tab/>
      </w:r>
      <w:r w:rsidRPr="00E809BF">
        <w:rPr>
          <w:rFonts w:ascii="Times New Roman" w:eastAsia="Times New Roman" w:hAnsi="Times New Roman"/>
          <w:color w:val="000000"/>
          <w:sz w:val="24"/>
          <w:lang w:val="ru-RU"/>
        </w:rPr>
        <w:t xml:space="preserve">выполнять стойку на голове с опорой на руки и включать её в акробатическую комбинацию из ранее освоенных упражнений (юноши); </w:t>
      </w:r>
      <w:r w:rsidRPr="00E809BF">
        <w:rPr>
          <w:lang w:val="ru-RU"/>
        </w:rPr>
        <w:br/>
      </w:r>
      <w:r w:rsidRPr="00E809BF">
        <w:rPr>
          <w:lang w:val="ru-RU"/>
        </w:rPr>
        <w:tab/>
      </w:r>
      <w:r w:rsidRPr="00E809BF">
        <w:rPr>
          <w:rFonts w:ascii="Times New Roman" w:eastAsia="Times New Roman" w:hAnsi="Times New Roman"/>
          <w:color w:val="000000"/>
          <w:sz w:val="24"/>
          <w:lang w:val="ru-RU"/>
        </w:rPr>
        <w:t>выполнять беговые упражнения с преодолением препятствий способами «наступание» и</w:t>
      </w:r>
      <w:r w:rsidRPr="00E809BF">
        <w:rPr>
          <w:lang w:val="ru-RU"/>
        </w:rPr>
        <w:br/>
      </w:r>
      <w:r w:rsidRPr="00E809BF">
        <w:rPr>
          <w:rFonts w:ascii="Times New Roman" w:eastAsia="Times New Roman" w:hAnsi="Times New Roman"/>
          <w:color w:val="000000"/>
          <w:sz w:val="24"/>
          <w:lang w:val="ru-RU"/>
        </w:rPr>
        <w:t xml:space="preserve">«прыжковый бег», применять их в беге по пересечённой местности;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метание малого мяча на точность в неподвижную, качающуюся и катящуюся с разной скоростью мишень; </w:t>
      </w:r>
      <w:r w:rsidRPr="00E809BF">
        <w:rPr>
          <w:lang w:val="ru-RU"/>
        </w:rPr>
        <w:br/>
      </w:r>
      <w:r w:rsidRPr="00E809BF">
        <w:rPr>
          <w:lang w:val="ru-RU"/>
        </w:rPr>
        <w:tab/>
      </w:r>
      <w:r w:rsidRPr="00E809BF">
        <w:rPr>
          <w:rFonts w:ascii="Times New Roman" w:eastAsia="Times New Roman" w:hAnsi="Times New Roman"/>
          <w:color w:val="000000"/>
          <w:sz w:val="24"/>
          <w:lang w:val="ru-RU"/>
        </w:rPr>
        <w:t>выполнять переход с передвижения попеременным двухшажным ходом</w:t>
      </w:r>
      <w:r w:rsidR="006F4D55">
        <w:rPr>
          <w:rFonts w:ascii="Times New Roman" w:eastAsia="Times New Roman" w:hAnsi="Times New Roman"/>
          <w:color w:val="000000"/>
          <w:sz w:val="24"/>
          <w:lang w:val="ru-RU"/>
        </w:rPr>
        <w:t>,</w:t>
      </w:r>
      <w:r w:rsidRPr="00E809BF">
        <w:rPr>
          <w:rFonts w:ascii="Times New Roman" w:eastAsia="Times New Roman" w:hAnsi="Times New Roman"/>
          <w:color w:val="000000"/>
          <w:sz w:val="24"/>
          <w:lang w:val="ru-RU"/>
        </w:rPr>
        <w:t xml:space="preserve"> на передвижение </w:t>
      </w:r>
      <w:r w:rsidRPr="00E809BF">
        <w:rPr>
          <w:lang w:val="ru-RU"/>
        </w:rPr>
        <w:br/>
      </w:r>
      <w:r w:rsidRPr="00E809BF">
        <w:rPr>
          <w:rFonts w:ascii="Times New Roman" w:eastAsia="Times New Roman" w:hAnsi="Times New Roman"/>
          <w:color w:val="000000"/>
          <w:sz w:val="24"/>
          <w:lang w:val="ru-RU"/>
        </w:rPr>
        <w:t>одновременным одношажным ходом и обратно во время прохождения учебной дистанции; наблюдать и анализировать его выполнение другими учащимися, сравнивая с заданным образцом, выявлять ошибки и предлагать способы устранения (для бесснежных районов — имитация перехода);</w:t>
      </w:r>
      <w:r w:rsidRPr="00E809BF">
        <w:rPr>
          <w:lang w:val="ru-RU"/>
        </w:rPr>
        <w:tab/>
      </w:r>
      <w:r w:rsidRPr="00E809BF">
        <w:rPr>
          <w:rFonts w:ascii="Times New Roman" w:eastAsia="Times New Roman" w:hAnsi="Times New Roman"/>
          <w:color w:val="000000"/>
          <w:sz w:val="24"/>
          <w:lang w:val="ru-RU"/>
        </w:rPr>
        <w:t xml:space="preserve">демонстрировать и использовать технические действия спортивных игр: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w:t>
      </w:r>
      <w:r w:rsidRPr="00E809BF">
        <w:rPr>
          <w:lang w:val="ru-RU"/>
        </w:rPr>
        <w:br/>
      </w:r>
      <w:r w:rsidRPr="00E809BF">
        <w:rPr>
          <w:rFonts w:ascii="Times New Roman" w:eastAsia="Times New Roman" w:hAnsi="Times New Roman"/>
          <w:color w:val="000000"/>
          <w:sz w:val="24"/>
          <w:lang w:val="ru-RU"/>
        </w:rPr>
        <w:t xml:space="preserve">деятельности); </w:t>
      </w:r>
      <w:r w:rsidRPr="00E809BF">
        <w:rPr>
          <w:lang w:val="ru-RU"/>
        </w:rPr>
        <w:br/>
      </w:r>
      <w:r w:rsidRPr="00E809BF">
        <w:rPr>
          <w:lang w:val="ru-RU"/>
        </w:rPr>
        <w:tab/>
      </w:r>
      <w:r w:rsidRPr="00E809BF">
        <w:rPr>
          <w:rFonts w:ascii="Times New Roman" w:eastAsia="Times New Roman" w:hAnsi="Times New Roman"/>
          <w:color w:val="000000"/>
          <w:sz w:val="24"/>
          <w:lang w:val="ru-RU"/>
        </w:rPr>
        <w:t>волейбол (передача мяча за голову на своей площадке и через сетку; использование разученных технических действий в условиях игровой деятельности);</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 </w:t>
      </w:r>
      <w:r w:rsidRPr="00E809BF">
        <w:rPr>
          <w:lang w:val="ru-RU"/>
        </w:rPr>
        <w:br/>
      </w:r>
      <w:r w:rsidRPr="00E809BF">
        <w:rPr>
          <w:lang w:val="ru-RU"/>
        </w:rPr>
        <w:tab/>
      </w:r>
      <w:r w:rsidRPr="00E809BF">
        <w:rPr>
          <w:rFonts w:ascii="Times New Roman" w:eastAsia="Times New Roman" w:hAnsi="Times New Roman"/>
          <w:color w:val="000000"/>
          <w:sz w:val="24"/>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8 КЛАСС</w:t>
      </w:r>
    </w:p>
    <w:p w:rsidR="00267656" w:rsidRPr="00E809BF" w:rsidRDefault="00E809BF">
      <w:pPr>
        <w:tabs>
          <w:tab w:val="left" w:pos="180"/>
        </w:tabs>
        <w:autoSpaceDE w:val="0"/>
        <w:autoSpaceDN w:val="0"/>
        <w:spacing w:before="166" w:after="0" w:line="290" w:lineRule="auto"/>
        <w:rPr>
          <w:lang w:val="ru-RU"/>
        </w:rPr>
      </w:pPr>
      <w:r w:rsidRPr="00E809BF">
        <w:rPr>
          <w:lang w:val="ru-RU"/>
        </w:rPr>
        <w:tab/>
      </w:r>
      <w:r w:rsidRPr="00E809BF">
        <w:rPr>
          <w:rFonts w:ascii="Times New Roman" w:eastAsia="Times New Roman" w:hAnsi="Times New Roman"/>
          <w:color w:val="000000"/>
          <w:sz w:val="24"/>
          <w:lang w:val="ru-RU"/>
        </w:rPr>
        <w:t xml:space="preserve">К концу обучения </w:t>
      </w:r>
      <w:r w:rsidRPr="00E809BF">
        <w:rPr>
          <w:rFonts w:ascii="Times New Roman" w:eastAsia="Times New Roman" w:hAnsi="Times New Roman"/>
          <w:b/>
          <w:color w:val="000000"/>
          <w:sz w:val="24"/>
          <w:lang w:val="ru-RU"/>
        </w:rPr>
        <w:t>в 8 классе</w:t>
      </w:r>
      <w:r w:rsidRPr="00E809BF">
        <w:rPr>
          <w:rFonts w:ascii="Times New Roman" w:eastAsia="Times New Roman" w:hAnsi="Times New Roman"/>
          <w:color w:val="000000"/>
          <w:sz w:val="24"/>
          <w:lang w:val="ru-RU"/>
        </w:rPr>
        <w:t xml:space="preserve"> обучающийся научится: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проводить занятия оздоровительной гимнастикой по коррекции индивидуальной формы осанки и избыточной массы тела;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составлять планы занятия спортивной тренировкой, определять их целевое содержание в </w:t>
      </w:r>
      <w:r w:rsidRPr="00E809BF">
        <w:rPr>
          <w:lang w:val="ru-RU"/>
        </w:rPr>
        <w:br/>
      </w:r>
      <w:r w:rsidRPr="00E809BF">
        <w:rPr>
          <w:rFonts w:ascii="Times New Roman" w:eastAsia="Times New Roman" w:hAnsi="Times New Roman"/>
          <w:color w:val="000000"/>
          <w:sz w:val="24"/>
          <w:lang w:val="ru-RU"/>
        </w:rPr>
        <w:t xml:space="preserve">соответствии с индивидуальными показателями развития основных физических качеств;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гимнастическую комбинацию на гимнастическом бревне из ранее освоенных </w:t>
      </w:r>
      <w:r w:rsidRPr="00E809BF">
        <w:rPr>
          <w:lang w:val="ru-RU"/>
        </w:rPr>
        <w:br/>
      </w:r>
      <w:r w:rsidRPr="00E809BF">
        <w:rPr>
          <w:rFonts w:ascii="Times New Roman" w:eastAsia="Times New Roman" w:hAnsi="Times New Roman"/>
          <w:color w:val="000000"/>
          <w:sz w:val="24"/>
          <w:lang w:val="ru-RU"/>
        </w:rPr>
        <w:t xml:space="preserve">упражнений с добавлением элементов акробатики и ритмической гимнастики (девушки);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учащимися и сравнивать с заданным образцом, анализировать ошибки и причины их появления, находить способы устранения (юноши); </w:t>
      </w:r>
      <w:r w:rsidRPr="00E809BF">
        <w:rPr>
          <w:lang w:val="ru-RU"/>
        </w:rPr>
        <w:tab/>
      </w:r>
      <w:r w:rsidRPr="00E809BF">
        <w:rPr>
          <w:rFonts w:ascii="Times New Roman" w:eastAsia="Times New Roman" w:hAnsi="Times New Roman"/>
          <w:color w:val="000000"/>
          <w:sz w:val="24"/>
          <w:lang w:val="ru-RU"/>
        </w:rPr>
        <w:t>выполнять прыжок в длину с разбега способом «прогнувшись», наблюдать и анализировать технические особенности в выполнении другими учащимися, выявлять ошибки и предлагать способы устранения;</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тестовые задания комплекса ГТО в беговых и технических легкоатлетических </w:t>
      </w:r>
      <w:r w:rsidRPr="00E809BF">
        <w:rPr>
          <w:lang w:val="ru-RU"/>
        </w:rPr>
        <w:br/>
      </w:r>
      <w:r w:rsidRPr="00E809BF">
        <w:rPr>
          <w:rFonts w:ascii="Times New Roman" w:eastAsia="Times New Roman" w:hAnsi="Times New Roman"/>
          <w:color w:val="000000"/>
          <w:sz w:val="24"/>
          <w:lang w:val="ru-RU"/>
        </w:rPr>
        <w:t xml:space="preserve">дисциплинах в соответствии с установленными требованиями к их технике; </w:t>
      </w:r>
      <w:r w:rsidRPr="00E809BF">
        <w:rPr>
          <w:lang w:val="ru-RU"/>
        </w:rPr>
        <w:br/>
      </w:r>
      <w:r w:rsidRPr="00E809BF">
        <w:rPr>
          <w:lang w:val="ru-RU"/>
        </w:rPr>
        <w:tab/>
      </w:r>
      <w:r w:rsidRPr="00E809BF">
        <w:rPr>
          <w:rFonts w:ascii="Times New Roman" w:eastAsia="Times New Roman" w:hAnsi="Times New Roman"/>
          <w:color w:val="000000"/>
          <w:sz w:val="24"/>
          <w:lang w:val="ru-RU"/>
        </w:rP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w:t>
      </w:r>
    </w:p>
    <w:p w:rsidR="00267656" w:rsidRPr="00E809BF" w:rsidRDefault="00267656">
      <w:pPr>
        <w:rPr>
          <w:lang w:val="ru-RU"/>
        </w:rPr>
        <w:sectPr w:rsidR="00267656" w:rsidRPr="00E809BF">
          <w:pgSz w:w="11900" w:h="16840"/>
          <w:pgMar w:top="286" w:right="664" w:bottom="296" w:left="666" w:header="720" w:footer="720" w:gutter="0"/>
          <w:cols w:space="720" w:equalWidth="0">
            <w:col w:w="10570" w:space="0"/>
          </w:cols>
          <w:docGrid w:linePitch="360"/>
        </w:sectPr>
      </w:pPr>
    </w:p>
    <w:p w:rsidR="00267656" w:rsidRPr="00E809BF" w:rsidRDefault="00267656">
      <w:pPr>
        <w:autoSpaceDE w:val="0"/>
        <w:autoSpaceDN w:val="0"/>
        <w:spacing w:after="90" w:line="220" w:lineRule="exact"/>
        <w:rPr>
          <w:lang w:val="ru-RU"/>
        </w:rPr>
      </w:pPr>
    </w:p>
    <w:p w:rsidR="00267656" w:rsidRPr="00E809BF" w:rsidRDefault="00E809BF">
      <w:pPr>
        <w:tabs>
          <w:tab w:val="left" w:pos="180"/>
        </w:tabs>
        <w:autoSpaceDE w:val="0"/>
        <w:autoSpaceDN w:val="0"/>
        <w:spacing w:after="0" w:line="288" w:lineRule="auto"/>
        <w:ind w:right="144"/>
        <w:rPr>
          <w:lang w:val="ru-RU"/>
        </w:rPr>
      </w:pPr>
      <w:r w:rsidRPr="00E809BF">
        <w:rPr>
          <w:rFonts w:ascii="Times New Roman" w:eastAsia="Times New Roman" w:hAnsi="Times New Roman"/>
          <w:color w:val="000000"/>
          <w:sz w:val="24"/>
          <w:lang w:val="ru-RU"/>
        </w:rPr>
        <w:t xml:space="preserve">передвижения);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соблюдать правила безопасности в бассейне при выполнении плавательных упражнений; </w:t>
      </w:r>
      <w:r w:rsidRPr="00E809BF">
        <w:rPr>
          <w:lang w:val="ru-RU"/>
        </w:rPr>
        <w:tab/>
      </w:r>
      <w:r w:rsidRPr="00E809BF">
        <w:rPr>
          <w:rFonts w:ascii="Times New Roman" w:eastAsia="Times New Roman" w:hAnsi="Times New Roman"/>
          <w:color w:val="000000"/>
          <w:sz w:val="24"/>
          <w:lang w:val="ru-RU"/>
        </w:rPr>
        <w:t xml:space="preserve">выполнять прыжки в воду со стартовой тумбы;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технические элементы плавания кролем на груди в согласовании с дыханием; </w:t>
      </w:r>
      <w:r w:rsidRPr="00E809BF">
        <w:rPr>
          <w:lang w:val="ru-RU"/>
        </w:rPr>
        <w:tab/>
      </w:r>
      <w:r w:rsidRPr="00E809BF">
        <w:rPr>
          <w:rFonts w:ascii="Times New Roman" w:eastAsia="Times New Roman" w:hAnsi="Times New Roman"/>
          <w:color w:val="000000"/>
          <w:sz w:val="24"/>
          <w:lang w:val="ru-RU"/>
        </w:rPr>
        <w:t xml:space="preserve">демонстрировать и использовать технические действия спортивных игр: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 </w:t>
      </w:r>
      <w:r w:rsidRPr="00E809BF">
        <w:rPr>
          <w:lang w:val="ru-RU"/>
        </w:rPr>
        <w:br/>
      </w:r>
      <w:r w:rsidRPr="00E809BF">
        <w:rPr>
          <w:lang w:val="ru-RU"/>
        </w:rPr>
        <w:tab/>
      </w:r>
      <w:r w:rsidRPr="00E809BF">
        <w:rPr>
          <w:rFonts w:ascii="Times New Roman" w:eastAsia="Times New Roman" w:hAnsi="Times New Roman"/>
          <w:color w:val="000000"/>
          <w:sz w:val="24"/>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9 КЛАСС</w:t>
      </w:r>
    </w:p>
    <w:p w:rsidR="00267656" w:rsidRPr="00E809BF" w:rsidRDefault="00E809BF">
      <w:pPr>
        <w:tabs>
          <w:tab w:val="left" w:pos="180"/>
        </w:tabs>
        <w:autoSpaceDE w:val="0"/>
        <w:autoSpaceDN w:val="0"/>
        <w:spacing w:before="166" w:after="0" w:line="290" w:lineRule="auto"/>
        <w:rPr>
          <w:lang w:val="ru-RU"/>
        </w:rPr>
      </w:pPr>
      <w:r w:rsidRPr="00E809BF">
        <w:rPr>
          <w:lang w:val="ru-RU"/>
        </w:rPr>
        <w:tab/>
      </w:r>
      <w:r w:rsidRPr="00E809BF">
        <w:rPr>
          <w:rFonts w:ascii="Times New Roman" w:eastAsia="Times New Roman" w:hAnsi="Times New Roman"/>
          <w:color w:val="000000"/>
          <w:sz w:val="24"/>
          <w:lang w:val="ru-RU"/>
        </w:rPr>
        <w:t xml:space="preserve">К концу обучения </w:t>
      </w:r>
      <w:r w:rsidRPr="00E809BF">
        <w:rPr>
          <w:rFonts w:ascii="Times New Roman" w:eastAsia="Times New Roman" w:hAnsi="Times New Roman"/>
          <w:b/>
          <w:color w:val="000000"/>
          <w:sz w:val="24"/>
          <w:lang w:val="ru-RU"/>
        </w:rPr>
        <w:t>в 9 классе</w:t>
      </w:r>
      <w:r w:rsidRPr="00E809BF">
        <w:rPr>
          <w:rFonts w:ascii="Times New Roman" w:eastAsia="Times New Roman" w:hAnsi="Times New Roman"/>
          <w:color w:val="000000"/>
          <w:sz w:val="24"/>
          <w:lang w:val="ru-RU"/>
        </w:rPr>
        <w:t xml:space="preserve"> обучающийся научится: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 </w:t>
      </w:r>
      <w:r w:rsidRPr="00E809BF">
        <w:rPr>
          <w:lang w:val="ru-RU"/>
        </w:rPr>
        <w:br/>
      </w:r>
      <w:r w:rsidRPr="00E809BF">
        <w:rPr>
          <w:lang w:val="ru-RU"/>
        </w:rPr>
        <w:tab/>
      </w:r>
      <w:r w:rsidRPr="00E809BF">
        <w:rPr>
          <w:rFonts w:ascii="Times New Roman" w:eastAsia="Times New Roman" w:hAnsi="Times New Roman"/>
          <w:color w:val="000000"/>
          <w:sz w:val="24"/>
          <w:lang w:val="ru-RU"/>
        </w:rPr>
        <w:t>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объяснять понятие «профессионально-прикладная физическая культура», её целевое </w:t>
      </w:r>
      <w:r w:rsidRPr="00E809BF">
        <w:rPr>
          <w:lang w:val="ru-RU"/>
        </w:rPr>
        <w:br/>
      </w:r>
      <w:r w:rsidRPr="00E809BF">
        <w:rPr>
          <w:rFonts w:ascii="Times New Roman" w:eastAsia="Times New Roman" w:hAnsi="Times New Roman"/>
          <w:color w:val="000000"/>
          <w:sz w:val="24"/>
          <w:lang w:val="ru-RU"/>
        </w:rPr>
        <w:t xml:space="preserve">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учащихся </w:t>
      </w:r>
      <w:r w:rsidRPr="00E809BF">
        <w:rPr>
          <w:lang w:val="ru-RU"/>
        </w:rPr>
        <w:br/>
      </w:r>
      <w:r w:rsidRPr="00E809BF">
        <w:rPr>
          <w:rFonts w:ascii="Times New Roman" w:eastAsia="Times New Roman" w:hAnsi="Times New Roman"/>
          <w:color w:val="000000"/>
          <w:sz w:val="24"/>
          <w:lang w:val="ru-RU"/>
        </w:rPr>
        <w:t xml:space="preserve">общеобразовательной школы;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измерять индивидуальные функциональные резервы организма с помощью проб Штанге, Генча,«задержки дыхания»; использовать их для планирования индивидуальных занятий спортивной и профессионально-прикладной физической подготовкой;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r w:rsidRPr="00E809BF">
        <w:rPr>
          <w:lang w:val="ru-RU"/>
        </w:rPr>
        <w:tab/>
      </w:r>
      <w:r w:rsidRPr="00E809BF">
        <w:rPr>
          <w:rFonts w:ascii="Times New Roman" w:eastAsia="Times New Roman" w:hAnsi="Times New Roman"/>
          <w:color w:val="000000"/>
          <w:sz w:val="24"/>
          <w:lang w:val="ru-RU"/>
        </w:rPr>
        <w:t xml:space="preserve">составлять и выполнять комплексы упражнений из разученных акробатических упражнений с повышенными требованиями к технике их выполнения (юноши);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«прогнувшись»(юноши);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составлять и выполнять композицию упражнений черлидинга с построением пирамид, элементами степ-аэробики и акробатики (девушки);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составлять и выполнять комплекс ритмической гимнастики с включением элементов </w:t>
      </w:r>
      <w:r w:rsidRPr="00E809BF">
        <w:rPr>
          <w:lang w:val="ru-RU"/>
        </w:rPr>
        <w:br/>
      </w:r>
      <w:r w:rsidRPr="00E809BF">
        <w:rPr>
          <w:rFonts w:ascii="Times New Roman" w:eastAsia="Times New Roman" w:hAnsi="Times New Roman"/>
          <w:color w:val="000000"/>
          <w:sz w:val="24"/>
          <w:lang w:val="ru-RU"/>
        </w:rPr>
        <w:t xml:space="preserve">художественной гимнастики, упражнений на гибкость и равновесие (девушки); </w:t>
      </w:r>
      <w:r w:rsidRPr="00E809BF">
        <w:rPr>
          <w:lang w:val="ru-RU"/>
        </w:rPr>
        <w:br/>
      </w:r>
      <w:r w:rsidRPr="00E809BF">
        <w:rPr>
          <w:lang w:val="ru-RU"/>
        </w:rPr>
        <w:tab/>
      </w:r>
      <w:r w:rsidRPr="00E809BF">
        <w:rPr>
          <w:rFonts w:ascii="Times New Roman" w:eastAsia="Times New Roman" w:hAnsi="Times New Roman"/>
          <w:color w:val="000000"/>
          <w:sz w:val="24"/>
          <w:lang w:val="ru-RU"/>
        </w:rPr>
        <w:t>совершенствовать технику беговых и прыжковых упражнений в процессе самостоятельных занятий</w:t>
      </w:r>
    </w:p>
    <w:p w:rsidR="00267656" w:rsidRPr="00E809BF" w:rsidRDefault="00267656">
      <w:pPr>
        <w:rPr>
          <w:lang w:val="ru-RU"/>
        </w:rPr>
        <w:sectPr w:rsidR="00267656" w:rsidRPr="00E809BF">
          <w:pgSz w:w="11900" w:h="16840"/>
          <w:pgMar w:top="310" w:right="716" w:bottom="438" w:left="666" w:header="720" w:footer="720" w:gutter="0"/>
          <w:cols w:space="720" w:equalWidth="0">
            <w:col w:w="10518" w:space="0"/>
          </w:cols>
          <w:docGrid w:linePitch="360"/>
        </w:sectPr>
      </w:pPr>
    </w:p>
    <w:p w:rsidR="00267656" w:rsidRPr="00E809BF" w:rsidRDefault="00267656">
      <w:pPr>
        <w:autoSpaceDE w:val="0"/>
        <w:autoSpaceDN w:val="0"/>
        <w:spacing w:after="66" w:line="220" w:lineRule="exact"/>
        <w:rPr>
          <w:lang w:val="ru-RU"/>
        </w:rPr>
      </w:pPr>
    </w:p>
    <w:p w:rsidR="00267656" w:rsidRPr="00E809BF" w:rsidRDefault="00E809BF">
      <w:pPr>
        <w:tabs>
          <w:tab w:val="left" w:pos="180"/>
        </w:tabs>
        <w:autoSpaceDE w:val="0"/>
        <w:autoSpaceDN w:val="0"/>
        <w:spacing w:after="0" w:line="286" w:lineRule="auto"/>
        <w:rPr>
          <w:lang w:val="ru-RU"/>
        </w:rPr>
      </w:pPr>
      <w:r w:rsidRPr="00E809BF">
        <w:rPr>
          <w:rFonts w:ascii="Times New Roman" w:eastAsia="Times New Roman" w:hAnsi="Times New Roman"/>
          <w:color w:val="000000"/>
          <w:sz w:val="24"/>
          <w:lang w:val="ru-RU"/>
        </w:rPr>
        <w:t xml:space="preserve">технической подготовкой к выполнению нормативных требований комплекса ГТО;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соблюдать правила безопасности в бассейне при выполнении плавательных упражнений; </w:t>
      </w:r>
      <w:r w:rsidRPr="00E809BF">
        <w:rPr>
          <w:lang w:val="ru-RU"/>
        </w:rPr>
        <w:tab/>
      </w:r>
      <w:r w:rsidRPr="00E809BF">
        <w:rPr>
          <w:rFonts w:ascii="Times New Roman" w:eastAsia="Times New Roman" w:hAnsi="Times New Roman"/>
          <w:color w:val="000000"/>
          <w:sz w:val="24"/>
          <w:lang w:val="ru-RU"/>
        </w:rPr>
        <w:t xml:space="preserve">выполнять повороты кувырком, маятником;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выполнять технические элементы брассом в согласовании с дыханием; </w:t>
      </w:r>
      <w:r w:rsidRPr="00E809BF">
        <w:rPr>
          <w:lang w:val="ru-RU"/>
        </w:rPr>
        <w:br/>
      </w:r>
      <w:r w:rsidRPr="00E809BF">
        <w:rPr>
          <w:lang w:val="ru-RU"/>
        </w:rPr>
        <w:tab/>
      </w:r>
      <w:r w:rsidRPr="00E809BF">
        <w:rPr>
          <w:rFonts w:ascii="Times New Roman" w:eastAsia="Times New Roman" w:hAnsi="Times New Roman"/>
          <w:color w:val="000000"/>
          <w:sz w:val="24"/>
          <w:lang w:val="ru-RU"/>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r w:rsidRPr="00E809BF">
        <w:rPr>
          <w:lang w:val="ru-RU"/>
        </w:rPr>
        <w:br/>
      </w:r>
      <w:r w:rsidRPr="00E809BF">
        <w:rPr>
          <w:lang w:val="ru-RU"/>
        </w:rPr>
        <w:tab/>
      </w:r>
      <w:r w:rsidRPr="00E809BF">
        <w:rPr>
          <w:rFonts w:ascii="Times New Roman" w:eastAsia="Times New Roman" w:hAnsi="Times New Roman"/>
          <w:color w:val="000000"/>
          <w:sz w:val="24"/>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267656" w:rsidRPr="00E809BF" w:rsidRDefault="00267656">
      <w:pPr>
        <w:rPr>
          <w:lang w:val="ru-RU"/>
        </w:rPr>
        <w:sectPr w:rsidR="00267656" w:rsidRPr="00E809BF">
          <w:pgSz w:w="11900" w:h="16840"/>
          <w:pgMar w:top="286" w:right="1018" w:bottom="1440" w:left="666" w:header="720" w:footer="720" w:gutter="0"/>
          <w:cols w:space="720" w:equalWidth="0">
            <w:col w:w="10216" w:space="0"/>
          </w:cols>
          <w:docGrid w:linePitch="360"/>
        </w:sectPr>
      </w:pPr>
    </w:p>
    <w:p w:rsidR="00267656" w:rsidRPr="00E809BF" w:rsidRDefault="00267656">
      <w:pPr>
        <w:autoSpaceDE w:val="0"/>
        <w:autoSpaceDN w:val="0"/>
        <w:spacing w:after="64" w:line="220" w:lineRule="exact"/>
        <w:rPr>
          <w:lang w:val="ru-RU"/>
        </w:rPr>
      </w:pPr>
    </w:p>
    <w:p w:rsidR="00267656" w:rsidRDefault="009B2390" w:rsidP="009B2390">
      <w:pPr>
        <w:pStyle w:val="a9"/>
      </w:pPr>
      <w:proofErr w:type="gramStart"/>
      <w:r>
        <w:rPr>
          <w:w w:val="101"/>
        </w:rPr>
        <w:t>ТЕМАТИЧЕСКОЕ</w:t>
      </w:r>
      <w:r>
        <w:rPr>
          <w:w w:val="101"/>
          <w:lang w:val="ru-RU"/>
        </w:rPr>
        <w:t xml:space="preserve">  </w:t>
      </w:r>
      <w:r w:rsidR="00E809BF">
        <w:rPr>
          <w:w w:val="101"/>
        </w:rPr>
        <w:t>ПЛАНИРОВАНИЕ</w:t>
      </w:r>
      <w:proofErr w:type="gramEnd"/>
      <w:r w:rsidR="00E809BF">
        <w:rPr>
          <w:w w:val="101"/>
        </w:rPr>
        <w:t xml:space="preserve"> </w:t>
      </w:r>
      <w:r w:rsidR="00E809BF">
        <w:br/>
      </w:r>
      <w:r w:rsidR="00E809BF">
        <w:rPr>
          <w:sz w:val="18"/>
        </w:rPr>
        <w:t xml:space="preserve"> 5 КЛАСС</w:t>
      </w:r>
    </w:p>
    <w:tbl>
      <w:tblPr>
        <w:tblW w:w="0" w:type="auto"/>
        <w:tblInd w:w="431" w:type="dxa"/>
        <w:tblLayout w:type="fixed"/>
        <w:tblLook w:val="04A0" w:firstRow="1" w:lastRow="0" w:firstColumn="1" w:lastColumn="0" w:noHBand="0" w:noVBand="1"/>
      </w:tblPr>
      <w:tblGrid>
        <w:gridCol w:w="425"/>
        <w:gridCol w:w="5386"/>
        <w:gridCol w:w="851"/>
        <w:gridCol w:w="1134"/>
        <w:gridCol w:w="1134"/>
        <w:gridCol w:w="1843"/>
      </w:tblGrid>
      <w:tr w:rsidR="00267656" w:rsidTr="005D0D00">
        <w:trPr>
          <w:trHeight w:hRule="exact" w:val="348"/>
        </w:trPr>
        <w:tc>
          <w:tcPr>
            <w:tcW w:w="425"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right="144"/>
              <w:jc w:val="center"/>
            </w:pPr>
            <w:r>
              <w:rPr>
                <w:rFonts w:ascii="Times New Roman" w:eastAsia="Times New Roman" w:hAnsi="Times New Roman"/>
                <w:b/>
                <w:color w:val="000000"/>
                <w:w w:val="97"/>
                <w:sz w:val="16"/>
              </w:rPr>
              <w:t>№</w:t>
            </w:r>
            <w:r>
              <w:br/>
            </w:r>
            <w:r>
              <w:rPr>
                <w:rFonts w:ascii="Times New Roman" w:eastAsia="Times New Roman" w:hAnsi="Times New Roman"/>
                <w:b/>
                <w:color w:val="000000"/>
                <w:w w:val="97"/>
                <w:sz w:val="16"/>
              </w:rPr>
              <w:t>п/п</w:t>
            </w:r>
          </w:p>
        </w:tc>
        <w:tc>
          <w:tcPr>
            <w:tcW w:w="538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Наименование разделов и тем программы</w:t>
            </w:r>
          </w:p>
        </w:tc>
        <w:tc>
          <w:tcPr>
            <w:tcW w:w="311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t>Количество часов</w:t>
            </w:r>
          </w:p>
        </w:tc>
        <w:tc>
          <w:tcPr>
            <w:tcW w:w="1843"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right="288"/>
            </w:pPr>
            <w:r>
              <w:rPr>
                <w:rFonts w:ascii="Times New Roman" w:eastAsia="Times New Roman" w:hAnsi="Times New Roman"/>
                <w:b/>
                <w:color w:val="000000"/>
                <w:w w:val="97"/>
                <w:sz w:val="16"/>
              </w:rPr>
              <w:t>Электронные (цифровые) образовательные ресурсы</w:t>
            </w:r>
          </w:p>
        </w:tc>
      </w:tr>
      <w:tr w:rsidR="00267656" w:rsidTr="005D0D00">
        <w:trPr>
          <w:trHeight w:hRule="exact" w:val="540"/>
        </w:trPr>
        <w:tc>
          <w:tcPr>
            <w:tcW w:w="425"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5386"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b/>
                <w:color w:val="000000"/>
                <w:w w:val="97"/>
                <w:sz w:val="16"/>
              </w:rPr>
              <w:t>всего</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b/>
                <w:color w:val="000000"/>
                <w:w w:val="97"/>
                <w:sz w:val="16"/>
              </w:rPr>
              <w:t>контрольные работы</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4"/>
            </w:pPr>
            <w:r>
              <w:rPr>
                <w:rFonts w:ascii="Times New Roman" w:eastAsia="Times New Roman" w:hAnsi="Times New Roman"/>
                <w:b/>
                <w:color w:val="000000"/>
                <w:w w:val="97"/>
                <w:sz w:val="16"/>
              </w:rPr>
              <w:t>практические работы</w:t>
            </w:r>
          </w:p>
        </w:tc>
        <w:tc>
          <w:tcPr>
            <w:tcW w:w="1843" w:type="dxa"/>
            <w:vMerge/>
            <w:tcBorders>
              <w:top w:val="single" w:sz="4" w:space="0" w:color="000000"/>
              <w:left w:val="single" w:sz="4" w:space="0" w:color="000000"/>
              <w:bottom w:val="single" w:sz="4" w:space="0" w:color="000000"/>
              <w:right w:val="single" w:sz="4" w:space="0" w:color="000000"/>
            </w:tcBorders>
          </w:tcPr>
          <w:p w:rsidR="00267656" w:rsidRDefault="00267656"/>
        </w:tc>
      </w:tr>
      <w:tr w:rsidR="00267656" w:rsidRPr="00CA2F6A" w:rsidTr="005D0D00">
        <w:trPr>
          <w:trHeight w:hRule="exact" w:val="350"/>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80" w:after="0" w:line="230" w:lineRule="auto"/>
              <w:ind w:left="72"/>
              <w:rPr>
                <w:lang w:val="ru-RU"/>
              </w:rPr>
            </w:pPr>
            <w:r w:rsidRPr="00E809BF">
              <w:rPr>
                <w:rFonts w:ascii="Times New Roman" w:eastAsia="Times New Roman" w:hAnsi="Times New Roman"/>
                <w:b/>
                <w:color w:val="000000"/>
                <w:w w:val="97"/>
                <w:sz w:val="16"/>
                <w:lang w:val="ru-RU"/>
              </w:rPr>
              <w:t>Раздел 1. ЗНАНИЯ О ФИЗИЧЕСКОЙ КУЛЬТУРЕ</w:t>
            </w:r>
          </w:p>
        </w:tc>
      </w:tr>
      <w:tr w:rsidR="00267656" w:rsidTr="003B1972">
        <w:trPr>
          <w:trHeight w:hRule="exact" w:val="720"/>
        </w:trPr>
        <w:tc>
          <w:tcPr>
            <w:tcW w:w="425"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74DA7">
            <w:pPr>
              <w:autoSpaceDE w:val="0"/>
              <w:autoSpaceDN w:val="0"/>
              <w:spacing w:before="76" w:after="0" w:line="233" w:lineRule="auto"/>
              <w:jc w:val="center"/>
            </w:pPr>
            <w:r>
              <w:rPr>
                <w:rFonts w:ascii="Times New Roman" w:eastAsia="Times New Roman" w:hAnsi="Times New Roman"/>
                <w:color w:val="000000"/>
                <w:w w:val="97"/>
                <w:sz w:val="16"/>
              </w:rPr>
              <w:t>1.</w:t>
            </w:r>
            <w:r>
              <w:rPr>
                <w:rFonts w:ascii="Times New Roman" w:eastAsia="Times New Roman" w:hAnsi="Times New Roman"/>
                <w:color w:val="000000"/>
                <w:w w:val="97"/>
                <w:sz w:val="16"/>
                <w:lang w:val="ru-RU"/>
              </w:rPr>
              <w:t>1</w:t>
            </w:r>
            <w:r w:rsidR="00E809BF">
              <w:rPr>
                <w:rFonts w:ascii="Times New Roman" w:eastAsia="Times New Roman" w:hAnsi="Times New Roman"/>
                <w:color w:val="000000"/>
                <w:w w:val="97"/>
                <w:sz w:val="16"/>
              </w:rPr>
              <w:t>.</w:t>
            </w:r>
          </w:p>
        </w:tc>
        <w:tc>
          <w:tcPr>
            <w:tcW w:w="538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Знакомство с понятием «здоровый образ жизни» и значением здорового образа жизни в жизнедеятельности современного человека</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702"/>
        </w:trPr>
        <w:tc>
          <w:tcPr>
            <w:tcW w:w="425"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74DA7">
            <w:pPr>
              <w:autoSpaceDE w:val="0"/>
              <w:autoSpaceDN w:val="0"/>
              <w:spacing w:before="78" w:after="0" w:line="230" w:lineRule="auto"/>
              <w:jc w:val="center"/>
            </w:pPr>
            <w:r>
              <w:rPr>
                <w:rFonts w:ascii="Times New Roman" w:eastAsia="Times New Roman" w:hAnsi="Times New Roman"/>
                <w:color w:val="000000"/>
                <w:w w:val="97"/>
                <w:sz w:val="16"/>
              </w:rPr>
              <w:t>1.</w:t>
            </w:r>
            <w:r>
              <w:rPr>
                <w:rFonts w:ascii="Times New Roman" w:eastAsia="Times New Roman" w:hAnsi="Times New Roman"/>
                <w:color w:val="000000"/>
                <w:w w:val="97"/>
                <w:sz w:val="16"/>
                <w:lang w:val="ru-RU"/>
              </w:rPr>
              <w:t>2</w:t>
            </w:r>
            <w:r w:rsidR="00E809BF">
              <w:rPr>
                <w:rFonts w:ascii="Times New Roman" w:eastAsia="Times New Roman" w:hAnsi="Times New Roman"/>
                <w:color w:val="000000"/>
                <w:w w:val="97"/>
                <w:sz w:val="16"/>
              </w:rPr>
              <w:t>.</w:t>
            </w:r>
          </w:p>
        </w:tc>
        <w:tc>
          <w:tcPr>
            <w:tcW w:w="538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Знакомство с историей древних Олимпийских игр</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5D0D00">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74DA7" w:rsidRDefault="00E74DA7">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2</w:t>
            </w:r>
          </w:p>
        </w:tc>
        <w:tc>
          <w:tcPr>
            <w:tcW w:w="4111"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r w:rsidR="00267656" w:rsidTr="005D0D00">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t>Раздел 2. СПОСОБЫ САМОСТОЯТЕЛЬНОЙ ДЕЯТЕЛЬНОСТИ</w:t>
            </w:r>
          </w:p>
        </w:tc>
      </w:tr>
      <w:tr w:rsidR="00267656" w:rsidTr="003B1972">
        <w:trPr>
          <w:trHeight w:hRule="exact" w:val="736"/>
        </w:trPr>
        <w:tc>
          <w:tcPr>
            <w:tcW w:w="425"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2.1.</w:t>
            </w:r>
          </w:p>
        </w:tc>
        <w:tc>
          <w:tcPr>
            <w:tcW w:w="538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Режим дня и его значение для современного школьника</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704"/>
        </w:trPr>
        <w:tc>
          <w:tcPr>
            <w:tcW w:w="425"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2.2.</w:t>
            </w:r>
          </w:p>
        </w:tc>
        <w:tc>
          <w:tcPr>
            <w:tcW w:w="538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Самостоятельное составление индивидуального режима дня</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720"/>
        </w:trPr>
        <w:tc>
          <w:tcPr>
            <w:tcW w:w="425"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74DA7">
            <w:pPr>
              <w:autoSpaceDE w:val="0"/>
              <w:autoSpaceDN w:val="0"/>
              <w:spacing w:before="78" w:after="0" w:line="230" w:lineRule="auto"/>
              <w:jc w:val="center"/>
            </w:pPr>
            <w:r>
              <w:rPr>
                <w:rFonts w:ascii="Times New Roman" w:eastAsia="Times New Roman" w:hAnsi="Times New Roman"/>
                <w:color w:val="000000"/>
                <w:w w:val="97"/>
                <w:sz w:val="16"/>
              </w:rPr>
              <w:t>2.</w:t>
            </w:r>
            <w:r>
              <w:rPr>
                <w:rFonts w:ascii="Times New Roman" w:eastAsia="Times New Roman" w:hAnsi="Times New Roman"/>
                <w:color w:val="000000"/>
                <w:w w:val="97"/>
                <w:sz w:val="16"/>
                <w:lang w:val="ru-RU"/>
              </w:rPr>
              <w:t>3</w:t>
            </w:r>
            <w:r w:rsidR="00E809BF">
              <w:rPr>
                <w:rFonts w:ascii="Times New Roman" w:eastAsia="Times New Roman" w:hAnsi="Times New Roman"/>
                <w:color w:val="000000"/>
                <w:w w:val="97"/>
                <w:sz w:val="16"/>
              </w:rPr>
              <w:t>.</w:t>
            </w:r>
          </w:p>
        </w:tc>
        <w:tc>
          <w:tcPr>
            <w:tcW w:w="538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Измерение индивидуальных показателей физического развития</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702"/>
        </w:trPr>
        <w:tc>
          <w:tcPr>
            <w:tcW w:w="425"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74DA7">
            <w:pPr>
              <w:autoSpaceDE w:val="0"/>
              <w:autoSpaceDN w:val="0"/>
              <w:spacing w:before="78" w:after="0" w:line="230" w:lineRule="auto"/>
              <w:jc w:val="center"/>
            </w:pPr>
            <w:r>
              <w:rPr>
                <w:rFonts w:ascii="Times New Roman" w:eastAsia="Times New Roman" w:hAnsi="Times New Roman"/>
                <w:color w:val="000000"/>
                <w:w w:val="97"/>
                <w:sz w:val="16"/>
              </w:rPr>
              <w:t>2.</w:t>
            </w:r>
            <w:r>
              <w:rPr>
                <w:rFonts w:ascii="Times New Roman" w:eastAsia="Times New Roman" w:hAnsi="Times New Roman"/>
                <w:color w:val="000000"/>
                <w:w w:val="97"/>
                <w:sz w:val="16"/>
                <w:lang w:val="ru-RU"/>
              </w:rPr>
              <w:t>4</w:t>
            </w:r>
            <w:r w:rsidR="00E809BF">
              <w:rPr>
                <w:rFonts w:ascii="Times New Roman" w:eastAsia="Times New Roman" w:hAnsi="Times New Roman"/>
                <w:color w:val="000000"/>
                <w:w w:val="97"/>
                <w:sz w:val="16"/>
              </w:rPr>
              <w:t>.</w:t>
            </w:r>
          </w:p>
        </w:tc>
        <w:tc>
          <w:tcPr>
            <w:tcW w:w="538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Упражнения для профилактики нарушения осанки</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709"/>
        </w:trPr>
        <w:tc>
          <w:tcPr>
            <w:tcW w:w="425"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74DA7">
            <w:pPr>
              <w:autoSpaceDE w:val="0"/>
              <w:autoSpaceDN w:val="0"/>
              <w:spacing w:before="74" w:after="0" w:line="230" w:lineRule="auto"/>
              <w:jc w:val="center"/>
            </w:pPr>
            <w:r>
              <w:rPr>
                <w:rFonts w:ascii="Times New Roman" w:eastAsia="Times New Roman" w:hAnsi="Times New Roman"/>
                <w:color w:val="000000"/>
                <w:w w:val="97"/>
                <w:sz w:val="16"/>
              </w:rPr>
              <w:t>2.</w:t>
            </w:r>
            <w:r>
              <w:rPr>
                <w:rFonts w:ascii="Times New Roman" w:eastAsia="Times New Roman" w:hAnsi="Times New Roman"/>
                <w:color w:val="000000"/>
                <w:w w:val="97"/>
                <w:sz w:val="16"/>
                <w:lang w:val="ru-RU"/>
              </w:rPr>
              <w:t>5</w:t>
            </w:r>
            <w:r w:rsidR="00E809BF">
              <w:rPr>
                <w:rFonts w:ascii="Times New Roman" w:eastAsia="Times New Roman" w:hAnsi="Times New Roman"/>
                <w:color w:val="000000"/>
                <w:w w:val="97"/>
                <w:sz w:val="16"/>
              </w:rPr>
              <w:t>.</w:t>
            </w:r>
          </w:p>
        </w:tc>
        <w:tc>
          <w:tcPr>
            <w:tcW w:w="538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4" w:after="0" w:line="230" w:lineRule="auto"/>
              <w:ind w:left="72"/>
              <w:rPr>
                <w:lang w:val="ru-RU"/>
              </w:rPr>
            </w:pPr>
            <w:r w:rsidRPr="00E809BF">
              <w:rPr>
                <w:rFonts w:ascii="Times New Roman" w:eastAsia="Times New Roman" w:hAnsi="Times New Roman"/>
                <w:b/>
                <w:color w:val="000000"/>
                <w:w w:val="97"/>
                <w:sz w:val="16"/>
                <w:lang w:val="ru-RU"/>
              </w:rPr>
              <w:t>Процедура определения состояния организма с помощью одномоментной функциональной пробы</w:t>
            </w:r>
          </w:p>
        </w:tc>
        <w:tc>
          <w:tcPr>
            <w:tcW w:w="851"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30" w:lineRule="auto"/>
              <w:ind w:left="72"/>
            </w:pPr>
            <w:r>
              <w:rPr>
                <w:rFonts w:ascii="Times New Roman" w:eastAsia="Times New Roman" w:hAnsi="Times New Roman"/>
                <w:color w:val="000000"/>
                <w:w w:val="97"/>
                <w:sz w:val="16"/>
              </w:rPr>
              <w:t>0</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30" w:lineRule="auto"/>
              <w:ind w:left="72"/>
            </w:pPr>
            <w:r>
              <w:rPr>
                <w:rFonts w:ascii="Times New Roman" w:eastAsia="Times New Roman" w:hAnsi="Times New Roman"/>
                <w:color w:val="000000"/>
                <w:w w:val="97"/>
                <w:sz w:val="16"/>
              </w:rPr>
              <w:t>0</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30" w:lineRule="auto"/>
              <w:ind w:left="74"/>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704"/>
        </w:trPr>
        <w:tc>
          <w:tcPr>
            <w:tcW w:w="425"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74DA7">
            <w:pPr>
              <w:autoSpaceDE w:val="0"/>
              <w:autoSpaceDN w:val="0"/>
              <w:spacing w:before="76" w:after="0" w:line="233" w:lineRule="auto"/>
              <w:jc w:val="center"/>
            </w:pPr>
            <w:r>
              <w:rPr>
                <w:rFonts w:ascii="Times New Roman" w:eastAsia="Times New Roman" w:hAnsi="Times New Roman"/>
                <w:color w:val="000000"/>
                <w:w w:val="97"/>
                <w:sz w:val="16"/>
              </w:rPr>
              <w:t>2.</w:t>
            </w:r>
            <w:r>
              <w:rPr>
                <w:rFonts w:ascii="Times New Roman" w:eastAsia="Times New Roman" w:hAnsi="Times New Roman"/>
                <w:color w:val="000000"/>
                <w:w w:val="97"/>
                <w:sz w:val="16"/>
                <w:lang w:val="ru-RU"/>
              </w:rPr>
              <w:t>6</w:t>
            </w:r>
            <w:r w:rsidR="00E809BF">
              <w:rPr>
                <w:rFonts w:ascii="Times New Roman" w:eastAsia="Times New Roman" w:hAnsi="Times New Roman"/>
                <w:color w:val="000000"/>
                <w:w w:val="97"/>
                <w:sz w:val="16"/>
              </w:rPr>
              <w:t>.</w:t>
            </w:r>
          </w:p>
        </w:tc>
        <w:tc>
          <w:tcPr>
            <w:tcW w:w="538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Исследование влияния оздоровительных форм занятий физической культурой на работу сердца</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714"/>
        </w:trPr>
        <w:tc>
          <w:tcPr>
            <w:tcW w:w="425"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74DA7" w:rsidRDefault="00E74DA7">
            <w:pPr>
              <w:autoSpaceDE w:val="0"/>
              <w:autoSpaceDN w:val="0"/>
              <w:spacing w:before="76" w:after="0" w:line="233" w:lineRule="auto"/>
              <w:jc w:val="center"/>
              <w:rPr>
                <w:lang w:val="ru-RU"/>
              </w:rPr>
            </w:pPr>
            <w:r>
              <w:rPr>
                <w:rFonts w:ascii="Times New Roman" w:eastAsia="Times New Roman" w:hAnsi="Times New Roman"/>
                <w:color w:val="000000"/>
                <w:w w:val="97"/>
                <w:sz w:val="16"/>
              </w:rPr>
              <w:t>2.</w:t>
            </w:r>
            <w:r>
              <w:rPr>
                <w:rFonts w:ascii="Times New Roman" w:eastAsia="Times New Roman" w:hAnsi="Times New Roman"/>
                <w:color w:val="000000"/>
                <w:w w:val="97"/>
                <w:sz w:val="16"/>
                <w:lang w:val="ru-RU"/>
              </w:rPr>
              <w:t>7</w:t>
            </w:r>
          </w:p>
        </w:tc>
        <w:tc>
          <w:tcPr>
            <w:tcW w:w="538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b/>
                <w:color w:val="000000"/>
                <w:w w:val="97"/>
                <w:sz w:val="16"/>
              </w:rPr>
              <w:t>Ведение дневника физической культуры</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5D0D00">
        <w:trPr>
          <w:trHeight w:hRule="exact" w:val="32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Итого по разделу</w:t>
            </w:r>
          </w:p>
        </w:tc>
        <w:tc>
          <w:tcPr>
            <w:tcW w:w="851"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74DA7" w:rsidRDefault="00E74DA7">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3</w:t>
            </w:r>
          </w:p>
        </w:tc>
        <w:tc>
          <w:tcPr>
            <w:tcW w:w="4111"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bl>
    <w:p w:rsidR="00267656" w:rsidRDefault="00267656">
      <w:pPr>
        <w:autoSpaceDE w:val="0"/>
        <w:autoSpaceDN w:val="0"/>
        <w:spacing w:after="0" w:line="14" w:lineRule="exact"/>
      </w:pPr>
    </w:p>
    <w:tbl>
      <w:tblPr>
        <w:tblW w:w="10773" w:type="dxa"/>
        <w:tblInd w:w="431" w:type="dxa"/>
        <w:tblLayout w:type="fixed"/>
        <w:tblLook w:val="04A0" w:firstRow="1" w:lastRow="0" w:firstColumn="1" w:lastColumn="0" w:noHBand="0" w:noVBand="1"/>
      </w:tblPr>
      <w:tblGrid>
        <w:gridCol w:w="567"/>
        <w:gridCol w:w="5244"/>
        <w:gridCol w:w="993"/>
        <w:gridCol w:w="1134"/>
        <w:gridCol w:w="992"/>
        <w:gridCol w:w="1843"/>
      </w:tblGrid>
      <w:tr w:rsidR="007A48E7" w:rsidTr="007A48E7">
        <w:trPr>
          <w:trHeight w:hRule="exact" w:val="384"/>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b/>
                <w:color w:val="000000"/>
                <w:w w:val="97"/>
                <w:sz w:val="16"/>
              </w:rPr>
              <w:t>Раздел 3. ФИЗИЧЕСКОЕ СОВЕРШЕНСТВОВАНИЕ</w:t>
            </w:r>
          </w:p>
        </w:tc>
      </w:tr>
      <w:tr w:rsidR="007A48E7" w:rsidTr="007A48E7">
        <w:trPr>
          <w:trHeight w:hRule="exact" w:val="74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Знакомство с понятием «физкультурно-оздоровительная деятельность</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0.25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14"/>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b/>
                <w:color w:val="000000"/>
                <w:w w:val="97"/>
                <w:sz w:val="16"/>
              </w:rPr>
              <w:t>Упражнения утренней зарядки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0.25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69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Упражнения дыхательной и зрительной гимнастики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0.25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19"/>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Водные процедуры после утренней зарядки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0.25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0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b/>
                <w:color w:val="000000"/>
                <w:w w:val="97"/>
                <w:sz w:val="16"/>
              </w:rPr>
              <w:t>Упражнения на развитие гибкости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1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b/>
                <w:color w:val="000000"/>
                <w:w w:val="97"/>
                <w:sz w:val="16"/>
              </w:rPr>
              <w:t>Упражнения на развитие координации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08"/>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b/>
                <w:color w:val="000000"/>
                <w:w w:val="97"/>
                <w:sz w:val="16"/>
              </w:rPr>
              <w:t>Упражнения на формирование телосложения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03"/>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lastRenderedPageBreak/>
              <w:t>3.8.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Знакомство с понятием «спортивно-оздоровительная деятельность</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14"/>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Кувырок вперёд в группировке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69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Кувырок назад в группировке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0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Кувырок вперёд ноги «скрёстно»</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01"/>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Кувырок назад из стойки на лопатках</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1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Опорный прыжок на гимнастического козла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2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Гимнастическая комбинация на низком гимнастическом бревне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04"/>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Лазанье и перелезание на гимнастической стенке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13"/>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Расхождение на гимнастической скамейке в парах</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69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Бег с равномерной скоростью на длинные дистанции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576"/>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Знакомство с рекомендациями по технике безопасности во время выполнения беговых упражнений на самостоятельных занятиях лёгкой атлетикой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3.19.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«Лёгкая атлетика». </w:t>
            </w:r>
            <w:r w:rsidRPr="007A48E7">
              <w:rPr>
                <w:rFonts w:ascii="Times New Roman" w:eastAsia="Times New Roman" w:hAnsi="Times New Roman"/>
                <w:i/>
                <w:color w:val="000000"/>
                <w:w w:val="97"/>
                <w:sz w:val="16"/>
                <w:lang w:val="ru-RU"/>
              </w:rPr>
              <w:t>Бег с максимальной скоростью на короткие дистанции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3.20.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«Лёгкая атлетика». </w:t>
            </w:r>
            <w:r w:rsidRPr="007A48E7">
              <w:rPr>
                <w:rFonts w:ascii="Times New Roman" w:eastAsia="Times New Roman" w:hAnsi="Times New Roman"/>
                <w:i/>
                <w:color w:val="000000"/>
                <w:w w:val="97"/>
                <w:sz w:val="16"/>
                <w:lang w:val="ru-RU"/>
              </w:rPr>
              <w:t>Прыжок в длину с разбега способом «согнув ноги»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3.21.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«Лёгкая атлетика». </w:t>
            </w:r>
            <w:r w:rsidRPr="007A48E7">
              <w:rPr>
                <w:rFonts w:ascii="Times New Roman" w:eastAsia="Times New Roman" w:hAnsi="Times New Roman"/>
                <w:i/>
                <w:color w:val="000000"/>
                <w:w w:val="97"/>
                <w:sz w:val="16"/>
                <w:lang w:val="ru-RU"/>
              </w:rPr>
              <w:t>Прыжки в высоту с прямого разбега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3.22.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«Лёгкая атлетика». </w:t>
            </w:r>
            <w:r w:rsidRPr="007A48E7">
              <w:rPr>
                <w:rFonts w:ascii="Times New Roman" w:eastAsia="Times New Roman" w:hAnsi="Times New Roman"/>
                <w:i/>
                <w:color w:val="000000"/>
                <w:w w:val="97"/>
                <w:sz w:val="16"/>
                <w:lang w:val="ru-RU"/>
              </w:rPr>
              <w:t>Знакомство с рекомендациями учителя по технике безопасности на занятиях прыжками и со способами их использования для развития скоростно-силовых способностей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3.23.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«Лёгкая атлетика». </w:t>
            </w:r>
            <w:r w:rsidRPr="007A48E7">
              <w:rPr>
                <w:rFonts w:ascii="Times New Roman" w:eastAsia="Times New Roman" w:hAnsi="Times New Roman"/>
                <w:i/>
                <w:color w:val="000000"/>
                <w:w w:val="97"/>
                <w:sz w:val="16"/>
                <w:lang w:val="ru-RU"/>
              </w:rPr>
              <w:t>Метание малого мяча в неподвижную мишень</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3.24.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«Лёгкая атлетика». </w:t>
            </w:r>
            <w:r w:rsidRPr="007A48E7">
              <w:rPr>
                <w:rFonts w:ascii="Times New Roman" w:eastAsia="Times New Roman" w:hAnsi="Times New Roman"/>
                <w:i/>
                <w:color w:val="000000"/>
                <w:w w:val="97"/>
                <w:sz w:val="16"/>
                <w:lang w:val="ru-RU"/>
              </w:rPr>
              <w:t>Знакомство с рекомендациями по технике безопасности при выполнении упражнений в метании малого мяча и со способами их использования для развития точности движения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3.25.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«Лёгкая атлетика». </w:t>
            </w:r>
            <w:r w:rsidRPr="007A48E7">
              <w:rPr>
                <w:rFonts w:ascii="Times New Roman" w:eastAsia="Times New Roman" w:hAnsi="Times New Roman"/>
                <w:i/>
                <w:color w:val="000000"/>
                <w:w w:val="97"/>
                <w:sz w:val="16"/>
                <w:lang w:val="ru-RU"/>
              </w:rPr>
              <w:t>Метание малого мяча на дальность</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3.26.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7A48E7">
              <w:rPr>
                <w:rFonts w:ascii="Times New Roman" w:eastAsia="Times New Roman" w:hAnsi="Times New Roman"/>
                <w:i/>
                <w:color w:val="000000"/>
                <w:w w:val="97"/>
                <w:sz w:val="16"/>
                <w:lang w:val="ru-RU"/>
              </w:rPr>
              <w:t>Модуль «Зимние виды спорта». Передвижение на лыжах попеременным двухшажным ходом</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lastRenderedPageBreak/>
              <w:t>3.27.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7A48E7">
              <w:rPr>
                <w:rFonts w:ascii="Times New Roman" w:eastAsia="Times New Roman" w:hAnsi="Times New Roman"/>
                <w:i/>
                <w:color w:val="000000"/>
                <w:w w:val="97"/>
                <w:sz w:val="16"/>
                <w:lang w:val="ru-RU"/>
              </w:rPr>
              <w:t>Модуль «Зимние виды спорта». Знакомство с рекомендациями учителя по технике безопасности на занятиях лыжной подготовкой; способами использования упражнений в передвижении на лыжах для развития выносливости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3.28.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7A48E7">
              <w:rPr>
                <w:rFonts w:ascii="Times New Roman" w:eastAsia="Times New Roman" w:hAnsi="Times New Roman"/>
                <w:i/>
                <w:color w:val="000000"/>
                <w:w w:val="97"/>
                <w:sz w:val="16"/>
                <w:lang w:val="ru-RU"/>
              </w:rPr>
              <w:t>Модуль «Зимние виды спорта». Повороты на лыжах способом переступания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3.29.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7A48E7">
              <w:rPr>
                <w:rFonts w:ascii="Times New Roman" w:eastAsia="Times New Roman" w:hAnsi="Times New Roman"/>
                <w:i/>
                <w:color w:val="000000"/>
                <w:w w:val="97"/>
                <w:sz w:val="16"/>
                <w:lang w:val="ru-RU"/>
              </w:rPr>
              <w:t>Модуль «Зимние виды спорта». Подъём в горку на лыжах способом «лесенка»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58665A">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7A48E7">
              <w:rPr>
                <w:rFonts w:ascii="Times New Roman" w:eastAsia="Times New Roman" w:hAnsi="Times New Roman"/>
                <w:i/>
                <w:color w:val="000000"/>
                <w:w w:val="97"/>
                <w:sz w:val="16"/>
                <w:lang w:val="ru-RU"/>
              </w:rPr>
              <w:t>Модуль «Зимние виды спорта». Спуск на лыжах с пологого склона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7A48E7">
              <w:rPr>
                <w:rFonts w:ascii="Times New Roman" w:eastAsia="Times New Roman" w:hAnsi="Times New Roman"/>
                <w:i/>
                <w:color w:val="000000"/>
                <w:w w:val="97"/>
                <w:sz w:val="16"/>
                <w:lang w:val="ru-RU"/>
              </w:rPr>
              <w:t>Модуль «Зимние виды спорта». Преодоление небольших препятствий при спуске с пологого склона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7A48E7">
              <w:rPr>
                <w:rFonts w:ascii="Times New Roman" w:eastAsia="Times New Roman" w:hAnsi="Times New Roman"/>
                <w:i/>
                <w:color w:val="000000"/>
                <w:w w:val="97"/>
                <w:sz w:val="16"/>
                <w:lang w:val="ru-RU"/>
              </w:rPr>
              <w:t>Передача баскетбольного мяча двумя руками от груди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7A48E7">
              <w:rPr>
                <w:rFonts w:ascii="Times New Roman" w:eastAsia="Times New Roman" w:hAnsi="Times New Roman"/>
                <w:i/>
                <w:color w:val="000000"/>
                <w:w w:val="97"/>
                <w:sz w:val="16"/>
                <w:lang w:val="ru-RU"/>
              </w:rPr>
              <w:t>Знакомство с рекомендациями учителя по использованию подготовительных и подводящих упражнений для освоения технических действий игры баскетбол</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7A48E7">
              <w:rPr>
                <w:rFonts w:ascii="Times New Roman" w:eastAsia="Times New Roman" w:hAnsi="Times New Roman"/>
                <w:i/>
                <w:color w:val="000000"/>
                <w:w w:val="97"/>
                <w:sz w:val="16"/>
                <w:lang w:val="ru-RU"/>
              </w:rPr>
              <w:t>Передача мяча двумя руками от груди, на месте и в движении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583343" w:rsidP="00583343">
            <w:pPr>
              <w:autoSpaceDE w:val="0"/>
              <w:autoSpaceDN w:val="0"/>
              <w:spacing w:before="76" w:after="0" w:line="233" w:lineRule="auto"/>
              <w:rPr>
                <w:rFonts w:ascii="Times New Roman" w:eastAsia="Times New Roman" w:hAnsi="Times New Roman"/>
                <w:color w:val="000000"/>
                <w:w w:val="97"/>
                <w:sz w:val="16"/>
              </w:rPr>
            </w:pPr>
            <w:r>
              <w:rPr>
                <w:rFonts w:ascii="Times New Roman" w:eastAsia="Times New Roman" w:hAnsi="Times New Roman"/>
                <w:color w:val="000000"/>
                <w:w w:val="97"/>
                <w:sz w:val="16"/>
                <w:lang w:val="ru-RU"/>
              </w:rPr>
              <w:t xml:space="preserve">  1 </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7A48E7">
              <w:rPr>
                <w:rFonts w:ascii="Times New Roman" w:eastAsia="Times New Roman" w:hAnsi="Times New Roman"/>
                <w:i/>
                <w:color w:val="000000"/>
                <w:w w:val="97"/>
                <w:sz w:val="16"/>
                <w:lang w:val="ru-RU"/>
              </w:rPr>
              <w:t>Ведение мяча на месте и в движении «по прямой», «по кругу» и «змейкой»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7A48E7">
              <w:rPr>
                <w:rFonts w:ascii="Times New Roman" w:eastAsia="Times New Roman" w:hAnsi="Times New Roman"/>
                <w:i/>
                <w:color w:val="000000"/>
                <w:w w:val="97"/>
                <w:sz w:val="16"/>
                <w:lang w:val="ru-RU"/>
              </w:rPr>
              <w:t>Бросок мяча в корзину двумя руками от груди с  места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58665A">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7A48E7">
              <w:rPr>
                <w:rFonts w:ascii="Times New Roman" w:eastAsia="Times New Roman" w:hAnsi="Times New Roman"/>
                <w:i/>
                <w:color w:val="000000"/>
                <w:w w:val="97"/>
                <w:sz w:val="16"/>
                <w:lang w:val="ru-RU"/>
              </w:rPr>
              <w:t>Ранее разученные технические действия с мячом</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7A48E7">
              <w:rPr>
                <w:rFonts w:ascii="Times New Roman" w:eastAsia="Times New Roman" w:hAnsi="Times New Roman"/>
                <w:i/>
                <w:color w:val="000000"/>
                <w:w w:val="97"/>
                <w:sz w:val="16"/>
                <w:lang w:val="ru-RU"/>
              </w:rPr>
              <w:t>Прямая нижняя подача мяча в волейболе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3.39.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7A48E7">
              <w:rPr>
                <w:rFonts w:ascii="Times New Roman" w:eastAsia="Times New Roman" w:hAnsi="Times New Roman"/>
                <w:i/>
                <w:color w:val="000000"/>
                <w:w w:val="97"/>
                <w:sz w:val="16"/>
                <w:lang w:val="ru-RU"/>
              </w:rPr>
              <w:t>Знакомство с рекомендациями учителя по использованию подготовительных и подводящих упражнений для освоения технических действий игры волейбол</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3.40.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7A48E7">
              <w:rPr>
                <w:rFonts w:ascii="Times New Roman" w:eastAsia="Times New Roman" w:hAnsi="Times New Roman"/>
                <w:i/>
                <w:color w:val="000000"/>
                <w:w w:val="97"/>
                <w:sz w:val="16"/>
                <w:lang w:val="ru-RU"/>
              </w:rPr>
              <w:t>Приём и передача волейбольного мяча двумя руками снизу на месте и в движении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3.41.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7A48E7">
              <w:rPr>
                <w:rFonts w:ascii="Times New Roman" w:eastAsia="Times New Roman" w:hAnsi="Times New Roman"/>
                <w:i/>
                <w:color w:val="000000"/>
                <w:w w:val="97"/>
                <w:sz w:val="16"/>
                <w:lang w:val="ru-RU"/>
              </w:rPr>
              <w:t>Приём и передача волейбольного мяча двумя руками сверху на месте и в движении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3.42.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7A48E7">
              <w:rPr>
                <w:rFonts w:ascii="Times New Roman" w:eastAsia="Times New Roman" w:hAnsi="Times New Roman"/>
                <w:i/>
                <w:color w:val="000000"/>
                <w:w w:val="97"/>
                <w:sz w:val="16"/>
                <w:lang w:val="ru-RU"/>
              </w:rPr>
              <w:t>Ранее разученные технические действия с мячом</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58665A">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3.43.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7A48E7">
              <w:rPr>
                <w:rFonts w:ascii="Times New Roman" w:eastAsia="Times New Roman" w:hAnsi="Times New Roman"/>
                <w:i/>
                <w:color w:val="000000"/>
                <w:w w:val="97"/>
                <w:sz w:val="16"/>
                <w:lang w:val="ru-RU"/>
              </w:rPr>
              <w:t>Удар по неподвижному мячу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58665A">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3.44.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7A48E7">
              <w:rPr>
                <w:rFonts w:ascii="Times New Roman" w:eastAsia="Times New Roman" w:hAnsi="Times New Roman"/>
                <w:i/>
                <w:color w:val="000000"/>
                <w:w w:val="97"/>
                <w:sz w:val="16"/>
                <w:lang w:val="ru-RU"/>
              </w:rPr>
              <w:t>Знакомство с рекомендациями учителя по использованию подготовительных и подводящих упражнений для освоения технических действий игры футбол</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58665A">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lastRenderedPageBreak/>
              <w:t>3.45.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7A48E7">
              <w:rPr>
                <w:rFonts w:ascii="Times New Roman" w:eastAsia="Times New Roman" w:hAnsi="Times New Roman"/>
                <w:i/>
                <w:color w:val="000000"/>
                <w:w w:val="97"/>
                <w:sz w:val="16"/>
                <w:lang w:val="ru-RU"/>
              </w:rPr>
              <w:t>Остановка катящегося мяча внутренней стороной стопы</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3.46.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7A48E7">
              <w:rPr>
                <w:rFonts w:ascii="Times New Roman" w:eastAsia="Times New Roman" w:hAnsi="Times New Roman"/>
                <w:i/>
                <w:color w:val="000000"/>
                <w:w w:val="97"/>
                <w:sz w:val="16"/>
                <w:lang w:val="ru-RU"/>
              </w:rPr>
              <w:t>Ведение футбольного мяча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86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jc w:val="center"/>
              <w:rPr>
                <w:rFonts w:ascii="Times New Roman" w:eastAsia="Times New Roman" w:hAnsi="Times New Roman"/>
                <w:color w:val="000000"/>
                <w:w w:val="97"/>
                <w:sz w:val="16"/>
              </w:rPr>
            </w:pPr>
            <w:r>
              <w:rPr>
                <w:rFonts w:ascii="Times New Roman" w:eastAsia="Times New Roman" w:hAnsi="Times New Roman"/>
                <w:color w:val="000000"/>
                <w:w w:val="97"/>
                <w:sz w:val="16"/>
              </w:rPr>
              <w:t>3.47.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i/>
                <w:color w:val="000000"/>
                <w:w w:val="97"/>
                <w:sz w:val="16"/>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7A48E7">
              <w:rPr>
                <w:rFonts w:ascii="Times New Roman" w:eastAsia="Times New Roman" w:hAnsi="Times New Roman"/>
                <w:i/>
                <w:color w:val="000000"/>
                <w:w w:val="97"/>
                <w:sz w:val="16"/>
                <w:lang w:val="ru-RU"/>
              </w:rPr>
              <w:t>Обводка мячом ориентиров</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7A48E7">
            <w:pPr>
              <w:autoSpaceDE w:val="0"/>
              <w:autoSpaceDN w:val="0"/>
              <w:spacing w:before="76" w:after="0" w:line="233" w:lineRule="auto"/>
              <w:ind w:left="72"/>
              <w:rPr>
                <w:rFonts w:ascii="Times New Roman" w:eastAsia="Times New Roman" w:hAnsi="Times New Roman"/>
                <w:color w:val="000000"/>
                <w:w w:val="97"/>
                <w:sz w:val="16"/>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2"/>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33" w:lineRule="auto"/>
              <w:ind w:left="74"/>
              <w:rPr>
                <w:rFonts w:ascii="Times New Roman" w:eastAsia="Times New Roman" w:hAnsi="Times New Roman"/>
                <w:color w:val="000000"/>
                <w:w w:val="97"/>
                <w:sz w:val="16"/>
              </w:rPr>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7A48E7" w:rsidRDefault="007A48E7" w:rsidP="007A48E7">
            <w:pPr>
              <w:autoSpaceDE w:val="0"/>
              <w:autoSpaceDN w:val="0"/>
              <w:spacing w:before="76" w:after="0" w:line="245" w:lineRule="auto"/>
              <w:ind w:left="72" w:right="576"/>
              <w:rPr>
                <w:rFonts w:ascii="Times New Roman" w:eastAsia="Times New Roman" w:hAnsi="Times New Roman"/>
                <w:color w:val="000000"/>
                <w:w w:val="97"/>
                <w:sz w:val="16"/>
              </w:rPr>
            </w:pPr>
            <w:r>
              <w:rPr>
                <w:rFonts w:ascii="Times New Roman" w:eastAsia="Times New Roman" w:hAnsi="Times New Roman"/>
                <w:color w:val="000000"/>
                <w:w w:val="97"/>
                <w:sz w:val="16"/>
              </w:rPr>
              <w:t>http://school-</w:t>
            </w:r>
            <w:r w:rsidRPr="007A48E7">
              <w:rPr>
                <w:rFonts w:ascii="Times New Roman" w:eastAsia="Times New Roman" w:hAnsi="Times New Roman"/>
                <w:color w:val="000000"/>
                <w:w w:val="97"/>
                <w:sz w:val="16"/>
              </w:rPr>
              <w:br/>
            </w:r>
            <w:r>
              <w:rPr>
                <w:rFonts w:ascii="Times New Roman" w:eastAsia="Times New Roman" w:hAnsi="Times New Roman"/>
                <w:color w:val="000000"/>
                <w:w w:val="97"/>
                <w:sz w:val="16"/>
              </w:rPr>
              <w:t>collection.edu.ru/catalog/</w:t>
            </w:r>
          </w:p>
        </w:tc>
      </w:tr>
      <w:tr w:rsidR="007A48E7" w:rsidTr="007A48E7">
        <w:trPr>
          <w:trHeight w:hRule="exact" w:val="348"/>
        </w:trPr>
        <w:tc>
          <w:tcPr>
            <w:tcW w:w="5811" w:type="dxa"/>
            <w:gridSpan w:val="2"/>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583343">
            <w:pPr>
              <w:autoSpaceDE w:val="0"/>
              <w:autoSpaceDN w:val="0"/>
              <w:spacing w:before="74" w:after="0" w:line="230" w:lineRule="auto"/>
              <w:ind w:left="72"/>
              <w:rPr>
                <w:lang w:val="ru-RU"/>
              </w:rPr>
            </w:pPr>
            <w:r>
              <w:rPr>
                <w:rFonts w:ascii="Times New Roman" w:eastAsia="Times New Roman" w:hAnsi="Times New Roman"/>
                <w:color w:val="000000"/>
                <w:w w:val="97"/>
                <w:sz w:val="16"/>
                <w:lang w:val="ru-RU"/>
              </w:rPr>
              <w:t>4</w:t>
            </w:r>
            <w:r w:rsidR="00583343">
              <w:rPr>
                <w:rFonts w:ascii="Times New Roman" w:eastAsia="Times New Roman" w:hAnsi="Times New Roman"/>
                <w:color w:val="000000"/>
                <w:w w:val="97"/>
                <w:sz w:val="16"/>
                <w:lang w:val="ru-RU"/>
              </w:rPr>
              <w:t>8</w:t>
            </w:r>
          </w:p>
        </w:tc>
        <w:tc>
          <w:tcPr>
            <w:tcW w:w="3969" w:type="dxa"/>
            <w:gridSpan w:val="3"/>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r w:rsidR="007A48E7" w:rsidTr="007A48E7">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b/>
                <w:color w:val="000000"/>
                <w:w w:val="97"/>
                <w:sz w:val="16"/>
              </w:rPr>
              <w:t>Раздел 4. СПОРТ</w:t>
            </w:r>
          </w:p>
        </w:tc>
      </w:tr>
      <w:tr w:rsidR="007A48E7" w:rsidTr="007A48E7">
        <w:trPr>
          <w:trHeight w:hRule="exact" w:val="684"/>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4.1.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432"/>
              <w:rPr>
                <w:lang w:val="ru-RU"/>
              </w:rPr>
            </w:pPr>
            <w:r w:rsidRPr="00E809BF">
              <w:rPr>
                <w:rFonts w:ascii="Times New Roman" w:eastAsia="Times New Roman" w:hAnsi="Times New Roman"/>
                <w:b/>
                <w:color w:val="000000"/>
                <w:w w:val="97"/>
                <w:sz w:val="16"/>
                <w:lang w:val="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right="576"/>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15</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r w:rsidR="007A48E7" w:rsidTr="007A48E7">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ОБЩЕЕ КОЛИЧЕСТВО ЧАСОВ ПО ПРОГРАММЕ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8A057B" w:rsidRDefault="008A057B" w:rsidP="0058665A">
            <w:pPr>
              <w:autoSpaceDE w:val="0"/>
              <w:autoSpaceDN w:val="0"/>
              <w:spacing w:before="78" w:after="0" w:line="230" w:lineRule="auto"/>
              <w:ind w:left="72"/>
              <w:rPr>
                <w:rFonts w:ascii="Times New Roman" w:hAnsi="Times New Roman" w:cs="Times New Roman"/>
                <w:sz w:val="16"/>
                <w:szCs w:val="16"/>
                <w:lang w:val="ru-RU"/>
              </w:rPr>
            </w:pPr>
            <w:r w:rsidRPr="008A057B">
              <w:rPr>
                <w:rFonts w:ascii="Times New Roman" w:hAnsi="Times New Roman" w:cs="Times New Roman"/>
                <w:sz w:val="16"/>
                <w:szCs w:val="16"/>
                <w:lang w:val="ru-RU"/>
              </w:rPr>
              <w:t>68</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4"/>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bl>
    <w:p w:rsidR="007A48E7" w:rsidRDefault="007A48E7" w:rsidP="007A48E7">
      <w:pPr>
        <w:autoSpaceDE w:val="0"/>
        <w:autoSpaceDN w:val="0"/>
        <w:spacing w:before="188" w:after="92" w:line="233" w:lineRule="auto"/>
      </w:pPr>
      <w:r>
        <w:rPr>
          <w:rFonts w:ascii="Times New Roman" w:eastAsia="Times New Roman" w:hAnsi="Times New Roman"/>
          <w:b/>
          <w:color w:val="000000"/>
          <w:sz w:val="18"/>
        </w:rPr>
        <w:t>6 КЛАСС</w:t>
      </w:r>
    </w:p>
    <w:tbl>
      <w:tblPr>
        <w:tblW w:w="10773" w:type="dxa"/>
        <w:tblInd w:w="431" w:type="dxa"/>
        <w:tblLayout w:type="fixed"/>
        <w:tblLook w:val="04A0" w:firstRow="1" w:lastRow="0" w:firstColumn="1" w:lastColumn="0" w:noHBand="0" w:noVBand="1"/>
      </w:tblPr>
      <w:tblGrid>
        <w:gridCol w:w="567"/>
        <w:gridCol w:w="5244"/>
        <w:gridCol w:w="993"/>
        <w:gridCol w:w="1134"/>
        <w:gridCol w:w="992"/>
        <w:gridCol w:w="1843"/>
      </w:tblGrid>
      <w:tr w:rsidR="007A48E7" w:rsidTr="0058665A">
        <w:trPr>
          <w:trHeight w:hRule="exact" w:val="348"/>
        </w:trPr>
        <w:tc>
          <w:tcPr>
            <w:tcW w:w="567"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right="144"/>
              <w:jc w:val="center"/>
            </w:pPr>
            <w:r>
              <w:rPr>
                <w:rFonts w:ascii="Times New Roman" w:eastAsia="Times New Roman" w:hAnsi="Times New Roman"/>
                <w:b/>
                <w:color w:val="000000"/>
                <w:w w:val="97"/>
                <w:sz w:val="16"/>
              </w:rPr>
              <w:t>№</w:t>
            </w:r>
            <w:r>
              <w:br/>
            </w:r>
            <w:r>
              <w:rPr>
                <w:rFonts w:ascii="Times New Roman" w:eastAsia="Times New Roman" w:hAnsi="Times New Roman"/>
                <w:b/>
                <w:color w:val="000000"/>
                <w:w w:val="97"/>
                <w:sz w:val="16"/>
              </w:rPr>
              <w:t>п/п</w:t>
            </w:r>
          </w:p>
        </w:tc>
        <w:tc>
          <w:tcPr>
            <w:tcW w:w="5244"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Наименование разделов и тем программы</w:t>
            </w:r>
          </w:p>
        </w:tc>
        <w:tc>
          <w:tcPr>
            <w:tcW w:w="311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b/>
                <w:color w:val="000000"/>
                <w:w w:val="97"/>
                <w:sz w:val="16"/>
              </w:rPr>
              <w:t>Количество часов</w:t>
            </w:r>
          </w:p>
        </w:tc>
        <w:tc>
          <w:tcPr>
            <w:tcW w:w="1843"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50" w:lineRule="auto"/>
              <w:ind w:left="72" w:right="432"/>
            </w:pPr>
            <w:r>
              <w:rPr>
                <w:rFonts w:ascii="Times New Roman" w:eastAsia="Times New Roman" w:hAnsi="Times New Roman"/>
                <w:b/>
                <w:color w:val="000000"/>
                <w:w w:val="97"/>
                <w:sz w:val="16"/>
              </w:rPr>
              <w:t xml:space="preserve">Электронные </w:t>
            </w:r>
            <w:r>
              <w:br/>
            </w:r>
            <w:r>
              <w:rPr>
                <w:rFonts w:ascii="Times New Roman" w:eastAsia="Times New Roman" w:hAnsi="Times New Roman"/>
                <w:b/>
                <w:color w:val="000000"/>
                <w:w w:val="97"/>
                <w:sz w:val="16"/>
              </w:rPr>
              <w:t xml:space="preserve">(цифровые) </w:t>
            </w:r>
            <w:r>
              <w:br/>
            </w:r>
            <w:r>
              <w:rPr>
                <w:rFonts w:ascii="Times New Roman" w:eastAsia="Times New Roman" w:hAnsi="Times New Roman"/>
                <w:b/>
                <w:color w:val="000000"/>
                <w:w w:val="97"/>
                <w:sz w:val="16"/>
              </w:rPr>
              <w:t>образовательные ресурсы</w:t>
            </w:r>
          </w:p>
        </w:tc>
      </w:tr>
      <w:tr w:rsidR="007A48E7" w:rsidTr="0058665A">
        <w:trPr>
          <w:trHeight w:hRule="exact" w:val="578"/>
        </w:trPr>
        <w:tc>
          <w:tcPr>
            <w:tcW w:w="567" w:type="dxa"/>
            <w:tcBorders>
              <w:top w:val="single" w:sz="4" w:space="0" w:color="000000"/>
              <w:left w:val="single" w:sz="4" w:space="0" w:color="000000"/>
              <w:bottom w:val="single" w:sz="5" w:space="0" w:color="000000"/>
              <w:right w:val="single" w:sz="4" w:space="0" w:color="000000"/>
            </w:tcBorders>
          </w:tcPr>
          <w:p w:rsidR="007A48E7" w:rsidRDefault="007A48E7" w:rsidP="0058665A"/>
        </w:tc>
        <w:tc>
          <w:tcPr>
            <w:tcW w:w="5244" w:type="dxa"/>
            <w:tcBorders>
              <w:top w:val="single" w:sz="4" w:space="0" w:color="000000"/>
              <w:left w:val="single" w:sz="4" w:space="0" w:color="000000"/>
              <w:bottom w:val="single" w:sz="5" w:space="0" w:color="000000"/>
              <w:right w:val="single" w:sz="4" w:space="0" w:color="000000"/>
            </w:tcBorders>
          </w:tcPr>
          <w:p w:rsidR="007A48E7" w:rsidRDefault="007A48E7" w:rsidP="0058665A"/>
        </w:tc>
        <w:tc>
          <w:tcPr>
            <w:tcW w:w="993"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b/>
                <w:color w:val="000000"/>
                <w:w w:val="97"/>
                <w:sz w:val="16"/>
              </w:rPr>
              <w:t>всего</w:t>
            </w:r>
          </w:p>
        </w:tc>
        <w:tc>
          <w:tcPr>
            <w:tcW w:w="1134"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b/>
                <w:color w:val="000000"/>
                <w:w w:val="97"/>
                <w:sz w:val="16"/>
              </w:rPr>
              <w:t>контрольные работы</w:t>
            </w:r>
          </w:p>
        </w:tc>
        <w:tc>
          <w:tcPr>
            <w:tcW w:w="992"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b/>
                <w:color w:val="000000"/>
                <w:w w:val="97"/>
                <w:sz w:val="16"/>
              </w:rPr>
              <w:t>практические работы</w:t>
            </w:r>
          </w:p>
        </w:tc>
        <w:tc>
          <w:tcPr>
            <w:tcW w:w="1843" w:type="dxa"/>
            <w:tcBorders>
              <w:top w:val="single" w:sz="4" w:space="0" w:color="000000"/>
              <w:left w:val="single" w:sz="4" w:space="0" w:color="000000"/>
              <w:bottom w:val="single" w:sz="5" w:space="0" w:color="000000"/>
              <w:right w:val="single" w:sz="4" w:space="0" w:color="000000"/>
            </w:tcBorders>
          </w:tcPr>
          <w:p w:rsidR="007A48E7" w:rsidRDefault="007A48E7" w:rsidP="0058665A"/>
        </w:tc>
      </w:tr>
      <w:tr w:rsidR="007A48E7" w:rsidRPr="00CA2F6A" w:rsidTr="0058665A">
        <w:trPr>
          <w:trHeight w:hRule="exact" w:val="348"/>
        </w:trPr>
        <w:tc>
          <w:tcPr>
            <w:tcW w:w="10773" w:type="dxa"/>
            <w:gridSpan w:val="6"/>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4" w:after="0" w:line="230" w:lineRule="auto"/>
              <w:ind w:left="72"/>
              <w:rPr>
                <w:lang w:val="ru-RU"/>
              </w:rPr>
            </w:pPr>
            <w:r w:rsidRPr="00E809BF">
              <w:rPr>
                <w:rFonts w:ascii="Times New Roman" w:eastAsia="Times New Roman" w:hAnsi="Times New Roman"/>
                <w:b/>
                <w:color w:val="000000"/>
                <w:w w:val="97"/>
                <w:sz w:val="16"/>
                <w:lang w:val="ru-RU"/>
              </w:rPr>
              <w:t>Раздел 1. ЗНАНИЯ О ФИЗИЧЕСКОЙ КУЛЬТУРЕ</w:t>
            </w:r>
          </w:p>
        </w:tc>
      </w:tr>
      <w:tr w:rsidR="007A48E7" w:rsidTr="0058665A">
        <w:trPr>
          <w:trHeight w:hRule="exact" w:val="657"/>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1.1.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b/>
                <w:color w:val="000000"/>
                <w:w w:val="97"/>
                <w:sz w:val="16"/>
              </w:rPr>
              <w:t>Возрождение Олимпийских игр</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1.2.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Символика и ритуалы первых Олимпийских игр</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0D391F" w:rsidP="0058665A">
            <w:pPr>
              <w:autoSpaceDE w:val="0"/>
              <w:autoSpaceDN w:val="0"/>
              <w:spacing w:before="78" w:after="0" w:line="230" w:lineRule="auto"/>
              <w:ind w:left="72"/>
            </w:pPr>
            <w:r>
              <w:rPr>
                <w:rFonts w:ascii="Times New Roman" w:eastAsia="Times New Roman" w:hAnsi="Times New Roman"/>
                <w:color w:val="000000"/>
                <w:w w:val="97"/>
                <w:sz w:val="16"/>
                <w:lang w:val="ru-RU"/>
              </w:rPr>
              <w:t>2</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r w:rsidR="007A48E7" w:rsidTr="0058665A">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b/>
                <w:color w:val="000000"/>
                <w:w w:val="97"/>
                <w:sz w:val="16"/>
              </w:rPr>
              <w:t>Раздел 2. СПОСОБЫ САМОСТОЯТЕЛЬНОЙ ДЕЯТЕЛЬНОСТИ</w:t>
            </w:r>
          </w:p>
        </w:tc>
      </w:tr>
      <w:tr w:rsidR="007A48E7" w:rsidTr="0058665A">
        <w:trPr>
          <w:trHeight w:hRule="exact" w:val="540"/>
        </w:trPr>
        <w:tc>
          <w:tcPr>
            <w:tcW w:w="567"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BB5AF5">
            <w:pPr>
              <w:autoSpaceDE w:val="0"/>
              <w:autoSpaceDN w:val="0"/>
              <w:spacing w:before="74" w:after="0" w:line="230" w:lineRule="auto"/>
              <w:jc w:val="center"/>
            </w:pPr>
            <w:r>
              <w:rPr>
                <w:rFonts w:ascii="Times New Roman" w:eastAsia="Times New Roman" w:hAnsi="Times New Roman"/>
                <w:color w:val="000000"/>
                <w:w w:val="97"/>
                <w:sz w:val="16"/>
              </w:rPr>
              <w:t>2</w:t>
            </w:r>
            <w:r w:rsidR="00BB5AF5">
              <w:rPr>
                <w:rFonts w:ascii="Times New Roman" w:eastAsia="Times New Roman" w:hAnsi="Times New Roman"/>
                <w:color w:val="000000"/>
                <w:w w:val="97"/>
                <w:sz w:val="16"/>
                <w:lang w:val="ru-RU"/>
              </w:rPr>
              <w:t>.1</w:t>
            </w:r>
            <w:r>
              <w:rPr>
                <w:rFonts w:ascii="Times New Roman" w:eastAsia="Times New Roman" w:hAnsi="Times New Roman"/>
                <w:color w:val="000000"/>
                <w:w w:val="97"/>
                <w:sz w:val="16"/>
              </w:rPr>
              <w:t>.</w:t>
            </w:r>
          </w:p>
        </w:tc>
        <w:tc>
          <w:tcPr>
            <w:tcW w:w="524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30" w:lineRule="auto"/>
              <w:ind w:left="72"/>
            </w:pPr>
            <w:r>
              <w:rPr>
                <w:rFonts w:ascii="Times New Roman" w:eastAsia="Times New Roman" w:hAnsi="Times New Roman"/>
                <w:b/>
                <w:color w:val="000000"/>
                <w:w w:val="97"/>
                <w:sz w:val="16"/>
              </w:rPr>
              <w:t>Правила развития физических качеств</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30" w:lineRule="auto"/>
              <w:ind w:left="72"/>
            </w:pPr>
            <w:r>
              <w:rPr>
                <w:rFonts w:ascii="Times New Roman" w:eastAsia="Times New Roman" w:hAnsi="Times New Roman"/>
                <w:color w:val="000000"/>
                <w:w w:val="97"/>
                <w:sz w:val="16"/>
              </w:rPr>
              <w:t>1</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30" w:lineRule="auto"/>
              <w:ind w:left="72"/>
            </w:pPr>
            <w:r>
              <w:rPr>
                <w:rFonts w:ascii="Times New Roman" w:eastAsia="Times New Roman" w:hAnsi="Times New Roman"/>
                <w:color w:val="000000"/>
                <w:w w:val="97"/>
                <w:sz w:val="16"/>
              </w:rPr>
              <w:t>0</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30" w:lineRule="auto"/>
              <w:ind w:left="72"/>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7A48E7" w:rsidP="00BB5AF5">
            <w:pPr>
              <w:autoSpaceDE w:val="0"/>
              <w:autoSpaceDN w:val="0"/>
              <w:spacing w:before="76" w:after="0" w:line="233" w:lineRule="auto"/>
              <w:jc w:val="center"/>
              <w:rPr>
                <w:lang w:val="ru-RU"/>
              </w:rPr>
            </w:pPr>
            <w:r>
              <w:rPr>
                <w:rFonts w:ascii="Times New Roman" w:eastAsia="Times New Roman" w:hAnsi="Times New Roman"/>
                <w:color w:val="000000"/>
                <w:w w:val="97"/>
                <w:sz w:val="16"/>
              </w:rPr>
              <w:t>2.</w:t>
            </w:r>
            <w:r w:rsidR="00BB5AF5">
              <w:rPr>
                <w:rFonts w:ascii="Times New Roman" w:eastAsia="Times New Roman" w:hAnsi="Times New Roman"/>
                <w:color w:val="000000"/>
                <w:w w:val="97"/>
                <w:sz w:val="16"/>
                <w:lang w:val="ru-RU"/>
              </w:rPr>
              <w:t>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Определение индивидуальной физической нагрузки для самостоятельных занятий физической подготовкой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5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BB5AF5">
            <w:pPr>
              <w:autoSpaceDE w:val="0"/>
              <w:autoSpaceDN w:val="0"/>
              <w:spacing w:before="78" w:after="0" w:line="230" w:lineRule="auto"/>
              <w:jc w:val="center"/>
            </w:pPr>
            <w:r>
              <w:rPr>
                <w:rFonts w:ascii="Times New Roman" w:eastAsia="Times New Roman" w:hAnsi="Times New Roman"/>
                <w:color w:val="000000"/>
                <w:w w:val="97"/>
                <w:sz w:val="16"/>
              </w:rPr>
              <w:t>2.</w:t>
            </w:r>
            <w:r w:rsidR="00BB5AF5">
              <w:rPr>
                <w:rFonts w:ascii="Times New Roman" w:eastAsia="Times New Roman" w:hAnsi="Times New Roman"/>
                <w:color w:val="000000"/>
                <w:w w:val="97"/>
                <w:sz w:val="16"/>
                <w:lang w:val="ru-RU"/>
              </w:rPr>
              <w:t>3</w:t>
            </w:r>
            <w:r>
              <w:rPr>
                <w:rFonts w:ascii="Times New Roman" w:eastAsia="Times New Roman" w:hAnsi="Times New Roman"/>
                <w:color w:val="000000"/>
                <w:w w:val="97"/>
                <w:sz w:val="16"/>
              </w:rPr>
              <w:t>.</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Закаливающие процедуры с помощью воздушных и солнечных ванн, купания в естественных водоёмах</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0D391F"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3</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r w:rsidR="007A48E7" w:rsidTr="0058665A">
        <w:trPr>
          <w:trHeight w:hRule="exact" w:val="348"/>
        </w:trPr>
        <w:tc>
          <w:tcPr>
            <w:tcW w:w="10773" w:type="dxa"/>
            <w:gridSpan w:val="6"/>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b/>
                <w:color w:val="000000"/>
                <w:w w:val="97"/>
                <w:sz w:val="16"/>
              </w:rPr>
              <w:t>Раздел 3. ФИЗИЧЕСКОЕ СОВЕРШЕНСТВОВАНИЕ</w:t>
            </w:r>
          </w:p>
        </w:tc>
      </w:tr>
      <w:tr w:rsidR="007A48E7" w:rsidTr="0058665A">
        <w:trPr>
          <w:trHeight w:hRule="exact" w:val="542"/>
        </w:trPr>
        <w:tc>
          <w:tcPr>
            <w:tcW w:w="567"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jc w:val="center"/>
            </w:pPr>
            <w:r>
              <w:rPr>
                <w:rFonts w:ascii="Times New Roman" w:eastAsia="Times New Roman" w:hAnsi="Times New Roman"/>
                <w:color w:val="000000"/>
                <w:w w:val="97"/>
                <w:sz w:val="16"/>
              </w:rPr>
              <w:t>3.1.</w:t>
            </w:r>
          </w:p>
        </w:tc>
        <w:tc>
          <w:tcPr>
            <w:tcW w:w="524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b/>
                <w:color w:val="000000"/>
                <w:w w:val="97"/>
                <w:sz w:val="16"/>
              </w:rPr>
              <w:t>Упражнения для коррекции телосложения</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color w:val="000000"/>
                <w:w w:val="97"/>
                <w:sz w:val="16"/>
              </w:rPr>
              <w:t>0.25</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color w:val="000000"/>
                <w:w w:val="97"/>
                <w:sz w:val="16"/>
              </w:rPr>
              <w:t>0</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Упражнения для профилактики нарушения зрения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0.25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Упражнения для оптимизации работоспособности мышц в режиме учебного дня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i/>
                <w:color w:val="000000"/>
                <w:w w:val="97"/>
                <w:sz w:val="16"/>
              </w:rPr>
              <w:t xml:space="preserve">Модуль «Гимнастика». </w:t>
            </w:r>
            <w:r>
              <w:rPr>
                <w:rFonts w:ascii="Times New Roman" w:eastAsia="Times New Roman" w:hAnsi="Times New Roman"/>
                <w:b/>
                <w:color w:val="000000"/>
                <w:w w:val="97"/>
                <w:sz w:val="16"/>
              </w:rPr>
              <w:t>Акробатическая комбинация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i/>
                <w:color w:val="000000"/>
                <w:w w:val="97"/>
                <w:sz w:val="16"/>
              </w:rPr>
              <w:t xml:space="preserve">Модуль «Гимнастика». </w:t>
            </w:r>
            <w:r>
              <w:rPr>
                <w:rFonts w:ascii="Times New Roman" w:eastAsia="Times New Roman" w:hAnsi="Times New Roman"/>
                <w:b/>
                <w:color w:val="000000"/>
                <w:w w:val="97"/>
                <w:sz w:val="16"/>
              </w:rPr>
              <w:t>Опорные прыжки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Упражнения на низком гимнастическом бревне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678"/>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ight="288"/>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подготовительных и подводящих упражнений для освоения физических упражнений на гимнастическом бревне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Висы и упоры на невысокой гимнастической перекладине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879"/>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lastRenderedPageBreak/>
              <w:t>3.9.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288"/>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подготовительных и подводящих упражнений для освоения физических упражнений на невысокой гимнастической перекладине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2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Лазание по канату в три приёма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bl>
    <w:p w:rsidR="00267656" w:rsidRDefault="00267656">
      <w:pPr>
        <w:autoSpaceDE w:val="0"/>
        <w:autoSpaceDN w:val="0"/>
        <w:spacing w:after="0" w:line="14" w:lineRule="exact"/>
      </w:pPr>
    </w:p>
    <w:tbl>
      <w:tblPr>
        <w:tblW w:w="10773" w:type="dxa"/>
        <w:tblInd w:w="431" w:type="dxa"/>
        <w:tblLayout w:type="fixed"/>
        <w:tblLook w:val="04A0" w:firstRow="1" w:lastRow="0" w:firstColumn="1" w:lastColumn="0" w:noHBand="0" w:noVBand="1"/>
      </w:tblPr>
      <w:tblGrid>
        <w:gridCol w:w="567"/>
        <w:gridCol w:w="5244"/>
        <w:gridCol w:w="993"/>
        <w:gridCol w:w="1134"/>
        <w:gridCol w:w="992"/>
        <w:gridCol w:w="1843"/>
      </w:tblGrid>
      <w:tr w:rsidR="007A48E7" w:rsidTr="007A48E7">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Упражнения ритмической гимнастики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734"/>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ight="144"/>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Знакомство с рекомендациями учителя по распределению упражнений в комбинации ритмической гимнастики и подборе музыкального сопровождения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540"/>
        </w:trPr>
        <w:tc>
          <w:tcPr>
            <w:tcW w:w="567"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3.13.</w:t>
            </w:r>
          </w:p>
        </w:tc>
        <w:tc>
          <w:tcPr>
            <w:tcW w:w="5244"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Беговые упражнения</w:t>
            </w:r>
          </w:p>
        </w:tc>
        <w:tc>
          <w:tcPr>
            <w:tcW w:w="993"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Pr="000D391F" w:rsidRDefault="000D391F"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3</w:t>
            </w:r>
          </w:p>
        </w:tc>
        <w:tc>
          <w:tcPr>
            <w:tcW w:w="1134"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867"/>
        </w:trPr>
        <w:tc>
          <w:tcPr>
            <w:tcW w:w="567"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jc w:val="center"/>
            </w:pPr>
            <w:r>
              <w:rPr>
                <w:rFonts w:ascii="Times New Roman" w:eastAsia="Times New Roman" w:hAnsi="Times New Roman"/>
                <w:color w:val="000000"/>
                <w:w w:val="97"/>
                <w:sz w:val="16"/>
              </w:rPr>
              <w:t>3.14.</w:t>
            </w:r>
          </w:p>
        </w:tc>
        <w:tc>
          <w:tcPr>
            <w:tcW w:w="524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Знакомство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color w:val="000000"/>
                <w:w w:val="97"/>
                <w:sz w:val="16"/>
              </w:rPr>
              <w:t>1</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color w:val="000000"/>
                <w:w w:val="97"/>
                <w:sz w:val="16"/>
              </w:rPr>
              <w:t>0</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Прыжок в высоту с разбега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0D391F"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88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720"/>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освоения техники прыжка в высоту с разбега способом «перешагивание»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699"/>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288"/>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Метание малого (теннисного) мяча в подвижную мишень (раскачивающийся с разной скоростью гимнастический обруч с уменьшающимся диаметром)</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69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ight="43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Знакомство с рекомендациями учителя по использованию упражнений в метании мяча для повышения точности движений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Модуль «Зимние виды спорта». Передвижение одновременным одношажным ходом</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0D391F"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7</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129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7" w:lineRule="auto"/>
              <w:ind w:left="72" w:right="864"/>
              <w:rPr>
                <w:lang w:val="ru-RU"/>
              </w:rPr>
            </w:pPr>
            <w:r w:rsidRPr="00E809BF">
              <w:rPr>
                <w:rFonts w:ascii="Times New Roman" w:eastAsia="Times New Roman" w:hAnsi="Times New Roman"/>
                <w:color w:val="000000"/>
                <w:w w:val="97"/>
                <w:sz w:val="16"/>
                <w:lang w:val="ru-RU"/>
              </w:rPr>
              <w:t>Модуль «Зимние виды спорта». Знакомство с рекомендациями 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3.21.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color w:val="000000"/>
                <w:w w:val="97"/>
                <w:sz w:val="16"/>
                <w:lang w:val="ru-RU"/>
              </w:rPr>
              <w:t>Модуль «Зимние виды спорта». Преодоление небольших трамплинов при спуске с пологого склона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0D391F" w:rsidP="000D391F">
            <w:pPr>
              <w:autoSpaceDE w:val="0"/>
              <w:autoSpaceDN w:val="0"/>
              <w:spacing w:before="76" w:after="0" w:line="233" w:lineRule="auto"/>
              <w:ind w:left="72"/>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3.22.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color w:val="000000"/>
                <w:w w:val="97"/>
                <w:sz w:val="16"/>
                <w:lang w:val="ru-RU"/>
              </w:rPr>
              <w:t>Модуль «Зимние виды спорта». Знакомство с рекомендациями учителя по самостоятельному безопасному преодолению небольших трамплинов</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3.23.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Технические действия баскетболиста без мяча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7A73AB"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897"/>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ight="144"/>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E809BF">
              <w:rPr>
                <w:rFonts w:ascii="Times New Roman" w:eastAsia="Times New Roman" w:hAnsi="Times New Roman"/>
                <w:b/>
                <w:color w:val="000000"/>
                <w:w w:val="97"/>
                <w:sz w:val="16"/>
                <w:lang w:val="ru-RU"/>
              </w:rPr>
              <w:t>Игровые действия в волейболе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7A73AB"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E809BF">
              <w:rPr>
                <w:rFonts w:ascii="Times New Roman" w:eastAsia="Times New Roman" w:hAnsi="Times New Roman"/>
                <w:b/>
                <w:color w:val="000000"/>
                <w:w w:val="97"/>
                <w:sz w:val="16"/>
                <w:lang w:val="ru-RU"/>
              </w:rPr>
              <w:t>Удар по катящемуся мячу с разбега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7A73AB"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6</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102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0D391F"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48</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r w:rsidR="007A48E7" w:rsidTr="007A48E7">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b/>
                <w:color w:val="000000"/>
                <w:w w:val="97"/>
                <w:sz w:val="16"/>
              </w:rPr>
              <w:t>Раздел 4. СПОРТ</w:t>
            </w:r>
          </w:p>
        </w:tc>
      </w:tr>
      <w:tr w:rsidR="007A48E7" w:rsidTr="007A48E7">
        <w:trPr>
          <w:trHeight w:hRule="exact" w:val="1007"/>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4.1.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1008"/>
              <w:rPr>
                <w:lang w:val="ru-RU"/>
              </w:rPr>
            </w:pPr>
            <w:r w:rsidRPr="00E809BF">
              <w:rPr>
                <w:rFonts w:ascii="Times New Roman" w:eastAsia="Times New Roman" w:hAnsi="Times New Roman"/>
                <w:b/>
                <w:color w:val="000000"/>
                <w:w w:val="97"/>
                <w:sz w:val="16"/>
                <w:lang w:val="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0D391F"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7A48E7">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0D391F"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15</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r w:rsidR="007A48E7" w:rsidTr="007A48E7">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lastRenderedPageBreak/>
              <w:t>ОБЩЕЕ КОЛИЧЕСТВО ЧАСОВ ПО ПРОГРАММЕ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0D391F" w:rsidRDefault="000D391F"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68</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bl>
    <w:p w:rsidR="00267656" w:rsidRDefault="00E809BF">
      <w:pPr>
        <w:autoSpaceDE w:val="0"/>
        <w:autoSpaceDN w:val="0"/>
        <w:spacing w:before="188" w:after="92" w:line="233" w:lineRule="auto"/>
      </w:pPr>
      <w:r>
        <w:rPr>
          <w:rFonts w:ascii="Times New Roman" w:eastAsia="Times New Roman" w:hAnsi="Times New Roman"/>
          <w:b/>
          <w:color w:val="000000"/>
          <w:sz w:val="18"/>
        </w:rPr>
        <w:t>7 КЛАСС</w:t>
      </w:r>
    </w:p>
    <w:tbl>
      <w:tblPr>
        <w:tblW w:w="0" w:type="auto"/>
        <w:tblInd w:w="431" w:type="dxa"/>
        <w:tblLayout w:type="fixed"/>
        <w:tblLook w:val="04A0" w:firstRow="1" w:lastRow="0" w:firstColumn="1" w:lastColumn="0" w:noHBand="0" w:noVBand="1"/>
      </w:tblPr>
      <w:tblGrid>
        <w:gridCol w:w="567"/>
        <w:gridCol w:w="5244"/>
        <w:gridCol w:w="993"/>
        <w:gridCol w:w="1134"/>
        <w:gridCol w:w="992"/>
        <w:gridCol w:w="1843"/>
      </w:tblGrid>
      <w:tr w:rsidR="00267656" w:rsidTr="003B1972">
        <w:trPr>
          <w:trHeight w:hRule="exact" w:val="348"/>
        </w:trPr>
        <w:tc>
          <w:tcPr>
            <w:tcW w:w="567"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right="144"/>
              <w:jc w:val="center"/>
            </w:pPr>
            <w:r>
              <w:rPr>
                <w:rFonts w:ascii="Times New Roman" w:eastAsia="Times New Roman" w:hAnsi="Times New Roman"/>
                <w:b/>
                <w:color w:val="000000"/>
                <w:w w:val="97"/>
                <w:sz w:val="16"/>
              </w:rPr>
              <w:t>№</w:t>
            </w:r>
            <w:r>
              <w:br/>
            </w:r>
            <w:r>
              <w:rPr>
                <w:rFonts w:ascii="Times New Roman" w:eastAsia="Times New Roman" w:hAnsi="Times New Roman"/>
                <w:b/>
                <w:color w:val="000000"/>
                <w:w w:val="97"/>
                <w:sz w:val="16"/>
              </w:rPr>
              <w:t>п/п</w:t>
            </w:r>
          </w:p>
        </w:tc>
        <w:tc>
          <w:tcPr>
            <w:tcW w:w="524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Наименование разделов и тем программы</w:t>
            </w:r>
          </w:p>
        </w:tc>
        <w:tc>
          <w:tcPr>
            <w:tcW w:w="311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t>Количество часов</w:t>
            </w:r>
          </w:p>
        </w:tc>
        <w:tc>
          <w:tcPr>
            <w:tcW w:w="1843"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50" w:lineRule="auto"/>
              <w:ind w:left="72" w:right="432"/>
            </w:pPr>
            <w:r>
              <w:rPr>
                <w:rFonts w:ascii="Times New Roman" w:eastAsia="Times New Roman" w:hAnsi="Times New Roman"/>
                <w:b/>
                <w:color w:val="000000"/>
                <w:w w:val="97"/>
                <w:sz w:val="16"/>
              </w:rPr>
              <w:t xml:space="preserve">Электронные </w:t>
            </w:r>
            <w:r>
              <w:br/>
            </w:r>
            <w:r>
              <w:rPr>
                <w:rFonts w:ascii="Times New Roman" w:eastAsia="Times New Roman" w:hAnsi="Times New Roman"/>
                <w:b/>
                <w:color w:val="000000"/>
                <w:w w:val="97"/>
                <w:sz w:val="16"/>
              </w:rPr>
              <w:t xml:space="preserve">(цифровые) </w:t>
            </w:r>
            <w:r>
              <w:br/>
            </w:r>
            <w:r>
              <w:rPr>
                <w:rFonts w:ascii="Times New Roman" w:eastAsia="Times New Roman" w:hAnsi="Times New Roman"/>
                <w:b/>
                <w:color w:val="000000"/>
                <w:w w:val="97"/>
                <w:sz w:val="16"/>
              </w:rPr>
              <w:t>образовательные ресурсы</w:t>
            </w:r>
          </w:p>
        </w:tc>
      </w:tr>
      <w:tr w:rsidR="00267656" w:rsidTr="003B1972">
        <w:trPr>
          <w:trHeight w:hRule="exact" w:val="578"/>
        </w:trPr>
        <w:tc>
          <w:tcPr>
            <w:tcW w:w="567"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5244"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b/>
                <w:color w:val="000000"/>
                <w:w w:val="97"/>
                <w:sz w:val="16"/>
              </w:rPr>
              <w:t>всего</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b/>
                <w:color w:val="000000"/>
                <w:w w:val="97"/>
                <w:sz w:val="16"/>
              </w:rPr>
              <w:t>контрольные работы</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b/>
                <w:color w:val="000000"/>
                <w:w w:val="97"/>
                <w:sz w:val="16"/>
              </w:rPr>
              <w:t>практические работы</w:t>
            </w:r>
          </w:p>
        </w:tc>
        <w:tc>
          <w:tcPr>
            <w:tcW w:w="1843" w:type="dxa"/>
            <w:vMerge/>
            <w:tcBorders>
              <w:top w:val="single" w:sz="4" w:space="0" w:color="000000"/>
              <w:left w:val="single" w:sz="4" w:space="0" w:color="000000"/>
              <w:bottom w:val="single" w:sz="4" w:space="0" w:color="000000"/>
              <w:right w:val="single" w:sz="4" w:space="0" w:color="000000"/>
            </w:tcBorders>
          </w:tcPr>
          <w:p w:rsidR="00267656" w:rsidRDefault="00267656"/>
        </w:tc>
      </w:tr>
      <w:tr w:rsidR="00267656" w:rsidRPr="00CA2F6A" w:rsidTr="003B1972">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Раздел 1. ЗНАНИЯ О ФИЗИЧЕСКОЙ КУЛЬТУРЕ</w:t>
            </w:r>
          </w:p>
        </w:tc>
      </w:tr>
      <w:tr w:rsidR="00267656" w:rsidTr="003B1972">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1.1.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b/>
                <w:color w:val="000000"/>
                <w:w w:val="97"/>
                <w:sz w:val="16"/>
              </w:rPr>
              <w:t>Зарождение олимпийского движения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1.2.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Олимпийское движение в СССР и современной России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1.3.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Знакомство с выдающимися олимпийскими чемпионами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0D391F" w:rsidRDefault="000D391F">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2</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r w:rsidR="00267656" w:rsidTr="003B1972">
        <w:trPr>
          <w:trHeight w:hRule="exact" w:val="350"/>
        </w:trPr>
        <w:tc>
          <w:tcPr>
            <w:tcW w:w="10773" w:type="dxa"/>
            <w:gridSpan w:val="6"/>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t>Раздел 2. СПОСОБЫ САМОСТОЯТЕЛЬНОЙ ДЕЯТЕЛЬНОСТИ</w:t>
            </w:r>
          </w:p>
        </w:tc>
      </w:tr>
      <w:tr w:rsidR="00267656" w:rsidTr="003B1972">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FC1C4F">
            <w:pPr>
              <w:autoSpaceDE w:val="0"/>
              <w:autoSpaceDN w:val="0"/>
              <w:spacing w:before="76" w:after="0" w:line="233" w:lineRule="auto"/>
              <w:jc w:val="center"/>
            </w:pPr>
            <w:r>
              <w:rPr>
                <w:rFonts w:ascii="Times New Roman" w:eastAsia="Times New Roman" w:hAnsi="Times New Roman"/>
                <w:color w:val="000000"/>
                <w:w w:val="97"/>
                <w:sz w:val="16"/>
              </w:rPr>
              <w:t>2.</w:t>
            </w:r>
            <w:r w:rsidR="00FC1C4F">
              <w:rPr>
                <w:rFonts w:ascii="Times New Roman" w:eastAsia="Times New Roman" w:hAnsi="Times New Roman"/>
                <w:color w:val="000000"/>
                <w:w w:val="97"/>
                <w:sz w:val="16"/>
                <w:lang w:val="ru-RU"/>
              </w:rPr>
              <w:t>1</w:t>
            </w:r>
            <w:r>
              <w:rPr>
                <w:rFonts w:ascii="Times New Roman" w:eastAsia="Times New Roman" w:hAnsi="Times New Roman"/>
                <w:color w:val="000000"/>
                <w:w w:val="97"/>
                <w:sz w:val="16"/>
              </w:rPr>
              <w:t>.</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Понятия «двигательное действие», «двигательное умение», «двигательный навык»</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C1C4F" w:rsidRDefault="00E809BF" w:rsidP="00FC1C4F">
            <w:pPr>
              <w:autoSpaceDE w:val="0"/>
              <w:autoSpaceDN w:val="0"/>
              <w:spacing w:before="78" w:after="0" w:line="230" w:lineRule="auto"/>
              <w:jc w:val="center"/>
              <w:rPr>
                <w:lang w:val="ru-RU"/>
              </w:rPr>
            </w:pPr>
            <w:r>
              <w:rPr>
                <w:rFonts w:ascii="Times New Roman" w:eastAsia="Times New Roman" w:hAnsi="Times New Roman"/>
                <w:color w:val="000000"/>
                <w:w w:val="97"/>
                <w:sz w:val="16"/>
              </w:rPr>
              <w:t>2</w:t>
            </w:r>
            <w:r w:rsidR="00FC1C4F">
              <w:rPr>
                <w:rFonts w:ascii="Times New Roman" w:eastAsia="Times New Roman" w:hAnsi="Times New Roman"/>
                <w:color w:val="000000"/>
                <w:w w:val="97"/>
                <w:sz w:val="16"/>
                <w:lang w:val="ru-RU"/>
              </w:rPr>
              <w:t>.2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Способы и процедуры оценивания техники двигательных действий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pPr>
              <w:autoSpaceDE w:val="0"/>
              <w:autoSpaceDN w:val="0"/>
              <w:spacing w:before="78" w:after="0" w:line="230" w:lineRule="auto"/>
              <w:jc w:val="center"/>
            </w:pPr>
            <w:r>
              <w:rPr>
                <w:rFonts w:ascii="Times New Roman" w:eastAsia="Times New Roman" w:hAnsi="Times New Roman"/>
                <w:color w:val="000000"/>
                <w:w w:val="97"/>
                <w:sz w:val="16"/>
              </w:rPr>
              <w:t>2.</w:t>
            </w:r>
            <w:r>
              <w:rPr>
                <w:rFonts w:ascii="Times New Roman" w:eastAsia="Times New Roman" w:hAnsi="Times New Roman"/>
                <w:color w:val="000000"/>
                <w:w w:val="97"/>
                <w:sz w:val="16"/>
                <w:lang w:val="ru-RU"/>
              </w:rPr>
              <w:t>3</w:t>
            </w:r>
            <w:r w:rsidR="00E809BF">
              <w:rPr>
                <w:rFonts w:ascii="Times New Roman" w:eastAsia="Times New Roman" w:hAnsi="Times New Roman"/>
                <w:color w:val="000000"/>
                <w:w w:val="97"/>
                <w:sz w:val="16"/>
              </w:rPr>
              <w:t>.</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Ошибки в технике упражнений и их предупреждение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FC1C4F">
            <w:pPr>
              <w:autoSpaceDE w:val="0"/>
              <w:autoSpaceDN w:val="0"/>
              <w:spacing w:before="76" w:after="0" w:line="233" w:lineRule="auto"/>
              <w:jc w:val="center"/>
            </w:pPr>
            <w:r>
              <w:rPr>
                <w:rFonts w:ascii="Times New Roman" w:eastAsia="Times New Roman" w:hAnsi="Times New Roman"/>
                <w:color w:val="000000"/>
                <w:w w:val="97"/>
                <w:sz w:val="16"/>
              </w:rPr>
              <w:t>2.</w:t>
            </w:r>
            <w:r w:rsidR="00FC1C4F">
              <w:rPr>
                <w:rFonts w:ascii="Times New Roman" w:eastAsia="Times New Roman" w:hAnsi="Times New Roman"/>
                <w:color w:val="000000"/>
                <w:w w:val="97"/>
                <w:sz w:val="16"/>
                <w:lang w:val="ru-RU"/>
              </w:rPr>
              <w:t>4</w:t>
            </w:r>
            <w:r>
              <w:rPr>
                <w:rFonts w:ascii="Times New Roman" w:eastAsia="Times New Roman" w:hAnsi="Times New Roman"/>
                <w:color w:val="000000"/>
                <w:w w:val="97"/>
                <w:sz w:val="16"/>
              </w:rPr>
              <w:t>.</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Правила техники безопасности и гигиены мест занятий физическими упражнениями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FC1C4F">
            <w:pPr>
              <w:autoSpaceDE w:val="0"/>
              <w:autoSpaceDN w:val="0"/>
              <w:spacing w:before="76" w:after="0" w:line="233" w:lineRule="auto"/>
              <w:jc w:val="center"/>
            </w:pPr>
            <w:r>
              <w:rPr>
                <w:rFonts w:ascii="Times New Roman" w:eastAsia="Times New Roman" w:hAnsi="Times New Roman"/>
                <w:color w:val="000000"/>
                <w:w w:val="97"/>
                <w:sz w:val="16"/>
              </w:rPr>
              <w:t>2</w:t>
            </w:r>
            <w:r w:rsidR="00FC1C4F">
              <w:rPr>
                <w:rFonts w:ascii="Times New Roman" w:eastAsia="Times New Roman" w:hAnsi="Times New Roman"/>
                <w:color w:val="000000"/>
                <w:w w:val="97"/>
                <w:sz w:val="16"/>
                <w:lang w:val="ru-RU"/>
              </w:rPr>
              <w:t>.5</w:t>
            </w:r>
            <w:r>
              <w:rPr>
                <w:rFonts w:ascii="Times New Roman" w:eastAsia="Times New Roman" w:hAnsi="Times New Roman"/>
                <w:color w:val="000000"/>
                <w:w w:val="97"/>
                <w:sz w:val="16"/>
              </w:rPr>
              <w:t>.</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Оценивание оздоровительного эффекта занятий физической культурой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3B1972">
        <w:trPr>
          <w:trHeight w:hRule="exact" w:val="32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C1C4F" w:rsidRDefault="00FC1C4F">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3</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bl>
    <w:p w:rsidR="00267656" w:rsidRDefault="00267656">
      <w:pPr>
        <w:autoSpaceDE w:val="0"/>
        <w:autoSpaceDN w:val="0"/>
        <w:spacing w:after="0" w:line="14" w:lineRule="exact"/>
      </w:pPr>
    </w:p>
    <w:tbl>
      <w:tblPr>
        <w:tblW w:w="0" w:type="auto"/>
        <w:tblInd w:w="431" w:type="dxa"/>
        <w:tblLayout w:type="fixed"/>
        <w:tblLook w:val="04A0" w:firstRow="1" w:lastRow="0" w:firstColumn="1" w:lastColumn="0" w:noHBand="0" w:noVBand="1"/>
      </w:tblPr>
      <w:tblGrid>
        <w:gridCol w:w="567"/>
        <w:gridCol w:w="5244"/>
        <w:gridCol w:w="993"/>
        <w:gridCol w:w="1134"/>
        <w:gridCol w:w="992"/>
        <w:gridCol w:w="1843"/>
      </w:tblGrid>
      <w:tr w:rsidR="007A48E7" w:rsidTr="0058665A">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b/>
                <w:color w:val="000000"/>
                <w:w w:val="97"/>
                <w:sz w:val="16"/>
              </w:rPr>
              <w:t>Раздел 3. ФИЗИЧЕСКОЕ СОВЕРШЕНСТВОВАНИЕ</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b/>
                <w:color w:val="000000"/>
                <w:w w:val="97"/>
                <w:sz w:val="16"/>
              </w:rPr>
              <w:t>Упражнения для коррекции телосложения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Упражнения для профилактики нарушения осанки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i/>
                <w:color w:val="000000"/>
                <w:w w:val="97"/>
                <w:sz w:val="16"/>
              </w:rPr>
              <w:t xml:space="preserve">Модуль «Гимнастика». </w:t>
            </w:r>
            <w:r>
              <w:rPr>
                <w:rFonts w:ascii="Times New Roman" w:eastAsia="Times New Roman" w:hAnsi="Times New Roman"/>
                <w:b/>
                <w:color w:val="000000"/>
                <w:w w:val="97"/>
                <w:sz w:val="16"/>
              </w:rPr>
              <w:t>Акробатическая комбинация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FC1C4F" w:rsidRDefault="00FC1C4F"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i/>
                <w:color w:val="000000"/>
                <w:w w:val="97"/>
                <w:sz w:val="16"/>
              </w:rPr>
              <w:t xml:space="preserve">Модуль «Гимнастика». </w:t>
            </w:r>
            <w:r>
              <w:rPr>
                <w:rFonts w:ascii="Times New Roman" w:eastAsia="Times New Roman" w:hAnsi="Times New Roman"/>
                <w:b/>
                <w:color w:val="000000"/>
                <w:w w:val="97"/>
                <w:sz w:val="16"/>
              </w:rPr>
              <w:t>Акробатические пирамиды</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Стойка на голове с опорой на руки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118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43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самостоятельного обучения стойке на голове с опорой на руки, разработке акробатической комбинации из хорошо освоенных упражнений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Лазанье по канату в два приёма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879"/>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ight="1008"/>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самостоятельного обучения лазанью по канату в два приёма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Упражнения степ-аэробики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Бег с преодолением препятствий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1177"/>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720"/>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самостоятельного обучения технике преодоления препятствий способами «наступание» и «прыжковый бег»</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lastRenderedPageBreak/>
              <w:t>3.12.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Эстафетный бег</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861"/>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720"/>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самостоятельного обучения технике эстафетного бега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Метание малого мяча в катящуюся мишень</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728"/>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ight="720"/>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Знакомство с рекомендациями учителя по использованию упражнений с малым мячом на развитие точности движений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3.16.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Модуль «Зимние виды спорта». Торможение на лыжах способом «упор»</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87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1008"/>
              <w:rPr>
                <w:lang w:val="ru-RU"/>
              </w:rPr>
            </w:pPr>
            <w:r w:rsidRPr="00E809BF">
              <w:rPr>
                <w:rFonts w:ascii="Times New Roman" w:eastAsia="Times New Roman" w:hAnsi="Times New Roman"/>
                <w:color w:val="000000"/>
                <w:w w:val="97"/>
                <w:sz w:val="16"/>
                <w:lang w:val="ru-RU"/>
              </w:rPr>
              <w:t>Модуль «Зимние виды спорта». Знакомство с рекомендациями учителя по использованию подводящих и подготовительных упражнений для самостоятельного обучения технике торможения упором</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color w:val="000000"/>
                <w:w w:val="97"/>
                <w:sz w:val="16"/>
                <w:lang w:val="ru-RU"/>
              </w:rPr>
              <w:t>Модуль «Зимние виды спорта». Поворот упором при спуске с пологого склона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100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3.19.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1152"/>
              <w:rPr>
                <w:lang w:val="ru-RU"/>
              </w:rPr>
            </w:pPr>
            <w:r w:rsidRPr="00E809BF">
              <w:rPr>
                <w:rFonts w:ascii="Times New Roman" w:eastAsia="Times New Roman" w:hAnsi="Times New Roman"/>
                <w:color w:val="000000"/>
                <w:w w:val="97"/>
                <w:sz w:val="16"/>
                <w:lang w:val="ru-RU"/>
              </w:rPr>
              <w:t>Модуль «Зимние виды спорта». Знакомство с рекомендациями учителя по использованию подводящих и имитационных упражнений для самостоятельного обучения торможению упором при спуске с пологого склона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bl>
    <w:p w:rsidR="00267656" w:rsidRPr="00E2430B" w:rsidRDefault="00267656">
      <w:pPr>
        <w:autoSpaceDE w:val="0"/>
        <w:autoSpaceDN w:val="0"/>
        <w:spacing w:after="0" w:line="14" w:lineRule="exact"/>
      </w:pPr>
    </w:p>
    <w:tbl>
      <w:tblPr>
        <w:tblW w:w="0" w:type="auto"/>
        <w:tblInd w:w="431" w:type="dxa"/>
        <w:tblLayout w:type="fixed"/>
        <w:tblLook w:val="04A0" w:firstRow="1" w:lastRow="0" w:firstColumn="1" w:lastColumn="0" w:noHBand="0" w:noVBand="1"/>
      </w:tblPr>
      <w:tblGrid>
        <w:gridCol w:w="567"/>
        <w:gridCol w:w="5244"/>
        <w:gridCol w:w="993"/>
        <w:gridCol w:w="1134"/>
        <w:gridCol w:w="992"/>
        <w:gridCol w:w="1843"/>
      </w:tblGrid>
      <w:tr w:rsidR="007A48E7" w:rsidTr="0058665A">
        <w:trPr>
          <w:trHeight w:hRule="exact" w:val="58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Модуль «Зимние виды спорта». Переход с одного хода на другой во время прохождения учебной дистанции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3</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1301"/>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ight="1440"/>
              <w:rPr>
                <w:lang w:val="ru-RU"/>
              </w:rPr>
            </w:pPr>
            <w:r w:rsidRPr="00E809BF">
              <w:rPr>
                <w:rFonts w:ascii="Times New Roman" w:eastAsia="Times New Roman" w:hAnsi="Times New Roman"/>
                <w:color w:val="000000"/>
                <w:w w:val="97"/>
                <w:sz w:val="16"/>
                <w:lang w:val="ru-RU"/>
              </w:rPr>
              <w:t>Модуль «Зимние виды спорта». Знакомство с рекомендациями учителя по использованию подводящих и имитационных упражнений для самостоятельного обучения переходу с одного лыжного хода на другой при прохождении учебной дистанции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3.22.</w:t>
            </w:r>
          </w:p>
        </w:tc>
        <w:tc>
          <w:tcPr>
            <w:tcW w:w="5244"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Ловля мяча после отскока от пола</w:t>
            </w:r>
          </w:p>
        </w:tc>
        <w:tc>
          <w:tcPr>
            <w:tcW w:w="993"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Pr="00BB5AF5" w:rsidRDefault="00BB5AF5"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975"/>
        </w:trPr>
        <w:tc>
          <w:tcPr>
            <w:tcW w:w="567"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jc w:val="center"/>
            </w:pPr>
            <w:r>
              <w:rPr>
                <w:rFonts w:ascii="Times New Roman" w:eastAsia="Times New Roman" w:hAnsi="Times New Roman"/>
                <w:color w:val="000000"/>
                <w:w w:val="97"/>
                <w:sz w:val="16"/>
              </w:rPr>
              <w:t>3.23.</w:t>
            </w:r>
          </w:p>
        </w:tc>
        <w:tc>
          <w:tcPr>
            <w:tcW w:w="524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144"/>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самостоятельного обучения передаче и ловле баскетбольного мяча после отскока от пола</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color w:val="000000"/>
                <w:w w:val="97"/>
                <w:sz w:val="16"/>
              </w:rPr>
              <w:t>1</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color w:val="000000"/>
                <w:w w:val="97"/>
                <w:sz w:val="16"/>
              </w:rPr>
              <w:t>0</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0" w:lineRule="auto"/>
              <w:ind w:left="72"/>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3.24.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Бросок мяча в корзину двумя руками снизу после ведения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6" w:after="0" w:line="233" w:lineRule="auto"/>
              <w:ind w:left="72"/>
              <w:rPr>
                <w:rFonts w:ascii="Times New Roman" w:hAnsi="Times New Roman" w:cs="Times New Roman"/>
                <w:sz w:val="16"/>
                <w:szCs w:val="16"/>
                <w:lang w:val="ru-RU"/>
              </w:rPr>
            </w:pPr>
            <w:r w:rsidRPr="00BB5AF5">
              <w:rPr>
                <w:rFonts w:ascii="Times New Roman" w:hAnsi="Times New Roman" w:cs="Times New Roman"/>
                <w:sz w:val="16"/>
                <w:szCs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867"/>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3.25.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45" w:lineRule="auto"/>
              <w:ind w:left="72" w:right="144"/>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самостоятельного обучения технике броска мяча в корзину двумя руками снизу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3.26.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Бросок мяча в корзину двумя руками от груди после ведения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3</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E809BF">
              <w:rPr>
                <w:rFonts w:ascii="Times New Roman" w:eastAsia="Times New Roman" w:hAnsi="Times New Roman"/>
                <w:b/>
                <w:color w:val="000000"/>
                <w:w w:val="97"/>
                <w:sz w:val="16"/>
                <w:lang w:val="ru-RU"/>
              </w:rPr>
              <w:t>Верхняя прямая подача мяча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03B91"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89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ight="288"/>
              <w:rPr>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E809BF">
              <w:rPr>
                <w:rFonts w:ascii="Times New Roman" w:eastAsia="Times New Roman" w:hAnsi="Times New Roman"/>
                <w:b/>
                <w:color w:val="000000"/>
                <w:w w:val="97"/>
                <w:sz w:val="16"/>
                <w:lang w:val="ru-RU"/>
              </w:rPr>
              <w:t>Знакомство с рекомендациями учителя по использованию подводящих и подготовительных упражнений для самостоятельного обучения технике выполнения верхней прямой подача мяча через сетку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2"/>
        </w:trPr>
        <w:tc>
          <w:tcPr>
            <w:tcW w:w="567"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t>3.29.</w:t>
            </w:r>
          </w:p>
        </w:tc>
        <w:tc>
          <w:tcPr>
            <w:tcW w:w="5244"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E809BF">
              <w:rPr>
                <w:rFonts w:ascii="Times New Roman" w:eastAsia="Times New Roman" w:hAnsi="Times New Roman"/>
                <w:b/>
                <w:color w:val="000000"/>
                <w:w w:val="97"/>
                <w:sz w:val="16"/>
                <w:lang w:val="ru-RU"/>
              </w:rPr>
              <w:t>Перевод мяча через сетку, способом неожиданной (скрытой) передачи за голову</w:t>
            </w:r>
          </w:p>
        </w:tc>
        <w:tc>
          <w:tcPr>
            <w:tcW w:w="993"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Pr="00BB5AF5" w:rsidRDefault="00B03B91"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5"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30" w:lineRule="auto"/>
              <w:jc w:val="center"/>
            </w:pPr>
            <w:r>
              <w:rPr>
                <w:rFonts w:ascii="Times New Roman" w:eastAsia="Times New Roman" w:hAnsi="Times New Roman"/>
                <w:color w:val="000000"/>
                <w:w w:val="97"/>
                <w:sz w:val="16"/>
              </w:rPr>
              <w:t>3.30.</w:t>
            </w:r>
          </w:p>
        </w:tc>
        <w:tc>
          <w:tcPr>
            <w:tcW w:w="524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4"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E809BF">
              <w:rPr>
                <w:rFonts w:ascii="Times New Roman" w:eastAsia="Times New Roman" w:hAnsi="Times New Roman"/>
                <w:b/>
                <w:color w:val="000000"/>
                <w:w w:val="97"/>
                <w:sz w:val="16"/>
                <w:lang w:val="ru-RU"/>
              </w:rPr>
              <w:t>Средние и длинные передачи футбольного мяча</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4" w:after="0" w:line="230" w:lineRule="auto"/>
              <w:ind w:left="72"/>
              <w:rPr>
                <w:lang w:val="ru-RU"/>
              </w:rPr>
            </w:pPr>
            <w:r>
              <w:rPr>
                <w:rFonts w:ascii="Times New Roman" w:eastAsia="Times New Roman" w:hAnsi="Times New Roman"/>
                <w:color w:val="000000"/>
                <w:w w:val="97"/>
                <w:sz w:val="16"/>
                <w:lang w:val="ru-RU"/>
              </w:rPr>
              <w:t>3</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30" w:lineRule="auto"/>
              <w:ind w:left="72"/>
            </w:pPr>
            <w:r>
              <w:rPr>
                <w:rFonts w:ascii="Times New Roman" w:eastAsia="Times New Roman" w:hAnsi="Times New Roman"/>
                <w:color w:val="000000"/>
                <w:w w:val="97"/>
                <w:sz w:val="16"/>
              </w:rPr>
              <w:t>0</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30" w:lineRule="auto"/>
              <w:ind w:left="72"/>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4"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jc w:val="center"/>
            </w:pPr>
            <w:r>
              <w:rPr>
                <w:rFonts w:ascii="Times New Roman" w:eastAsia="Times New Roman" w:hAnsi="Times New Roman"/>
                <w:color w:val="000000"/>
                <w:w w:val="97"/>
                <w:sz w:val="16"/>
              </w:rPr>
              <w:t>3.31.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E809BF">
              <w:rPr>
                <w:rFonts w:ascii="Times New Roman" w:eastAsia="Times New Roman" w:hAnsi="Times New Roman"/>
                <w:b/>
                <w:color w:val="000000"/>
                <w:w w:val="97"/>
                <w:sz w:val="16"/>
                <w:lang w:val="ru-RU"/>
              </w:rPr>
              <w:t>Тактические действия игры футбол</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4</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48</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r w:rsidR="007A48E7" w:rsidTr="0058665A">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6" w:after="0" w:line="233" w:lineRule="auto"/>
              <w:ind w:left="72"/>
            </w:pPr>
            <w:r>
              <w:rPr>
                <w:rFonts w:ascii="Times New Roman" w:eastAsia="Times New Roman" w:hAnsi="Times New Roman"/>
                <w:b/>
                <w:color w:val="000000"/>
                <w:w w:val="97"/>
                <w:sz w:val="16"/>
              </w:rPr>
              <w:t>Раздел 4. СПОРТ</w:t>
            </w:r>
          </w:p>
        </w:tc>
      </w:tr>
      <w:tr w:rsidR="007A48E7" w:rsidTr="0058665A">
        <w:trPr>
          <w:trHeight w:hRule="exact" w:val="899"/>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jc w:val="center"/>
            </w:pPr>
            <w:r>
              <w:rPr>
                <w:rFonts w:ascii="Times New Roman" w:eastAsia="Times New Roman" w:hAnsi="Times New Roman"/>
                <w:color w:val="000000"/>
                <w:w w:val="97"/>
                <w:sz w:val="16"/>
              </w:rPr>
              <w:lastRenderedPageBreak/>
              <w:t>4.1.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45" w:lineRule="auto"/>
              <w:ind w:left="72" w:right="1008"/>
              <w:rPr>
                <w:lang w:val="ru-RU"/>
              </w:rPr>
            </w:pPr>
            <w:r w:rsidRPr="00E809BF">
              <w:rPr>
                <w:rFonts w:ascii="Times New Roman" w:eastAsia="Times New Roman" w:hAnsi="Times New Roman"/>
                <w:b/>
                <w:color w:val="000000"/>
                <w:w w:val="97"/>
                <w:sz w:val="16"/>
                <w:lang w:val="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7A48E7" w:rsidTr="0058665A">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15</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r w:rsidR="007A48E7" w:rsidTr="0058665A">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E809BF" w:rsidRDefault="007A48E7" w:rsidP="0058665A">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ОБЩЕЕ КОЛИЧЕСТВО ЧАСОВ ПО ПРОГРАММЕ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Pr="00BB5AF5" w:rsidRDefault="00BB5AF5" w:rsidP="0058665A">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68</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7A48E7" w:rsidRDefault="007A48E7" w:rsidP="0058665A"/>
        </w:tc>
      </w:tr>
    </w:tbl>
    <w:p w:rsidR="00267656" w:rsidRDefault="00267656">
      <w:pPr>
        <w:autoSpaceDE w:val="0"/>
        <w:autoSpaceDN w:val="0"/>
        <w:spacing w:after="66" w:line="220" w:lineRule="exact"/>
      </w:pPr>
    </w:p>
    <w:p w:rsidR="00267656" w:rsidRDefault="00E809BF">
      <w:pPr>
        <w:autoSpaceDE w:val="0"/>
        <w:autoSpaceDN w:val="0"/>
        <w:spacing w:before="188" w:after="94" w:line="233" w:lineRule="auto"/>
      </w:pPr>
      <w:r>
        <w:rPr>
          <w:rFonts w:ascii="Times New Roman" w:eastAsia="Times New Roman" w:hAnsi="Times New Roman"/>
          <w:b/>
          <w:color w:val="000000"/>
          <w:sz w:val="18"/>
        </w:rPr>
        <w:t>8 КЛАСС</w:t>
      </w:r>
    </w:p>
    <w:tbl>
      <w:tblPr>
        <w:tblW w:w="10773" w:type="dxa"/>
        <w:tblInd w:w="431" w:type="dxa"/>
        <w:tblLayout w:type="fixed"/>
        <w:tblLook w:val="04A0" w:firstRow="1" w:lastRow="0" w:firstColumn="1" w:lastColumn="0" w:noHBand="0" w:noVBand="1"/>
      </w:tblPr>
      <w:tblGrid>
        <w:gridCol w:w="567"/>
        <w:gridCol w:w="5244"/>
        <w:gridCol w:w="993"/>
        <w:gridCol w:w="1134"/>
        <w:gridCol w:w="992"/>
        <w:gridCol w:w="1843"/>
      </w:tblGrid>
      <w:tr w:rsidR="00267656" w:rsidTr="00400690">
        <w:trPr>
          <w:trHeight w:hRule="exact" w:val="348"/>
        </w:trPr>
        <w:tc>
          <w:tcPr>
            <w:tcW w:w="567"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right="144"/>
              <w:jc w:val="center"/>
            </w:pPr>
            <w:r>
              <w:rPr>
                <w:rFonts w:ascii="Times New Roman" w:eastAsia="Times New Roman" w:hAnsi="Times New Roman"/>
                <w:b/>
                <w:color w:val="000000"/>
                <w:w w:val="97"/>
                <w:sz w:val="16"/>
              </w:rPr>
              <w:t>№</w:t>
            </w:r>
            <w:r>
              <w:br/>
            </w:r>
            <w:r>
              <w:rPr>
                <w:rFonts w:ascii="Times New Roman" w:eastAsia="Times New Roman" w:hAnsi="Times New Roman"/>
                <w:b/>
                <w:color w:val="000000"/>
                <w:w w:val="97"/>
                <w:sz w:val="16"/>
              </w:rPr>
              <w:t>п/п</w:t>
            </w:r>
          </w:p>
        </w:tc>
        <w:tc>
          <w:tcPr>
            <w:tcW w:w="524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0" w:lineRule="auto"/>
              <w:ind w:left="72"/>
              <w:rPr>
                <w:lang w:val="ru-RU"/>
              </w:rPr>
            </w:pPr>
            <w:r w:rsidRPr="00E809BF">
              <w:rPr>
                <w:rFonts w:ascii="Times New Roman" w:eastAsia="Times New Roman" w:hAnsi="Times New Roman"/>
                <w:b/>
                <w:color w:val="000000"/>
                <w:w w:val="97"/>
                <w:sz w:val="16"/>
                <w:lang w:val="ru-RU"/>
              </w:rPr>
              <w:t>Наименование разделов и тем программы</w:t>
            </w:r>
          </w:p>
        </w:tc>
        <w:tc>
          <w:tcPr>
            <w:tcW w:w="311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b/>
                <w:color w:val="000000"/>
                <w:w w:val="97"/>
                <w:sz w:val="16"/>
              </w:rPr>
              <w:t>Количество часов</w:t>
            </w:r>
          </w:p>
        </w:tc>
        <w:tc>
          <w:tcPr>
            <w:tcW w:w="1843"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50" w:lineRule="auto"/>
              <w:ind w:left="72" w:right="432"/>
            </w:pPr>
            <w:r>
              <w:rPr>
                <w:rFonts w:ascii="Times New Roman" w:eastAsia="Times New Roman" w:hAnsi="Times New Roman"/>
                <w:b/>
                <w:color w:val="000000"/>
                <w:w w:val="97"/>
                <w:sz w:val="16"/>
              </w:rPr>
              <w:t xml:space="preserve">Электронные </w:t>
            </w:r>
            <w:r>
              <w:br/>
            </w:r>
            <w:r>
              <w:rPr>
                <w:rFonts w:ascii="Times New Roman" w:eastAsia="Times New Roman" w:hAnsi="Times New Roman"/>
                <w:b/>
                <w:color w:val="000000"/>
                <w:w w:val="97"/>
                <w:sz w:val="16"/>
              </w:rPr>
              <w:t xml:space="preserve">(цифровые) </w:t>
            </w:r>
            <w:r>
              <w:br/>
            </w:r>
            <w:r>
              <w:rPr>
                <w:rFonts w:ascii="Times New Roman" w:eastAsia="Times New Roman" w:hAnsi="Times New Roman"/>
                <w:b/>
                <w:color w:val="000000"/>
                <w:w w:val="97"/>
                <w:sz w:val="16"/>
              </w:rPr>
              <w:t>образовательные ресурсы</w:t>
            </w:r>
          </w:p>
        </w:tc>
      </w:tr>
      <w:tr w:rsidR="00267656" w:rsidTr="00400690">
        <w:trPr>
          <w:trHeight w:hRule="exact" w:val="576"/>
        </w:trPr>
        <w:tc>
          <w:tcPr>
            <w:tcW w:w="567"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5244"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b/>
                <w:color w:val="000000"/>
                <w:w w:val="97"/>
                <w:sz w:val="16"/>
              </w:rPr>
              <w:t>всего</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b/>
                <w:color w:val="000000"/>
                <w:w w:val="97"/>
                <w:sz w:val="16"/>
              </w:rPr>
              <w:t>контрольные работы</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b/>
                <w:color w:val="000000"/>
                <w:w w:val="97"/>
                <w:sz w:val="16"/>
              </w:rPr>
              <w:t>практические работы</w:t>
            </w:r>
          </w:p>
        </w:tc>
        <w:tc>
          <w:tcPr>
            <w:tcW w:w="1843" w:type="dxa"/>
            <w:vMerge/>
            <w:tcBorders>
              <w:top w:val="single" w:sz="4" w:space="0" w:color="000000"/>
              <w:left w:val="single" w:sz="4" w:space="0" w:color="000000"/>
              <w:bottom w:val="single" w:sz="4" w:space="0" w:color="000000"/>
              <w:right w:val="single" w:sz="4" w:space="0" w:color="000000"/>
            </w:tcBorders>
          </w:tcPr>
          <w:p w:rsidR="00267656" w:rsidRDefault="00267656"/>
        </w:tc>
      </w:tr>
      <w:tr w:rsidR="00267656" w:rsidRPr="00CA2F6A" w:rsidTr="00400690">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Раздел 1. ЗНАНИЯ О ФИЗИЧЕСКОЙ КУЛЬТУРЕ</w:t>
            </w:r>
          </w:p>
        </w:tc>
      </w:tr>
      <w:tr w:rsidR="00267656" w:rsidTr="00400690">
        <w:trPr>
          <w:trHeight w:hRule="exact" w:val="52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1.1.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Физическая культура в современном обществе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1.2.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Всестороннее и гармоничное физическое развитие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00690" w:rsidP="00400690">
            <w:pPr>
              <w:autoSpaceDE w:val="0"/>
              <w:autoSpaceDN w:val="0"/>
              <w:spacing w:before="78" w:after="0" w:line="230" w:lineRule="auto"/>
              <w:ind w:left="72"/>
            </w:pPr>
            <w:r>
              <w:rPr>
                <w:rFonts w:ascii="Times New Roman" w:eastAsia="Times New Roman" w:hAnsi="Times New Roman"/>
                <w:color w:val="000000"/>
                <w:w w:val="97"/>
                <w:sz w:val="16"/>
                <w:lang w:val="ru-RU"/>
              </w:rPr>
              <w:t>2</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r w:rsidR="00267656" w:rsidTr="00400690">
        <w:trPr>
          <w:trHeight w:hRule="exact" w:val="350"/>
        </w:trPr>
        <w:tc>
          <w:tcPr>
            <w:tcW w:w="10773" w:type="dxa"/>
            <w:gridSpan w:val="6"/>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t>Раздел 2. СПОСОБЫ САМОСТОЯТЕЛЬНОЙ ДЕЯТЕЛЬНОСТИ</w:t>
            </w:r>
          </w:p>
        </w:tc>
      </w:tr>
      <w:tr w:rsidR="00267656" w:rsidTr="00400690">
        <w:trPr>
          <w:trHeight w:hRule="exact" w:val="540"/>
        </w:trPr>
        <w:tc>
          <w:tcPr>
            <w:tcW w:w="567"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30" w:lineRule="auto"/>
              <w:jc w:val="center"/>
            </w:pPr>
            <w:r>
              <w:rPr>
                <w:rFonts w:ascii="Times New Roman" w:eastAsia="Times New Roman" w:hAnsi="Times New Roman"/>
                <w:color w:val="000000"/>
                <w:w w:val="97"/>
                <w:sz w:val="16"/>
              </w:rPr>
              <w:t>2.1.</w:t>
            </w:r>
          </w:p>
        </w:tc>
        <w:tc>
          <w:tcPr>
            <w:tcW w:w="524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30" w:lineRule="auto"/>
              <w:ind w:left="72"/>
            </w:pPr>
            <w:r>
              <w:rPr>
                <w:rFonts w:ascii="Times New Roman" w:eastAsia="Times New Roman" w:hAnsi="Times New Roman"/>
                <w:b/>
                <w:color w:val="000000"/>
                <w:w w:val="97"/>
                <w:sz w:val="16"/>
              </w:rPr>
              <w:t>Коррекция нарушения осанки</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4"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30" w:lineRule="auto"/>
              <w:ind w:left="72"/>
            </w:pPr>
            <w:r>
              <w:rPr>
                <w:rFonts w:ascii="Times New Roman" w:eastAsia="Times New Roman" w:hAnsi="Times New Roman"/>
                <w:color w:val="000000"/>
                <w:w w:val="97"/>
                <w:sz w:val="16"/>
              </w:rPr>
              <w:t>0</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30" w:lineRule="auto"/>
              <w:ind w:left="72"/>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2.2.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b/>
                <w:color w:val="000000"/>
                <w:w w:val="97"/>
                <w:sz w:val="16"/>
              </w:rPr>
              <w:t>Коррекция избыточной массы тела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2.3.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Составление планов-конспектов для самостоятельных занятий спортивной подготовкой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00690" w:rsidP="00400690">
            <w:pPr>
              <w:autoSpaceDE w:val="0"/>
              <w:autoSpaceDN w:val="0"/>
              <w:spacing w:before="78" w:after="0" w:line="230" w:lineRule="auto"/>
              <w:ind w:left="72"/>
            </w:pPr>
            <w:r>
              <w:rPr>
                <w:rFonts w:ascii="Times New Roman" w:eastAsia="Times New Roman" w:hAnsi="Times New Roman"/>
                <w:color w:val="000000"/>
                <w:w w:val="97"/>
                <w:sz w:val="16"/>
                <w:lang w:val="ru-RU"/>
              </w:rPr>
              <w:t>3</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r w:rsidR="00267656" w:rsidTr="00400690">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t>Раздел 3. ФИЗИЧЕСКОЕ СОВЕРШЕНСТВОВАНИЕ</w:t>
            </w:r>
          </w:p>
        </w:tc>
      </w:tr>
      <w:tr w:rsidR="00267656" w:rsidTr="00400690">
        <w:trPr>
          <w:trHeight w:hRule="exact" w:val="540"/>
        </w:trPr>
        <w:tc>
          <w:tcPr>
            <w:tcW w:w="567"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3.1.</w:t>
            </w:r>
          </w:p>
        </w:tc>
        <w:tc>
          <w:tcPr>
            <w:tcW w:w="5244"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t>Профилактика умственного перенапряжения</w:t>
            </w:r>
          </w:p>
        </w:tc>
        <w:tc>
          <w:tcPr>
            <w:tcW w:w="99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2"/>
        </w:trPr>
        <w:tc>
          <w:tcPr>
            <w:tcW w:w="567"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jc w:val="center"/>
            </w:pPr>
            <w:r>
              <w:rPr>
                <w:rFonts w:ascii="Times New Roman" w:eastAsia="Times New Roman" w:hAnsi="Times New Roman"/>
                <w:color w:val="000000"/>
                <w:w w:val="97"/>
                <w:sz w:val="16"/>
              </w:rPr>
              <w:t>3.2.</w:t>
            </w:r>
          </w:p>
        </w:tc>
        <w:tc>
          <w:tcPr>
            <w:tcW w:w="524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Гимнастическая комбинация на перекладине</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0</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Гимнастическая комбинация на параллельных брусьях, перекладине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Вольные упражнения на базе ритмической гимнастики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Кроссовый бег</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Прыжок в длину с разбега способом «прогнувшись»</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Правила проведения соревнований по лёгкой атлетике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Подготовка к выполнению нормативов комплекса ГТО в беговых дисциплинах</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D5D">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6</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Подготовка к выполнению нормативов комплекса ГТО в технических дисциплинах</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D5D">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3.10.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color w:val="000000"/>
                <w:w w:val="97"/>
                <w:sz w:val="16"/>
                <w:lang w:val="ru-RU"/>
              </w:rPr>
              <w:t>Модуль «Зимние виды спорта». Техника передвижения на лыжах одновременным бесшажным ходом</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2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3.11.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color w:val="000000"/>
                <w:w w:val="97"/>
                <w:sz w:val="16"/>
                <w:lang w:val="ru-RU"/>
              </w:rPr>
              <w:t>Модуль «Зимние виды спорта». Способы преодоления естественных препятствий на лыжах</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88"/>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00690" w:rsidP="007A48E7">
            <w:pPr>
              <w:autoSpaceDE w:val="0"/>
              <w:autoSpaceDN w:val="0"/>
              <w:spacing w:before="78" w:after="0" w:line="230" w:lineRule="auto"/>
            </w:pPr>
            <w:r w:rsidRPr="00E2430B">
              <w:rPr>
                <w:rFonts w:ascii="Times New Roman" w:eastAsia="Times New Roman" w:hAnsi="Times New Roman"/>
                <w:color w:val="000000"/>
                <w:w w:val="97"/>
                <w:sz w:val="16"/>
              </w:rPr>
              <w:t xml:space="preserve">     </w:t>
            </w:r>
            <w:r>
              <w:rPr>
                <w:rFonts w:ascii="Times New Roman" w:eastAsia="Times New Roman" w:hAnsi="Times New Roman"/>
                <w:color w:val="000000"/>
                <w:w w:val="97"/>
                <w:sz w:val="16"/>
                <w:lang w:val="ru-RU"/>
              </w:rPr>
              <w:t>3.</w:t>
            </w:r>
            <w:r w:rsidR="00E809BF">
              <w:rPr>
                <w:rFonts w:ascii="Times New Roman" w:eastAsia="Times New Roman" w:hAnsi="Times New Roman"/>
                <w:color w:val="000000"/>
                <w:w w:val="97"/>
                <w:sz w:val="16"/>
              </w:rPr>
              <w:t>12.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Модуль «Зимние виды спорта». Торможение боковым скольжением</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3.13.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Модуль «Зимние виды спорта». Переход с одного лыжного хода на другой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3.14.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Модуль «Плавание». Техника стартов при плавании кролем на груди и на спине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lastRenderedPageBreak/>
              <w:t>3.15.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Модуль «Плавание». Техника поворотов при плавании кролем на груди и на спине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3.16.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color w:val="000000"/>
                <w:w w:val="97"/>
                <w:sz w:val="16"/>
                <w:lang w:val="ru-RU"/>
              </w:rPr>
              <w:t>Модуль «Плавание». Проплывание учебных дистанций</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3.17.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Повороты с мячом на месте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3.18.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Передача мяча одной рукой от плеча и снизу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3.19.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Бросок мяча в корзину двумя руками в прыжке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3.20.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Баскетбол». </w:t>
            </w:r>
            <w:r w:rsidRPr="00E809BF">
              <w:rPr>
                <w:rFonts w:ascii="Times New Roman" w:eastAsia="Times New Roman" w:hAnsi="Times New Roman"/>
                <w:b/>
                <w:color w:val="000000"/>
                <w:w w:val="97"/>
                <w:sz w:val="16"/>
                <w:lang w:val="ru-RU"/>
              </w:rPr>
              <w:t>Бросок мяча в корзину одной рукой в прыжке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3.21.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E809BF">
              <w:rPr>
                <w:rFonts w:ascii="Times New Roman" w:eastAsia="Times New Roman" w:hAnsi="Times New Roman"/>
                <w:b/>
                <w:color w:val="000000"/>
                <w:w w:val="97"/>
                <w:sz w:val="16"/>
                <w:lang w:val="ru-RU"/>
              </w:rPr>
              <w:t>Прямой нападающий удар</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4</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1287"/>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3.22.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50" w:lineRule="auto"/>
              <w:ind w:left="72" w:right="144"/>
              <w:rPr>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E809BF">
              <w:rPr>
                <w:rFonts w:ascii="Times New Roman" w:eastAsia="Times New Roman" w:hAnsi="Times New Roman"/>
                <w:b/>
                <w:color w:val="000000"/>
                <w:w w:val="97"/>
                <w:sz w:val="16"/>
                <w:lang w:val="ru-RU"/>
              </w:rPr>
              <w:t>Методические рекомендации по самостоятельному решению задач при разучивании прямого нападающего удара, способам контроля и оценивания его технического выполнения, подбору и выполнению подводящих упражнений, соблюдению техники безопасности во время его разучивания и закрепления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3.23.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E809BF">
              <w:rPr>
                <w:rFonts w:ascii="Times New Roman" w:eastAsia="Times New Roman" w:hAnsi="Times New Roman"/>
                <w:b/>
                <w:color w:val="000000"/>
                <w:w w:val="97"/>
                <w:sz w:val="16"/>
                <w:lang w:val="ru-RU"/>
              </w:rPr>
              <w:t>Индивидуальное блокирование мяча в прыжке с места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4</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3.24.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E809BF">
              <w:rPr>
                <w:rFonts w:ascii="Times New Roman" w:eastAsia="Times New Roman" w:hAnsi="Times New Roman"/>
                <w:b/>
                <w:color w:val="000000"/>
                <w:w w:val="97"/>
                <w:sz w:val="16"/>
                <w:lang w:val="ru-RU"/>
              </w:rPr>
              <w:t>Тактические действия в игре волейбол</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2</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7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3.25.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45" w:lineRule="auto"/>
              <w:ind w:left="72" w:right="144"/>
              <w:rPr>
                <w:lang w:val="ru-RU"/>
              </w:rPr>
            </w:pPr>
            <w:r w:rsidRPr="00E809BF">
              <w:rPr>
                <w:rFonts w:ascii="Times New Roman" w:eastAsia="Times New Roman" w:hAnsi="Times New Roman"/>
                <w:i/>
                <w:color w:val="000000"/>
                <w:w w:val="97"/>
                <w:sz w:val="16"/>
                <w:lang w:val="ru-RU"/>
              </w:rPr>
              <w:t xml:space="preserve">Модуль «Спортивные игры. Волейбол». </w:t>
            </w:r>
            <w:r w:rsidRPr="00E809BF">
              <w:rPr>
                <w:rFonts w:ascii="Times New Roman" w:eastAsia="Times New Roman" w:hAnsi="Times New Roman"/>
                <w:b/>
                <w:color w:val="000000"/>
                <w:w w:val="97"/>
                <w:sz w:val="16"/>
                <w:lang w:val="ru-RU"/>
              </w:rPr>
              <w:t>Методические рекомендации по способам использования индивидуального блокирования мяча в условиях игровой деятельности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54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3.26.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Футбол». </w:t>
            </w:r>
            <w:r w:rsidRPr="00E809BF">
              <w:rPr>
                <w:rFonts w:ascii="Times New Roman" w:eastAsia="Times New Roman" w:hAnsi="Times New Roman"/>
                <w:b/>
                <w:color w:val="000000"/>
                <w:w w:val="97"/>
                <w:sz w:val="16"/>
                <w:lang w:val="ru-RU"/>
              </w:rPr>
              <w:t>Основные тактические схемы игры футбол и мини-футбол</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D5D" w:rsidRDefault="00400D5D">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6</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350"/>
        </w:trPr>
        <w:tc>
          <w:tcPr>
            <w:tcW w:w="5811" w:type="dxa"/>
            <w:gridSpan w:val="2"/>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400690" w:rsidRDefault="00400690">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48</w:t>
            </w:r>
          </w:p>
        </w:tc>
        <w:tc>
          <w:tcPr>
            <w:tcW w:w="3969" w:type="dxa"/>
            <w:gridSpan w:val="3"/>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267656"/>
        </w:tc>
      </w:tr>
      <w:tr w:rsidR="00267656" w:rsidTr="00400690">
        <w:trPr>
          <w:trHeight w:hRule="exact" w:val="348"/>
        </w:trPr>
        <w:tc>
          <w:tcPr>
            <w:tcW w:w="10773" w:type="dxa"/>
            <w:gridSpan w:val="6"/>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4" w:after="0" w:line="230" w:lineRule="auto"/>
              <w:ind w:left="72"/>
            </w:pPr>
            <w:r>
              <w:rPr>
                <w:rFonts w:ascii="Times New Roman" w:eastAsia="Times New Roman" w:hAnsi="Times New Roman"/>
                <w:b/>
                <w:color w:val="000000"/>
                <w:w w:val="97"/>
                <w:sz w:val="16"/>
              </w:rPr>
              <w:t>Раздел 4. СПОРТ</w:t>
            </w:r>
          </w:p>
        </w:tc>
      </w:tr>
      <w:tr w:rsidR="00267656" w:rsidTr="00400690">
        <w:trPr>
          <w:trHeight w:hRule="exact" w:val="1023"/>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4.1.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45" w:lineRule="auto"/>
              <w:ind w:left="72" w:right="1008"/>
              <w:rPr>
                <w:lang w:val="ru-RU"/>
              </w:rPr>
            </w:pPr>
            <w:r w:rsidRPr="00E809BF">
              <w:rPr>
                <w:rFonts w:ascii="Times New Roman" w:eastAsia="Times New Roman" w:hAnsi="Times New Roman"/>
                <w:b/>
                <w:color w:val="000000"/>
                <w:w w:val="97"/>
                <w:sz w:val="16"/>
                <w:lang w:val="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45" w:lineRule="auto"/>
              <w:ind w:left="72"/>
            </w:pPr>
            <w:r>
              <w:rPr>
                <w:rFonts w:ascii="Times New Roman" w:eastAsia="Times New Roman" w:hAnsi="Times New Roman"/>
                <w:color w:val="000000"/>
                <w:w w:val="97"/>
                <w:sz w:val="16"/>
              </w:rPr>
              <w:t>http://school-</w:t>
            </w:r>
            <w:r>
              <w:br/>
            </w:r>
            <w:r>
              <w:rPr>
                <w:rFonts w:ascii="Times New Roman" w:eastAsia="Times New Roman" w:hAnsi="Times New Roman"/>
                <w:color w:val="000000"/>
                <w:w w:val="97"/>
                <w:sz w:val="16"/>
              </w:rPr>
              <w:t>collection.edu.ru/catalog/</w:t>
            </w:r>
          </w:p>
        </w:tc>
      </w:tr>
      <w:tr w:rsidR="00267656" w:rsidTr="00400690">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15</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r w:rsidR="00267656" w:rsidTr="00400690">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color w:val="000000"/>
                <w:w w:val="97"/>
                <w:sz w:val="16"/>
                <w:lang w:val="ru-RU"/>
              </w:rPr>
              <w:t>ОБЩЕЕ КОЛИЧЕСТВО ЧАСОВ ПО ПРОГРАММЕ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400690" w:rsidRDefault="00400690">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68</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bl>
    <w:p w:rsidR="00267656" w:rsidRPr="007A48E7" w:rsidRDefault="00E809BF" w:rsidP="007A48E7">
      <w:pPr>
        <w:autoSpaceDE w:val="0"/>
        <w:autoSpaceDN w:val="0"/>
        <w:spacing w:before="188" w:after="0" w:line="233" w:lineRule="auto"/>
        <w:rPr>
          <w:lang w:val="ru-RU"/>
        </w:rPr>
      </w:pPr>
      <w:r>
        <w:rPr>
          <w:rFonts w:ascii="Times New Roman" w:eastAsia="Times New Roman" w:hAnsi="Times New Roman"/>
          <w:b/>
          <w:color w:val="000000"/>
          <w:sz w:val="18"/>
        </w:rPr>
        <w:t>9 КЛАСС</w:t>
      </w:r>
    </w:p>
    <w:tbl>
      <w:tblPr>
        <w:tblW w:w="10773" w:type="dxa"/>
        <w:tblInd w:w="431" w:type="dxa"/>
        <w:tblLayout w:type="fixed"/>
        <w:tblLook w:val="04A0" w:firstRow="1" w:lastRow="0" w:firstColumn="1" w:lastColumn="0" w:noHBand="0" w:noVBand="1"/>
      </w:tblPr>
      <w:tblGrid>
        <w:gridCol w:w="567"/>
        <w:gridCol w:w="5244"/>
        <w:gridCol w:w="993"/>
        <w:gridCol w:w="1134"/>
        <w:gridCol w:w="992"/>
        <w:gridCol w:w="1843"/>
      </w:tblGrid>
      <w:tr w:rsidR="00267656" w:rsidTr="007A48E7">
        <w:trPr>
          <w:trHeight w:hRule="exact" w:val="348"/>
        </w:trPr>
        <w:tc>
          <w:tcPr>
            <w:tcW w:w="567"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right="144"/>
              <w:jc w:val="center"/>
            </w:pPr>
            <w:r>
              <w:rPr>
                <w:rFonts w:ascii="Times New Roman" w:eastAsia="Times New Roman" w:hAnsi="Times New Roman"/>
                <w:b/>
                <w:color w:val="000000"/>
                <w:w w:val="97"/>
                <w:sz w:val="16"/>
              </w:rPr>
              <w:t>№</w:t>
            </w:r>
            <w:r>
              <w:br/>
            </w:r>
            <w:r>
              <w:rPr>
                <w:rFonts w:ascii="Times New Roman" w:eastAsia="Times New Roman" w:hAnsi="Times New Roman"/>
                <w:b/>
                <w:color w:val="000000"/>
                <w:w w:val="97"/>
                <w:sz w:val="16"/>
              </w:rPr>
              <w:t>п/п</w:t>
            </w:r>
          </w:p>
        </w:tc>
        <w:tc>
          <w:tcPr>
            <w:tcW w:w="524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Наименование разделов и тем программы</w:t>
            </w:r>
          </w:p>
        </w:tc>
        <w:tc>
          <w:tcPr>
            <w:tcW w:w="311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t>Количество часов</w:t>
            </w:r>
          </w:p>
        </w:tc>
        <w:tc>
          <w:tcPr>
            <w:tcW w:w="1843"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right="864"/>
            </w:pPr>
            <w:r>
              <w:rPr>
                <w:rFonts w:ascii="Times New Roman" w:eastAsia="Times New Roman" w:hAnsi="Times New Roman"/>
                <w:b/>
                <w:color w:val="000000"/>
                <w:w w:val="97"/>
                <w:sz w:val="16"/>
              </w:rPr>
              <w:t>Электронные (цифровые) образовательные ресурсы</w:t>
            </w:r>
          </w:p>
        </w:tc>
      </w:tr>
      <w:tr w:rsidR="00267656" w:rsidTr="007A48E7">
        <w:trPr>
          <w:trHeight w:hRule="exact" w:val="540"/>
        </w:trPr>
        <w:tc>
          <w:tcPr>
            <w:tcW w:w="567"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5244"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b/>
                <w:color w:val="000000"/>
                <w:w w:val="97"/>
                <w:sz w:val="16"/>
              </w:rPr>
              <w:t>всего</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right="144"/>
            </w:pPr>
            <w:r>
              <w:rPr>
                <w:rFonts w:ascii="Times New Roman" w:eastAsia="Times New Roman" w:hAnsi="Times New Roman"/>
                <w:b/>
                <w:color w:val="000000"/>
                <w:w w:val="97"/>
                <w:sz w:val="16"/>
              </w:rPr>
              <w:t>контрольные работы</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45" w:lineRule="auto"/>
              <w:ind w:left="72" w:right="144"/>
            </w:pPr>
            <w:r>
              <w:rPr>
                <w:rFonts w:ascii="Times New Roman" w:eastAsia="Times New Roman" w:hAnsi="Times New Roman"/>
                <w:b/>
                <w:color w:val="000000"/>
                <w:w w:val="97"/>
                <w:sz w:val="16"/>
              </w:rPr>
              <w:t>практические работы</w:t>
            </w:r>
          </w:p>
        </w:tc>
        <w:tc>
          <w:tcPr>
            <w:tcW w:w="1843" w:type="dxa"/>
            <w:vMerge/>
            <w:tcBorders>
              <w:top w:val="single" w:sz="4" w:space="0" w:color="000000"/>
              <w:left w:val="single" w:sz="4" w:space="0" w:color="000000"/>
              <w:bottom w:val="single" w:sz="4" w:space="0" w:color="000000"/>
              <w:right w:val="single" w:sz="4" w:space="0" w:color="000000"/>
            </w:tcBorders>
          </w:tcPr>
          <w:p w:rsidR="00267656" w:rsidRDefault="00267656"/>
        </w:tc>
      </w:tr>
      <w:tr w:rsidR="00267656" w:rsidRPr="00CA2F6A" w:rsidTr="007A48E7">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Раздел 1. ЗНАНИЯ О ФИЗИЧЕСКОЙ КУЛЬТУРЕ</w:t>
            </w:r>
          </w:p>
        </w:tc>
      </w:tr>
      <w:tr w:rsidR="00267656" w:rsidTr="007A48E7">
        <w:trPr>
          <w:trHeight w:hRule="exact" w:val="61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1.1.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Здоровье и здоровый образ жизни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68"/>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80" w:after="0" w:line="230" w:lineRule="auto"/>
              <w:jc w:val="center"/>
            </w:pPr>
            <w:r>
              <w:rPr>
                <w:rFonts w:ascii="Times New Roman" w:eastAsia="Times New Roman" w:hAnsi="Times New Roman"/>
                <w:color w:val="000000"/>
                <w:w w:val="97"/>
                <w:sz w:val="16"/>
              </w:rPr>
              <w:t>1.2.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80" w:after="0" w:line="230" w:lineRule="auto"/>
              <w:ind w:left="72"/>
            </w:pPr>
            <w:r>
              <w:rPr>
                <w:rFonts w:ascii="Times New Roman" w:eastAsia="Times New Roman" w:hAnsi="Times New Roman"/>
                <w:b/>
                <w:color w:val="000000"/>
                <w:w w:val="97"/>
                <w:sz w:val="16"/>
              </w:rPr>
              <w:t>Пешие туристские подходы</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80"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80"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80"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80"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2</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r w:rsidR="00267656" w:rsidTr="007A48E7">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b/>
                <w:color w:val="000000"/>
                <w:w w:val="97"/>
                <w:sz w:val="16"/>
              </w:rPr>
              <w:t>Раздел 2. СПОСОБЫ САМОСТОЯТЕЛЬНОЙ ДЕЯТЕЛЬНОСТИ</w:t>
            </w:r>
          </w:p>
        </w:tc>
      </w:tr>
      <w:tr w:rsidR="00267656" w:rsidTr="007A48E7">
        <w:trPr>
          <w:trHeight w:hRule="exact" w:val="58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2.1.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b/>
                <w:color w:val="000000"/>
                <w:w w:val="97"/>
                <w:sz w:val="16"/>
              </w:rPr>
              <w:t>Восстановительный массаж</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54"/>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E2430B">
            <w:pPr>
              <w:autoSpaceDE w:val="0"/>
              <w:autoSpaceDN w:val="0"/>
              <w:spacing w:before="78" w:after="0" w:line="230" w:lineRule="auto"/>
              <w:jc w:val="center"/>
            </w:pPr>
            <w:r>
              <w:rPr>
                <w:rFonts w:ascii="Times New Roman" w:eastAsia="Times New Roman" w:hAnsi="Times New Roman"/>
                <w:color w:val="000000"/>
                <w:w w:val="97"/>
                <w:sz w:val="16"/>
              </w:rPr>
              <w:t>2</w:t>
            </w:r>
            <w:r w:rsidR="00E2430B">
              <w:rPr>
                <w:rFonts w:ascii="Times New Roman" w:eastAsia="Times New Roman" w:hAnsi="Times New Roman"/>
                <w:color w:val="000000"/>
                <w:w w:val="97"/>
                <w:sz w:val="16"/>
                <w:lang w:val="ru-RU"/>
              </w:rPr>
              <w:t>2</w:t>
            </w:r>
            <w:r>
              <w:rPr>
                <w:rFonts w:ascii="Times New Roman" w:eastAsia="Times New Roman" w:hAnsi="Times New Roman"/>
                <w:color w:val="000000"/>
                <w:w w:val="97"/>
                <w:sz w:val="16"/>
              </w:rPr>
              <w:t>.</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t>Измерение функциональных резервов организма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7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E2430B">
            <w:pPr>
              <w:autoSpaceDE w:val="0"/>
              <w:autoSpaceDN w:val="0"/>
              <w:spacing w:before="78" w:after="0" w:line="230" w:lineRule="auto"/>
              <w:jc w:val="center"/>
            </w:pPr>
            <w:r>
              <w:rPr>
                <w:rFonts w:ascii="Times New Roman" w:eastAsia="Times New Roman" w:hAnsi="Times New Roman"/>
                <w:color w:val="000000"/>
                <w:w w:val="97"/>
                <w:sz w:val="16"/>
              </w:rPr>
              <w:t>2.</w:t>
            </w:r>
            <w:r w:rsidR="00E2430B">
              <w:rPr>
                <w:rFonts w:ascii="Times New Roman" w:eastAsia="Times New Roman" w:hAnsi="Times New Roman"/>
                <w:color w:val="000000"/>
                <w:w w:val="97"/>
                <w:sz w:val="16"/>
                <w:lang w:val="ru-RU"/>
              </w:rPr>
              <w:t>3</w:t>
            </w:r>
            <w:r>
              <w:rPr>
                <w:rFonts w:ascii="Times New Roman" w:eastAsia="Times New Roman" w:hAnsi="Times New Roman"/>
                <w:color w:val="000000"/>
                <w:w w:val="97"/>
                <w:sz w:val="16"/>
              </w:rPr>
              <w:t>.</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Оказание первой помощи во время самостоятельных занятий физическими упражнениями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2430B" w:rsidP="00E2430B">
            <w:pPr>
              <w:autoSpaceDE w:val="0"/>
              <w:autoSpaceDN w:val="0"/>
              <w:spacing w:before="78" w:after="0" w:line="230" w:lineRule="auto"/>
              <w:ind w:left="72"/>
            </w:pPr>
            <w:r>
              <w:rPr>
                <w:rFonts w:ascii="Times New Roman" w:eastAsia="Times New Roman" w:hAnsi="Times New Roman"/>
                <w:color w:val="000000"/>
                <w:w w:val="97"/>
                <w:sz w:val="16"/>
                <w:lang w:val="ru-RU"/>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3</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r w:rsidR="00267656" w:rsidTr="007A48E7">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b/>
                <w:color w:val="000000"/>
                <w:w w:val="97"/>
                <w:sz w:val="16"/>
              </w:rPr>
              <w:lastRenderedPageBreak/>
              <w:t>Раздел 3. ФИЗИЧЕСКОЕ СОВЕРШЕНСТВОВАНИЕ</w:t>
            </w:r>
          </w:p>
        </w:tc>
      </w:tr>
      <w:tr w:rsidR="00267656" w:rsidTr="007A48E7">
        <w:trPr>
          <w:trHeight w:hRule="exact" w:val="566"/>
        </w:trPr>
        <w:tc>
          <w:tcPr>
            <w:tcW w:w="567"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3.1.</w:t>
            </w:r>
          </w:p>
        </w:tc>
        <w:tc>
          <w:tcPr>
            <w:tcW w:w="5244"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b/>
                <w:color w:val="000000"/>
                <w:w w:val="97"/>
                <w:sz w:val="16"/>
                <w:lang w:val="ru-RU"/>
              </w:rPr>
              <w:t>Занятия физической культурой и режим питания</w:t>
            </w:r>
          </w:p>
        </w:tc>
        <w:tc>
          <w:tcPr>
            <w:tcW w:w="99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434"/>
        </w:trPr>
        <w:tc>
          <w:tcPr>
            <w:tcW w:w="567"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jc w:val="center"/>
            </w:pPr>
            <w:r>
              <w:rPr>
                <w:rFonts w:ascii="Times New Roman" w:eastAsia="Times New Roman" w:hAnsi="Times New Roman"/>
                <w:color w:val="000000"/>
                <w:w w:val="97"/>
                <w:sz w:val="16"/>
              </w:rPr>
              <w:t>3.2.</w:t>
            </w:r>
          </w:p>
        </w:tc>
        <w:tc>
          <w:tcPr>
            <w:tcW w:w="524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0" w:lineRule="auto"/>
              <w:ind w:left="72"/>
              <w:rPr>
                <w:lang w:val="ru-RU"/>
              </w:rPr>
            </w:pPr>
            <w:r w:rsidRPr="00E809BF">
              <w:rPr>
                <w:rFonts w:ascii="Times New Roman" w:eastAsia="Times New Roman" w:hAnsi="Times New Roman"/>
                <w:b/>
                <w:color w:val="000000"/>
                <w:w w:val="97"/>
                <w:sz w:val="16"/>
                <w:lang w:val="ru-RU"/>
              </w:rPr>
              <w:t>Упражнения для снижения избыточной массы тела</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1</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0</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6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b/>
                <w:color w:val="000000"/>
                <w:w w:val="97"/>
                <w:sz w:val="16"/>
                <w:lang w:val="ru-RU"/>
              </w:rPr>
              <w:t>Индивидуальные мероприятия оздоровительной, коррекционной и профилактической направленности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0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Длинный кувырок с разбега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5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Кувырок назад в упор, стоя ноги врозь</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64"/>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i/>
                <w:color w:val="000000"/>
                <w:w w:val="97"/>
                <w:sz w:val="16"/>
              </w:rPr>
              <w:t xml:space="preserve">Модуль «Гимнастика». </w:t>
            </w:r>
            <w:r>
              <w:rPr>
                <w:rFonts w:ascii="Times New Roman" w:eastAsia="Times New Roman" w:hAnsi="Times New Roman"/>
                <w:b/>
                <w:color w:val="000000"/>
                <w:w w:val="97"/>
                <w:sz w:val="16"/>
              </w:rPr>
              <w:t>Акробатическая комбинация</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58"/>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Размахивания в висе на высокой перекладине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6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Соскок вперёд прогнувшись с высокой гимнастической перекладины</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34"/>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Гимнастическая комбинация на высокой гимнастической перекладине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450"/>
        </w:trPr>
        <w:tc>
          <w:tcPr>
            <w:tcW w:w="567"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3.10.</w:t>
            </w:r>
          </w:p>
        </w:tc>
        <w:tc>
          <w:tcPr>
            <w:tcW w:w="5244"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Гимнастическая комбинация на параллельных брусьях</w:t>
            </w:r>
          </w:p>
        </w:tc>
        <w:tc>
          <w:tcPr>
            <w:tcW w:w="99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50"/>
        </w:trPr>
        <w:tc>
          <w:tcPr>
            <w:tcW w:w="567"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jc w:val="center"/>
            </w:pPr>
            <w:r>
              <w:rPr>
                <w:rFonts w:ascii="Times New Roman" w:eastAsia="Times New Roman" w:hAnsi="Times New Roman"/>
                <w:color w:val="000000"/>
                <w:w w:val="97"/>
                <w:sz w:val="16"/>
              </w:rPr>
              <w:t>3.11.</w:t>
            </w:r>
          </w:p>
        </w:tc>
        <w:tc>
          <w:tcPr>
            <w:tcW w:w="524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Гимнастическая комбинация на гимнастическом бревне</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1</w:t>
            </w:r>
          </w:p>
        </w:tc>
        <w:tc>
          <w:tcPr>
            <w:tcW w:w="1134"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0</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0</w:t>
            </w:r>
          </w:p>
        </w:tc>
        <w:tc>
          <w:tcPr>
            <w:tcW w:w="184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426"/>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jc w:val="center"/>
            </w:pPr>
            <w:r>
              <w:rPr>
                <w:rFonts w:ascii="Times New Roman" w:eastAsia="Times New Roman" w:hAnsi="Times New Roman"/>
                <w:color w:val="000000"/>
                <w:w w:val="97"/>
                <w:sz w:val="16"/>
              </w:rPr>
              <w:t>3.12.</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0" w:lineRule="auto"/>
              <w:ind w:left="72"/>
              <w:rPr>
                <w:lang w:val="ru-RU"/>
              </w:rPr>
            </w:pPr>
            <w:r w:rsidRPr="00E809BF">
              <w:rPr>
                <w:rFonts w:ascii="Times New Roman" w:eastAsia="Times New Roman" w:hAnsi="Times New Roman"/>
                <w:i/>
                <w:color w:val="000000"/>
                <w:w w:val="97"/>
                <w:sz w:val="16"/>
                <w:lang w:val="ru-RU"/>
              </w:rPr>
              <w:t xml:space="preserve">Модуль «Гимнастика». </w:t>
            </w:r>
            <w:r w:rsidRPr="00E809BF">
              <w:rPr>
                <w:rFonts w:ascii="Times New Roman" w:eastAsia="Times New Roman" w:hAnsi="Times New Roman"/>
                <w:b/>
                <w:color w:val="000000"/>
                <w:w w:val="97"/>
                <w:sz w:val="16"/>
                <w:lang w:val="ru-RU"/>
              </w:rPr>
              <w:t>Гимнастическая комбинация на параллельных брусьях</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64"/>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3.13.</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i/>
                <w:color w:val="000000"/>
                <w:w w:val="97"/>
                <w:sz w:val="16"/>
              </w:rPr>
              <w:t xml:space="preserve">Модуль «Гимнастика». </w:t>
            </w:r>
            <w:r>
              <w:rPr>
                <w:rFonts w:ascii="Times New Roman" w:eastAsia="Times New Roman" w:hAnsi="Times New Roman"/>
                <w:b/>
                <w:color w:val="000000"/>
                <w:w w:val="97"/>
                <w:sz w:val="16"/>
              </w:rPr>
              <w:t>Упражнения черлидинга</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428"/>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3.14.</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Техническая подготовка в легкоатлетических упражнениях</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51"/>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3.15.</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i/>
                <w:color w:val="000000"/>
                <w:w w:val="97"/>
                <w:sz w:val="16"/>
                <w:lang w:val="ru-RU"/>
              </w:rPr>
              <w:t xml:space="preserve">Модуль «Лёгкая атлетика». </w:t>
            </w:r>
            <w:r w:rsidRPr="00E809BF">
              <w:rPr>
                <w:rFonts w:ascii="Times New Roman" w:eastAsia="Times New Roman" w:hAnsi="Times New Roman"/>
                <w:b/>
                <w:color w:val="000000"/>
                <w:w w:val="97"/>
                <w:sz w:val="16"/>
                <w:lang w:val="ru-RU"/>
              </w:rPr>
              <w:t>Техническая подготовка в метании спортивного снаряда с разбега на дальность</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59"/>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3.16.</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color w:val="000000"/>
                <w:w w:val="97"/>
                <w:sz w:val="16"/>
                <w:lang w:val="ru-RU"/>
              </w:rPr>
              <w:t>Модуль «Зимние виды спорта». Техническая подготовка в передвижении на лыжах по учебной дистанции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8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3.17.</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Модуль «Плавание». Плавание брассом</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50"/>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3.18.</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color w:val="000000"/>
                <w:w w:val="97"/>
                <w:sz w:val="16"/>
                <w:lang w:val="ru-RU"/>
              </w:rPr>
              <w:t>Модуль «Плавание». Повороты при плавании брассом по учебной дистанции</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7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3.19.</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w:t>
            </w:r>
            <w:r w:rsidRPr="00E809BF">
              <w:rPr>
                <w:rFonts w:ascii="Times New Roman" w:eastAsia="Times New Roman" w:hAnsi="Times New Roman"/>
                <w:b/>
                <w:color w:val="000000"/>
                <w:w w:val="97"/>
                <w:sz w:val="16"/>
                <w:lang w:val="ru-RU"/>
              </w:rPr>
              <w:t>Техническая подготовка в баскетболе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552"/>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3.20.</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w:t>
            </w:r>
            <w:r w:rsidRPr="00E809BF">
              <w:rPr>
                <w:rFonts w:ascii="Times New Roman" w:eastAsia="Times New Roman" w:hAnsi="Times New Roman"/>
                <w:b/>
                <w:color w:val="000000"/>
                <w:w w:val="97"/>
                <w:sz w:val="16"/>
                <w:lang w:val="ru-RU"/>
              </w:rPr>
              <w:t>Техническая подготовка в волейболе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432"/>
        </w:trPr>
        <w:tc>
          <w:tcPr>
            <w:tcW w:w="567"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jc w:val="center"/>
            </w:pPr>
            <w:r>
              <w:rPr>
                <w:rFonts w:ascii="Times New Roman" w:eastAsia="Times New Roman" w:hAnsi="Times New Roman"/>
                <w:color w:val="000000"/>
                <w:w w:val="97"/>
                <w:sz w:val="16"/>
              </w:rPr>
              <w:t>3.21.</w:t>
            </w:r>
          </w:p>
        </w:tc>
        <w:tc>
          <w:tcPr>
            <w:tcW w:w="5244"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E809BF">
            <w:pPr>
              <w:autoSpaceDE w:val="0"/>
              <w:autoSpaceDN w:val="0"/>
              <w:spacing w:before="78" w:after="0" w:line="230" w:lineRule="auto"/>
              <w:ind w:left="72"/>
              <w:rPr>
                <w:lang w:val="ru-RU"/>
              </w:rPr>
            </w:pPr>
            <w:r w:rsidRPr="00E809BF">
              <w:rPr>
                <w:rFonts w:ascii="Times New Roman" w:eastAsia="Times New Roman" w:hAnsi="Times New Roman"/>
                <w:i/>
                <w:color w:val="000000"/>
                <w:w w:val="97"/>
                <w:sz w:val="16"/>
                <w:lang w:val="ru-RU"/>
              </w:rPr>
              <w:t xml:space="preserve">Модуль «Спортивные игры». </w:t>
            </w:r>
            <w:r w:rsidRPr="00E809BF">
              <w:rPr>
                <w:rFonts w:ascii="Times New Roman" w:eastAsia="Times New Roman" w:hAnsi="Times New Roman"/>
                <w:b/>
                <w:color w:val="000000"/>
                <w:w w:val="97"/>
                <w:sz w:val="16"/>
                <w:lang w:val="ru-RU"/>
              </w:rPr>
              <w:t>Техническая подготовка в футболе</w:t>
            </w:r>
          </w:p>
        </w:tc>
        <w:tc>
          <w:tcPr>
            <w:tcW w:w="99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2430B" w:rsidRDefault="00E2430B">
            <w:pPr>
              <w:autoSpaceDE w:val="0"/>
              <w:autoSpaceDN w:val="0"/>
              <w:spacing w:before="78" w:after="0" w:line="230" w:lineRule="auto"/>
              <w:ind w:left="72"/>
              <w:rPr>
                <w:lang w:val="ru-RU"/>
              </w:rPr>
            </w:pPr>
            <w:r>
              <w:rPr>
                <w:rFonts w:ascii="Times New Roman" w:eastAsia="Times New Roman" w:hAnsi="Times New Roman"/>
                <w:color w:val="000000"/>
                <w:w w:val="97"/>
                <w:sz w:val="16"/>
                <w:lang w:val="ru-RU"/>
              </w:rPr>
              <w:t>5</w:t>
            </w:r>
          </w:p>
        </w:tc>
        <w:tc>
          <w:tcPr>
            <w:tcW w:w="1134"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78" w:after="0" w:line="230"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350"/>
        </w:trPr>
        <w:tc>
          <w:tcPr>
            <w:tcW w:w="5811" w:type="dxa"/>
            <w:gridSpan w:val="2"/>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0" w:lineRule="auto"/>
              <w:ind w:left="72"/>
            </w:pPr>
            <w:r>
              <w:rPr>
                <w:rFonts w:ascii="Times New Roman" w:eastAsia="Times New Roman" w:hAnsi="Times New Roman"/>
                <w:color w:val="000000"/>
                <w:w w:val="97"/>
                <w:sz w:val="16"/>
              </w:rPr>
              <w:t>Итого по разделу</w:t>
            </w:r>
          </w:p>
        </w:tc>
        <w:tc>
          <w:tcPr>
            <w:tcW w:w="99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6" w:after="0" w:line="230" w:lineRule="auto"/>
              <w:ind w:left="72"/>
              <w:rPr>
                <w:lang w:val="ru-RU"/>
              </w:rPr>
            </w:pPr>
            <w:r>
              <w:rPr>
                <w:rFonts w:ascii="Times New Roman" w:eastAsia="Times New Roman" w:hAnsi="Times New Roman"/>
                <w:color w:val="000000"/>
                <w:w w:val="97"/>
                <w:sz w:val="16"/>
                <w:lang w:val="ru-RU"/>
              </w:rPr>
              <w:t>48</w:t>
            </w:r>
          </w:p>
        </w:tc>
        <w:tc>
          <w:tcPr>
            <w:tcW w:w="3969" w:type="dxa"/>
            <w:gridSpan w:val="3"/>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267656"/>
        </w:tc>
      </w:tr>
      <w:tr w:rsidR="00267656" w:rsidTr="007A48E7">
        <w:trPr>
          <w:trHeight w:hRule="exact" w:val="348"/>
        </w:trPr>
        <w:tc>
          <w:tcPr>
            <w:tcW w:w="10773"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b/>
                <w:color w:val="000000"/>
                <w:w w:val="97"/>
                <w:sz w:val="16"/>
              </w:rPr>
              <w:t>Раздел 4. СПОРТ</w:t>
            </w:r>
          </w:p>
        </w:tc>
      </w:tr>
      <w:tr w:rsidR="00267656" w:rsidTr="007A48E7">
        <w:trPr>
          <w:trHeight w:hRule="exact" w:val="945"/>
        </w:trPr>
        <w:tc>
          <w:tcPr>
            <w:tcW w:w="56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jc w:val="center"/>
            </w:pPr>
            <w:r>
              <w:rPr>
                <w:rFonts w:ascii="Times New Roman" w:eastAsia="Times New Roman" w:hAnsi="Times New Roman"/>
                <w:color w:val="000000"/>
                <w:w w:val="97"/>
                <w:sz w:val="16"/>
              </w:rPr>
              <w:t>4.1.</w:t>
            </w:r>
          </w:p>
        </w:tc>
        <w:tc>
          <w:tcPr>
            <w:tcW w:w="524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45" w:lineRule="auto"/>
              <w:ind w:left="72" w:right="1152"/>
              <w:rPr>
                <w:lang w:val="ru-RU"/>
              </w:rPr>
            </w:pPr>
            <w:r w:rsidRPr="00E809BF">
              <w:rPr>
                <w:rFonts w:ascii="Times New Roman" w:eastAsia="Times New Roman" w:hAnsi="Times New Roman"/>
                <w:b/>
                <w:color w:val="000000"/>
                <w:w w:val="97"/>
                <w:sz w:val="16"/>
                <w:lang w:val="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15</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http://school-collection.edu.ru/catalog/</w:t>
            </w:r>
          </w:p>
        </w:tc>
      </w:tr>
      <w:tr w:rsidR="00267656" w:rsidTr="007A48E7">
        <w:trPr>
          <w:trHeight w:hRule="exact" w:val="34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Итого по разделу</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15</w:t>
            </w:r>
          </w:p>
        </w:tc>
        <w:tc>
          <w:tcPr>
            <w:tcW w:w="3969"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r w:rsidR="00267656" w:rsidTr="007A48E7">
        <w:trPr>
          <w:trHeight w:hRule="exact" w:val="328"/>
        </w:trPr>
        <w:tc>
          <w:tcPr>
            <w:tcW w:w="5811"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76" w:after="0" w:line="233" w:lineRule="auto"/>
              <w:ind w:left="72"/>
              <w:rPr>
                <w:lang w:val="ru-RU"/>
              </w:rPr>
            </w:pPr>
            <w:r w:rsidRPr="00E809BF">
              <w:rPr>
                <w:rFonts w:ascii="Times New Roman" w:eastAsia="Times New Roman" w:hAnsi="Times New Roman"/>
                <w:color w:val="000000"/>
                <w:w w:val="97"/>
                <w:sz w:val="16"/>
                <w:lang w:val="ru-RU"/>
              </w:rPr>
              <w:t>ОБЩЕЕ КОЛИЧЕСТВО ЧАСОВ ПО ПРОГРАММЕ</w:t>
            </w:r>
          </w:p>
        </w:tc>
        <w:tc>
          <w:tcPr>
            <w:tcW w:w="99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2430B" w:rsidRDefault="00E2430B">
            <w:pPr>
              <w:autoSpaceDE w:val="0"/>
              <w:autoSpaceDN w:val="0"/>
              <w:spacing w:before="76" w:after="0" w:line="233" w:lineRule="auto"/>
              <w:ind w:left="72"/>
              <w:rPr>
                <w:lang w:val="ru-RU"/>
              </w:rPr>
            </w:pPr>
            <w:r>
              <w:rPr>
                <w:rFonts w:ascii="Times New Roman" w:eastAsia="Times New Roman" w:hAnsi="Times New Roman"/>
                <w:color w:val="000000"/>
                <w:w w:val="97"/>
                <w:sz w:val="16"/>
                <w:lang w:val="ru-RU"/>
              </w:rPr>
              <w:t>68</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76" w:after="0" w:line="233" w:lineRule="auto"/>
              <w:ind w:left="72"/>
            </w:pPr>
            <w:r>
              <w:rPr>
                <w:rFonts w:ascii="Times New Roman" w:eastAsia="Times New Roman" w:hAnsi="Times New Roman"/>
                <w:color w:val="000000"/>
                <w:w w:val="97"/>
                <w:sz w:val="16"/>
              </w:rPr>
              <w:t>0</w:t>
            </w:r>
          </w:p>
        </w:tc>
        <w:tc>
          <w:tcPr>
            <w:tcW w:w="184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67656"/>
        </w:tc>
      </w:tr>
    </w:tbl>
    <w:p w:rsidR="00267656" w:rsidRDefault="00267656">
      <w:pPr>
        <w:autoSpaceDE w:val="0"/>
        <w:autoSpaceDN w:val="0"/>
        <w:spacing w:after="0" w:line="14" w:lineRule="exact"/>
      </w:pPr>
    </w:p>
    <w:p w:rsidR="00267656" w:rsidRDefault="00267656">
      <w:pPr>
        <w:sectPr w:rsidR="00267656" w:rsidSect="005D0D00">
          <w:pgSz w:w="11900" w:h="16840"/>
          <w:pgMar w:top="640" w:right="1440" w:bottom="666" w:left="284" w:header="720" w:footer="720" w:gutter="0"/>
          <w:cols w:space="720" w:equalWidth="0">
            <w:col w:w="14734" w:space="0"/>
          </w:cols>
          <w:docGrid w:linePitch="360"/>
        </w:sectPr>
      </w:pPr>
    </w:p>
    <w:p w:rsidR="00267656" w:rsidRDefault="00267656">
      <w:pPr>
        <w:autoSpaceDE w:val="0"/>
        <w:autoSpaceDN w:val="0"/>
        <w:spacing w:after="78" w:line="220" w:lineRule="exact"/>
      </w:pPr>
    </w:p>
    <w:p w:rsidR="00267656" w:rsidRDefault="00E809BF">
      <w:pPr>
        <w:autoSpaceDE w:val="0"/>
        <w:autoSpaceDN w:val="0"/>
        <w:spacing w:after="140" w:line="382" w:lineRule="auto"/>
        <w:ind w:right="6768"/>
      </w:pPr>
      <w:r>
        <w:rPr>
          <w:rFonts w:ascii="Times New Roman" w:eastAsia="Times New Roman" w:hAnsi="Times New Roman"/>
          <w:b/>
          <w:color w:val="000000"/>
          <w:sz w:val="24"/>
        </w:rPr>
        <w:t xml:space="preserve">ПОУРОЧНОЕ ПЛАНИРОВАНИЕ </w:t>
      </w:r>
      <w:r>
        <w:br/>
      </w:r>
      <w:r>
        <w:rPr>
          <w:rFonts w:ascii="Times New Roman" w:eastAsia="Times New Roman" w:hAnsi="Times New Roman"/>
          <w:b/>
          <w:color w:val="000000"/>
          <w:sz w:val="24"/>
        </w:rPr>
        <w:t>5 КЛАСС</w:t>
      </w:r>
    </w:p>
    <w:tbl>
      <w:tblPr>
        <w:tblW w:w="0" w:type="auto"/>
        <w:tblInd w:w="6" w:type="dxa"/>
        <w:tblLayout w:type="fixed"/>
        <w:tblLook w:val="04A0" w:firstRow="1" w:lastRow="0" w:firstColumn="1" w:lastColumn="0" w:noHBand="0" w:noVBand="1"/>
      </w:tblPr>
      <w:tblGrid>
        <w:gridCol w:w="576"/>
        <w:gridCol w:w="4766"/>
        <w:gridCol w:w="732"/>
        <w:gridCol w:w="1620"/>
        <w:gridCol w:w="1668"/>
        <w:gridCol w:w="1190"/>
      </w:tblGrid>
      <w:tr w:rsidR="00267656">
        <w:trPr>
          <w:trHeight w:hRule="exact" w:val="492"/>
        </w:trPr>
        <w:tc>
          <w:tcPr>
            <w:tcW w:w="57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144"/>
            </w:pPr>
            <w:r>
              <w:rPr>
                <w:rFonts w:ascii="Times New Roman" w:eastAsia="Times New Roman" w:hAnsi="Times New Roman"/>
                <w:b/>
                <w:color w:val="000000"/>
                <w:sz w:val="24"/>
              </w:rPr>
              <w:t>№</w:t>
            </w:r>
            <w:r>
              <w:br/>
            </w:r>
            <w:r>
              <w:rPr>
                <w:rFonts w:ascii="Times New Roman" w:eastAsia="Times New Roman" w:hAnsi="Times New Roman"/>
                <w:b/>
                <w:color w:val="000000"/>
                <w:sz w:val="24"/>
              </w:rPr>
              <w:t>п/п</w:t>
            </w:r>
          </w:p>
        </w:tc>
        <w:tc>
          <w:tcPr>
            <w:tcW w:w="476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Тема урока</w:t>
            </w:r>
          </w:p>
        </w:tc>
        <w:tc>
          <w:tcPr>
            <w:tcW w:w="4020"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Количество часов</w:t>
            </w:r>
          </w:p>
        </w:tc>
        <w:tc>
          <w:tcPr>
            <w:tcW w:w="1190"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71" w:lineRule="auto"/>
              <w:ind w:left="72"/>
            </w:pPr>
            <w:r>
              <w:rPr>
                <w:rFonts w:ascii="Times New Roman" w:eastAsia="Times New Roman" w:hAnsi="Times New Roman"/>
                <w:b/>
                <w:color w:val="000000"/>
                <w:sz w:val="24"/>
              </w:rPr>
              <w:t xml:space="preserve">Виды, </w:t>
            </w:r>
            <w:r>
              <w:br/>
            </w:r>
            <w:r>
              <w:rPr>
                <w:rFonts w:ascii="Times New Roman" w:eastAsia="Times New Roman" w:hAnsi="Times New Roman"/>
                <w:b/>
                <w:color w:val="000000"/>
                <w:sz w:val="24"/>
              </w:rPr>
              <w:t xml:space="preserve">формы </w:t>
            </w:r>
            <w:r>
              <w:br/>
            </w:r>
            <w:r>
              <w:rPr>
                <w:rFonts w:ascii="Times New Roman" w:eastAsia="Times New Roman" w:hAnsi="Times New Roman"/>
                <w:b/>
                <w:color w:val="000000"/>
                <w:sz w:val="24"/>
              </w:rPr>
              <w:t>контроля</w:t>
            </w:r>
          </w:p>
        </w:tc>
      </w:tr>
      <w:tr w:rsidR="00267656" w:rsidTr="00DE65A2">
        <w:trPr>
          <w:trHeight w:hRule="exact" w:val="828"/>
        </w:trPr>
        <w:tc>
          <w:tcPr>
            <w:tcW w:w="576"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4766"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 xml:space="preserve">всего </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pPr>
            <w:r>
              <w:rPr>
                <w:rFonts w:ascii="Times New Roman" w:eastAsia="Times New Roman" w:hAnsi="Times New Roman"/>
                <w:b/>
                <w:color w:val="000000"/>
                <w:sz w:val="24"/>
              </w:rPr>
              <w:t>контрольные работы</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pPr>
            <w:r>
              <w:rPr>
                <w:rFonts w:ascii="Times New Roman" w:eastAsia="Times New Roman" w:hAnsi="Times New Roman"/>
                <w:b/>
                <w:color w:val="000000"/>
                <w:sz w:val="24"/>
              </w:rPr>
              <w:t>практические работы</w:t>
            </w:r>
          </w:p>
        </w:tc>
        <w:tc>
          <w:tcPr>
            <w:tcW w:w="1190" w:type="dxa"/>
            <w:vMerge/>
            <w:tcBorders>
              <w:top w:val="single" w:sz="4" w:space="0" w:color="000000"/>
              <w:left w:val="single" w:sz="4" w:space="0" w:color="000000"/>
              <w:bottom w:val="single" w:sz="4" w:space="0" w:color="000000"/>
              <w:right w:val="single" w:sz="4" w:space="0" w:color="000000"/>
            </w:tcBorders>
          </w:tcPr>
          <w:p w:rsidR="00267656" w:rsidRDefault="00267656"/>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576"/>
              <w:rPr>
                <w:lang w:val="ru-RU"/>
              </w:rPr>
            </w:pPr>
            <w:r w:rsidRPr="00E809BF">
              <w:rPr>
                <w:rFonts w:ascii="Times New Roman" w:eastAsia="Times New Roman" w:hAnsi="Times New Roman"/>
                <w:color w:val="000000"/>
                <w:sz w:val="24"/>
                <w:lang w:val="ru-RU"/>
              </w:rPr>
              <w:t>Физическая культура и здоровый образ жизни.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ind w:left="72" w:right="432"/>
              <w:rPr>
                <w:lang w:val="ru-RU"/>
              </w:rPr>
            </w:pPr>
            <w:r w:rsidRPr="00E809BF">
              <w:rPr>
                <w:rFonts w:ascii="Times New Roman" w:eastAsia="Times New Roman" w:hAnsi="Times New Roman"/>
                <w:color w:val="000000"/>
                <w:sz w:val="24"/>
                <w:lang w:val="ru-RU"/>
              </w:rPr>
              <w:t xml:space="preserve">Исторические сведения об Олимпийских играх Древней Греции. Расцвет и </w:t>
            </w:r>
            <w:r w:rsidRPr="00E809BF">
              <w:rPr>
                <w:lang w:val="ru-RU"/>
              </w:rPr>
              <w:br/>
            </w:r>
            <w:r w:rsidRPr="00E809BF">
              <w:rPr>
                <w:rFonts w:ascii="Times New Roman" w:eastAsia="Times New Roman" w:hAnsi="Times New Roman"/>
                <w:color w:val="000000"/>
                <w:sz w:val="24"/>
                <w:lang w:val="ru-RU"/>
              </w:rPr>
              <w:t>завершение истории Олимпийских игр древности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432"/>
              <w:rPr>
                <w:lang w:val="ru-RU"/>
              </w:rPr>
            </w:pPr>
            <w:r w:rsidRPr="00E809BF">
              <w:rPr>
                <w:rFonts w:ascii="Times New Roman" w:eastAsia="Times New Roman" w:hAnsi="Times New Roman"/>
                <w:color w:val="000000"/>
                <w:sz w:val="24"/>
                <w:lang w:val="ru-RU"/>
              </w:rPr>
              <w:t xml:space="preserve">Режим дня и его значение для учащихся школы, связь с  умственной </w:t>
            </w:r>
            <w:r w:rsidRPr="00E809BF">
              <w:rPr>
                <w:lang w:val="ru-RU"/>
              </w:rPr>
              <w:br/>
            </w:r>
            <w:r w:rsidRPr="00E809BF">
              <w:rPr>
                <w:rFonts w:ascii="Times New Roman" w:eastAsia="Times New Roman" w:hAnsi="Times New Roman"/>
                <w:color w:val="000000"/>
                <w:sz w:val="24"/>
                <w:lang w:val="ru-RU"/>
              </w:rPr>
              <w:t>работоспособностью</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30" w:lineRule="auto"/>
              <w:ind w:left="72"/>
              <w:rPr>
                <w:lang w:val="ru-RU"/>
              </w:rPr>
            </w:pPr>
            <w:r>
              <w:rPr>
                <w:rFonts w:ascii="Times New Roman" w:eastAsia="Times New Roman" w:hAnsi="Times New Roman"/>
                <w:color w:val="000000"/>
                <w:sz w:val="24"/>
              </w:rPr>
              <w:t>Составление индивидуального режима дня</w:t>
            </w:r>
            <w:r w:rsidR="006F4D55">
              <w:rPr>
                <w:rFonts w:ascii="Times New Roman" w:eastAsia="Times New Roman" w:hAnsi="Times New Roman"/>
                <w:color w:val="000000"/>
                <w:sz w:val="24"/>
                <w:lang w:val="ru-RU"/>
              </w:rPr>
              <w:t>.</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83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Осанка как показатель физического </w:t>
            </w:r>
            <w:r w:rsidRPr="00E809BF">
              <w:rPr>
                <w:lang w:val="ru-RU"/>
              </w:rPr>
              <w:br/>
            </w:r>
            <w:r w:rsidRPr="00E809BF">
              <w:rPr>
                <w:rFonts w:ascii="Times New Roman" w:eastAsia="Times New Roman" w:hAnsi="Times New Roman"/>
                <w:color w:val="000000"/>
                <w:sz w:val="24"/>
                <w:lang w:val="ru-RU"/>
              </w:rPr>
              <w:t xml:space="preserve">развития, правила предупреждения её </w:t>
            </w:r>
            <w:r w:rsidRPr="00E809BF">
              <w:rPr>
                <w:lang w:val="ru-RU"/>
              </w:rPr>
              <w:br/>
            </w:r>
            <w:r w:rsidRPr="00E809BF">
              <w:rPr>
                <w:rFonts w:ascii="Times New Roman" w:eastAsia="Times New Roman" w:hAnsi="Times New Roman"/>
                <w:color w:val="000000"/>
                <w:sz w:val="24"/>
                <w:lang w:val="ru-RU"/>
              </w:rPr>
              <w:t xml:space="preserve">нарушений в  условиях учебной и бытовой деятельности. </w:t>
            </w:r>
            <w:r>
              <w:rPr>
                <w:rFonts w:ascii="Times New Roman" w:eastAsia="Times New Roman" w:hAnsi="Times New Roman"/>
                <w:color w:val="000000"/>
                <w:sz w:val="24"/>
              </w:rPr>
              <w:t xml:space="preserve">Способы измерения и </w:t>
            </w:r>
            <w:r>
              <w:br/>
            </w:r>
            <w:r>
              <w:rPr>
                <w:rFonts w:ascii="Times New Roman" w:eastAsia="Times New Roman" w:hAnsi="Times New Roman"/>
                <w:color w:val="000000"/>
                <w:sz w:val="24"/>
              </w:rPr>
              <w:t>оценивания осанки</w:t>
            </w:r>
            <w:r w:rsidR="006F4D55">
              <w:rPr>
                <w:rFonts w:ascii="Times New Roman" w:eastAsia="Times New Roman" w:hAnsi="Times New Roman"/>
                <w:color w:val="000000"/>
                <w:sz w:val="24"/>
                <w:lang w:val="ru-RU"/>
              </w:rPr>
              <w:t>.</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288"/>
              <w:rPr>
                <w:lang w:val="ru-RU"/>
              </w:rPr>
            </w:pPr>
            <w:r w:rsidRPr="00E809BF">
              <w:rPr>
                <w:rFonts w:ascii="Times New Roman" w:eastAsia="Times New Roman" w:hAnsi="Times New Roman"/>
                <w:color w:val="000000"/>
                <w:sz w:val="24"/>
                <w:lang w:val="ru-RU"/>
              </w:rPr>
              <w:t>Роль и значение физкультурно</w:t>
            </w:r>
            <w:r w:rsidR="006F4D55">
              <w:rPr>
                <w:rFonts w:ascii="Times New Roman" w:eastAsia="Times New Roman" w:hAnsi="Times New Roman"/>
                <w:color w:val="000000"/>
                <w:sz w:val="24"/>
                <w:lang w:val="ru-RU"/>
              </w:rPr>
              <w:t xml:space="preserve"> </w:t>
            </w:r>
            <w:r w:rsidRPr="00E809BF">
              <w:rPr>
                <w:rFonts w:ascii="Times New Roman" w:eastAsia="Times New Roman" w:hAnsi="Times New Roman"/>
                <w:color w:val="000000"/>
                <w:sz w:val="24"/>
                <w:lang w:val="ru-RU"/>
              </w:rPr>
              <w:t>-</w:t>
            </w:r>
            <w:r w:rsidRPr="00E809BF">
              <w:rPr>
                <w:lang w:val="ru-RU"/>
              </w:rPr>
              <w:br/>
            </w:r>
            <w:r w:rsidRPr="00E809BF">
              <w:rPr>
                <w:rFonts w:ascii="Times New Roman" w:eastAsia="Times New Roman" w:hAnsi="Times New Roman"/>
                <w:color w:val="000000"/>
                <w:sz w:val="24"/>
                <w:lang w:val="ru-RU"/>
              </w:rPr>
              <w:t>оздоровительной деятельности в здоровом образе жизни современного человека.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4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864"/>
              <w:rPr>
                <w:lang w:val="ru-RU"/>
              </w:rPr>
            </w:pPr>
            <w:r w:rsidRPr="00E809BF">
              <w:rPr>
                <w:rFonts w:ascii="Times New Roman" w:eastAsia="Times New Roman" w:hAnsi="Times New Roman"/>
                <w:color w:val="000000"/>
                <w:sz w:val="24"/>
                <w:lang w:val="ru-RU"/>
              </w:rPr>
              <w:t xml:space="preserve"> Упражнения на развитие гибкости и подвижности суставов и развитие координации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432"/>
              <w:rPr>
                <w:lang w:val="ru-RU"/>
              </w:rPr>
            </w:pPr>
            <w:r w:rsidRPr="00E809BF">
              <w:rPr>
                <w:rFonts w:ascii="Times New Roman" w:eastAsia="Times New Roman" w:hAnsi="Times New Roman"/>
                <w:color w:val="000000"/>
                <w:sz w:val="24"/>
                <w:lang w:val="ru-RU"/>
              </w:rPr>
              <w:t>Роль и значение спортивно</w:t>
            </w:r>
            <w:r w:rsidR="006F4D55">
              <w:rPr>
                <w:rFonts w:ascii="Times New Roman" w:eastAsia="Times New Roman" w:hAnsi="Times New Roman"/>
                <w:color w:val="000000"/>
                <w:sz w:val="24"/>
                <w:lang w:val="ru-RU"/>
              </w:rPr>
              <w:t xml:space="preserve"> </w:t>
            </w:r>
            <w:r w:rsidRPr="00E809BF">
              <w:rPr>
                <w:rFonts w:ascii="Times New Roman" w:eastAsia="Times New Roman" w:hAnsi="Times New Roman"/>
                <w:color w:val="000000"/>
                <w:sz w:val="24"/>
                <w:lang w:val="ru-RU"/>
              </w:rPr>
              <w:t>-</w:t>
            </w:r>
            <w:r w:rsidR="006F4D55">
              <w:rPr>
                <w:rFonts w:ascii="Times New Roman" w:eastAsia="Times New Roman" w:hAnsi="Times New Roman"/>
                <w:color w:val="000000"/>
                <w:sz w:val="24"/>
                <w:lang w:val="ru-RU"/>
              </w:rPr>
              <w:t xml:space="preserve"> </w:t>
            </w:r>
            <w:proofErr w:type="gramStart"/>
            <w:r w:rsidRPr="00E809BF">
              <w:rPr>
                <w:rFonts w:ascii="Times New Roman" w:eastAsia="Times New Roman" w:hAnsi="Times New Roman"/>
                <w:color w:val="000000"/>
                <w:sz w:val="24"/>
                <w:lang w:val="ru-RU"/>
              </w:rPr>
              <w:t>оздорови-тельной</w:t>
            </w:r>
            <w:proofErr w:type="gramEnd"/>
            <w:r w:rsidRPr="00E809BF">
              <w:rPr>
                <w:rFonts w:ascii="Times New Roman" w:eastAsia="Times New Roman" w:hAnsi="Times New Roman"/>
                <w:color w:val="000000"/>
                <w:sz w:val="24"/>
                <w:lang w:val="ru-RU"/>
              </w:rPr>
              <w:t xml:space="preserve"> деятельности в здоровом образе жизни современного человека.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Кувырки вперёд и назад в группировке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t>1</w:t>
            </w:r>
            <w:r w:rsidR="00DE65A2">
              <w:rPr>
                <w:rFonts w:ascii="Times New Roman" w:eastAsia="Times New Roman" w:hAnsi="Times New Roman"/>
                <w:color w:val="000000"/>
                <w:sz w:val="24"/>
                <w:lang w:val="ru-RU"/>
              </w:rPr>
              <w:t>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Кувырки вперёд и назад в группировке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t>1</w:t>
            </w:r>
            <w:r w:rsidR="00DE65A2">
              <w:rPr>
                <w:rFonts w:ascii="Times New Roman" w:eastAsia="Times New Roman" w:hAnsi="Times New Roman"/>
                <w:color w:val="000000"/>
                <w:sz w:val="24"/>
                <w:lang w:val="ru-RU"/>
              </w:rPr>
              <w:t>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6F4D55">
            <w:pPr>
              <w:autoSpaceDE w:val="0"/>
              <w:autoSpaceDN w:val="0"/>
              <w:spacing w:before="98" w:after="0" w:line="230" w:lineRule="auto"/>
              <w:ind w:left="72"/>
            </w:pPr>
            <w:r>
              <w:rPr>
                <w:rFonts w:ascii="Times New Roman" w:eastAsia="Times New Roman" w:hAnsi="Times New Roman"/>
                <w:color w:val="000000"/>
                <w:sz w:val="24"/>
                <w:lang w:val="ru-RU"/>
              </w:rPr>
              <w:t>К</w:t>
            </w:r>
            <w:r w:rsidR="00E809BF">
              <w:rPr>
                <w:rFonts w:ascii="Times New Roman" w:eastAsia="Times New Roman" w:hAnsi="Times New Roman"/>
                <w:color w:val="000000"/>
                <w:sz w:val="24"/>
              </w:rPr>
              <w:t>увырки вперёд ноги «скрестно»</w:t>
            </w:r>
          </w:p>
        </w:tc>
        <w:tc>
          <w:tcPr>
            <w:tcW w:w="73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30"/>
        </w:trPr>
        <w:tc>
          <w:tcPr>
            <w:tcW w:w="57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100" w:after="0" w:line="230" w:lineRule="auto"/>
              <w:ind w:left="72"/>
            </w:pPr>
            <w:r>
              <w:rPr>
                <w:rFonts w:ascii="Times New Roman" w:eastAsia="Times New Roman" w:hAnsi="Times New Roman"/>
                <w:color w:val="000000"/>
                <w:sz w:val="24"/>
              </w:rPr>
              <w:t>1</w:t>
            </w:r>
            <w:r w:rsidR="00DE65A2">
              <w:rPr>
                <w:rFonts w:ascii="Times New Roman" w:eastAsia="Times New Roman" w:hAnsi="Times New Roman"/>
                <w:color w:val="000000"/>
                <w:sz w:val="24"/>
                <w:lang w:val="ru-RU"/>
              </w:rPr>
              <w:t>2</w:t>
            </w:r>
            <w:r>
              <w:rPr>
                <w:rFonts w:ascii="Times New Roman" w:eastAsia="Times New Roman" w:hAnsi="Times New Roman"/>
                <w:color w:val="000000"/>
                <w:sz w:val="24"/>
              </w:rPr>
              <w:t>.</w:t>
            </w:r>
          </w:p>
        </w:tc>
        <w:tc>
          <w:tcPr>
            <w:tcW w:w="476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6F4D55">
            <w:pPr>
              <w:autoSpaceDE w:val="0"/>
              <w:autoSpaceDN w:val="0"/>
              <w:spacing w:before="100" w:after="0" w:line="230" w:lineRule="auto"/>
              <w:ind w:left="72"/>
              <w:rPr>
                <w:lang w:val="ru-RU"/>
              </w:rPr>
            </w:pPr>
            <w:r>
              <w:rPr>
                <w:rFonts w:ascii="Times New Roman" w:eastAsia="Times New Roman" w:hAnsi="Times New Roman"/>
                <w:color w:val="000000"/>
                <w:sz w:val="24"/>
                <w:lang w:val="ru-RU"/>
              </w:rPr>
              <w:t>К</w:t>
            </w:r>
            <w:r w:rsidR="00E809BF" w:rsidRPr="00E809BF">
              <w:rPr>
                <w:rFonts w:ascii="Times New Roman" w:eastAsia="Times New Roman" w:hAnsi="Times New Roman"/>
                <w:color w:val="000000"/>
                <w:sz w:val="24"/>
                <w:lang w:val="ru-RU"/>
              </w:rPr>
              <w:t>увырки назад из стойки на лопатках</w:t>
            </w:r>
          </w:p>
        </w:tc>
        <w:tc>
          <w:tcPr>
            <w:tcW w:w="73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lastRenderedPageBreak/>
              <w:t>1</w:t>
            </w:r>
            <w:r w:rsidR="00DE65A2">
              <w:rPr>
                <w:rFonts w:ascii="Times New Roman" w:eastAsia="Times New Roman" w:hAnsi="Times New Roman"/>
                <w:color w:val="000000"/>
                <w:sz w:val="24"/>
                <w:lang w:val="ru-RU"/>
              </w:rPr>
              <w:t>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ind w:left="72" w:right="288"/>
              <w:rPr>
                <w:lang w:val="ru-RU"/>
              </w:rPr>
            </w:pPr>
            <w:r w:rsidRPr="00E809BF">
              <w:rPr>
                <w:rFonts w:ascii="Times New Roman" w:eastAsia="Times New Roman" w:hAnsi="Times New Roman"/>
                <w:color w:val="000000"/>
                <w:sz w:val="24"/>
                <w:lang w:val="ru-RU"/>
              </w:rPr>
              <w:t>Опорные прыжки: через гимнастического козла ноги врозь; опорные прыжки на гимнастического козла с  последующим спрыгиванием.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t>1</w:t>
            </w:r>
            <w:r w:rsidR="00DE65A2">
              <w:rPr>
                <w:rFonts w:ascii="Times New Roman" w:eastAsia="Times New Roman" w:hAnsi="Times New Roman"/>
                <w:color w:val="000000"/>
                <w:sz w:val="24"/>
                <w:lang w:val="ru-RU"/>
              </w:rPr>
              <w:t>4</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Упражнения на низком гимнастическом бревне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t>1</w:t>
            </w:r>
            <w:r w:rsidR="00DE65A2">
              <w:rPr>
                <w:rFonts w:ascii="Times New Roman" w:eastAsia="Times New Roman" w:hAnsi="Times New Roman"/>
                <w:color w:val="000000"/>
                <w:sz w:val="24"/>
                <w:lang w:val="ru-RU"/>
              </w:rPr>
              <w:t>5</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Упражнения на гимнастической лестнице.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16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Расхождение на гимнастической скамейке правым и левым боком способом</w:t>
            </w:r>
            <w:r w:rsidRPr="00E809BF">
              <w:rPr>
                <w:lang w:val="ru-RU"/>
              </w:rPr>
              <w:br/>
            </w:r>
            <w:r w:rsidRPr="00E809BF">
              <w:rPr>
                <w:rFonts w:ascii="Times New Roman" w:eastAsia="Times New Roman" w:hAnsi="Times New Roman"/>
                <w:color w:val="000000"/>
                <w:sz w:val="24"/>
                <w:lang w:val="ru-RU"/>
              </w:rPr>
              <w:t>«удерживая за плечи»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3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100" w:after="0" w:line="230" w:lineRule="auto"/>
              <w:ind w:left="72"/>
            </w:pPr>
            <w:r>
              <w:rPr>
                <w:rFonts w:ascii="Times New Roman" w:eastAsia="Times New Roman" w:hAnsi="Times New Roman"/>
                <w:color w:val="000000"/>
                <w:sz w:val="24"/>
                <w:lang w:val="ru-RU"/>
              </w:rPr>
              <w:t>17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62" w:lineRule="auto"/>
              <w:ind w:left="72" w:right="144"/>
              <w:rPr>
                <w:lang w:val="ru-RU"/>
              </w:rPr>
            </w:pPr>
            <w:r w:rsidRPr="00E809BF">
              <w:rPr>
                <w:rFonts w:ascii="Times New Roman" w:eastAsia="Times New Roman" w:hAnsi="Times New Roman"/>
                <w:color w:val="000000"/>
                <w:sz w:val="24"/>
                <w:lang w:val="ru-RU"/>
              </w:rPr>
              <w:t>Бег на длинные дистанции с равномерной скоростью передвижения с высокого старта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18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ind w:left="72" w:right="144"/>
              <w:rPr>
                <w:lang w:val="ru-RU"/>
              </w:rPr>
            </w:pPr>
            <w:r w:rsidRPr="00E809BF">
              <w:rPr>
                <w:rFonts w:ascii="Times New Roman" w:eastAsia="Times New Roman" w:hAnsi="Times New Roman"/>
                <w:color w:val="000000"/>
                <w:sz w:val="24"/>
                <w:lang w:val="ru-RU"/>
              </w:rPr>
              <w:t>Знакомство с рекомендациями по технике безопасности во время выполнения беговых упражнений на самостоятельных занятиях легкой атлетикой.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19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6F4D55">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Б</w:t>
            </w:r>
            <w:r w:rsidR="00E809BF" w:rsidRPr="00E809BF">
              <w:rPr>
                <w:rFonts w:ascii="Times New Roman" w:eastAsia="Times New Roman" w:hAnsi="Times New Roman"/>
                <w:color w:val="000000"/>
                <w:sz w:val="24"/>
                <w:lang w:val="ru-RU"/>
              </w:rPr>
              <w:t>ег на короткие дистанции с максимальной скоростью передвижения.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4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20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008"/>
              <w:rPr>
                <w:lang w:val="ru-RU"/>
              </w:rPr>
            </w:pPr>
            <w:r w:rsidRPr="00E809BF">
              <w:rPr>
                <w:rFonts w:ascii="Times New Roman" w:eastAsia="Times New Roman" w:hAnsi="Times New Roman"/>
                <w:color w:val="000000"/>
                <w:sz w:val="24"/>
                <w:lang w:val="ru-RU"/>
              </w:rPr>
              <w:t>Беговые упражнения скоростной и координационной направленности: челночный бег</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t>2</w:t>
            </w:r>
            <w:r w:rsidR="00DE65A2">
              <w:rPr>
                <w:rFonts w:ascii="Times New Roman" w:eastAsia="Times New Roman" w:hAnsi="Times New Roman"/>
                <w:color w:val="000000"/>
                <w:sz w:val="24"/>
                <w:lang w:val="ru-RU"/>
              </w:rPr>
              <w:t>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максимальной скоростью на дистанции 30 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t>2</w:t>
            </w:r>
            <w:r w:rsidR="00DE65A2">
              <w:rPr>
                <w:rFonts w:ascii="Times New Roman" w:eastAsia="Times New Roman" w:hAnsi="Times New Roman"/>
                <w:color w:val="000000"/>
                <w:sz w:val="24"/>
                <w:lang w:val="ru-RU"/>
              </w:rPr>
              <w:t>2</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максимальной скоростью на дистанции 60 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t>2</w:t>
            </w:r>
            <w:r w:rsidR="00DE65A2">
              <w:rPr>
                <w:rFonts w:ascii="Times New Roman" w:eastAsia="Times New Roman" w:hAnsi="Times New Roman"/>
                <w:color w:val="000000"/>
                <w:sz w:val="24"/>
                <w:lang w:val="ru-RU"/>
              </w:rPr>
              <w:t>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ind w:left="72" w:right="144"/>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максимальной скоростью на дистанции 100 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t>2</w:t>
            </w:r>
            <w:r w:rsidR="00DE65A2">
              <w:rPr>
                <w:rFonts w:ascii="Times New Roman" w:eastAsia="Times New Roman" w:hAnsi="Times New Roman"/>
                <w:color w:val="000000"/>
                <w:sz w:val="24"/>
                <w:lang w:val="ru-RU"/>
              </w:rPr>
              <w:t>4</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864"/>
              <w:rPr>
                <w:lang w:val="ru-RU"/>
              </w:rPr>
            </w:pPr>
            <w:r w:rsidRPr="00E809BF">
              <w:rPr>
                <w:rFonts w:ascii="Times New Roman" w:eastAsia="Times New Roman" w:hAnsi="Times New Roman"/>
                <w:color w:val="000000"/>
                <w:sz w:val="24"/>
                <w:lang w:val="ru-RU"/>
              </w:rPr>
              <w:t>Прыжки в длину с  разбега способом</w:t>
            </w:r>
            <w:r w:rsidR="006F4D55">
              <w:rPr>
                <w:rFonts w:ascii="Times New Roman" w:eastAsia="Times New Roman" w:hAnsi="Times New Roman"/>
                <w:color w:val="000000"/>
                <w:sz w:val="24"/>
                <w:lang w:val="ru-RU"/>
              </w:rPr>
              <w:t xml:space="preserve"> </w:t>
            </w:r>
            <w:r w:rsidRPr="00E809BF">
              <w:rPr>
                <w:rFonts w:ascii="Times New Roman" w:eastAsia="Times New Roman" w:hAnsi="Times New Roman"/>
                <w:color w:val="000000"/>
                <w:sz w:val="24"/>
                <w:lang w:val="ru-RU"/>
              </w:rPr>
              <w:t>«согнув ноги"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25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6F4D55" w:rsidP="006F4D55">
            <w:pPr>
              <w:autoSpaceDE w:val="0"/>
              <w:autoSpaceDN w:val="0"/>
              <w:spacing w:before="98" w:after="0" w:line="230" w:lineRule="auto"/>
              <w:ind w:left="72"/>
              <w:rPr>
                <w:lang w:val="ru-RU"/>
              </w:rPr>
            </w:pPr>
            <w:r>
              <w:rPr>
                <w:rFonts w:ascii="Times New Roman" w:eastAsia="Times New Roman" w:hAnsi="Times New Roman"/>
                <w:color w:val="000000"/>
                <w:sz w:val="24"/>
                <w:lang w:val="ru-RU"/>
              </w:rPr>
              <w:t>П</w:t>
            </w:r>
            <w:r w:rsidR="00E809BF" w:rsidRPr="00E809BF">
              <w:rPr>
                <w:rFonts w:ascii="Times New Roman" w:eastAsia="Times New Roman" w:hAnsi="Times New Roman"/>
                <w:color w:val="000000"/>
                <w:sz w:val="24"/>
                <w:lang w:val="ru-RU"/>
              </w:rPr>
              <w:t>рыжки в высоту с прямого разбега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83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26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технике безопасности на занятиях </w:t>
            </w:r>
            <w:r w:rsidRPr="00E809BF">
              <w:rPr>
                <w:lang w:val="ru-RU"/>
              </w:rPr>
              <w:br/>
            </w:r>
            <w:r w:rsidRPr="00E809BF">
              <w:rPr>
                <w:rFonts w:ascii="Times New Roman" w:eastAsia="Times New Roman" w:hAnsi="Times New Roman"/>
                <w:color w:val="000000"/>
                <w:sz w:val="24"/>
                <w:lang w:val="ru-RU"/>
              </w:rPr>
              <w:t xml:space="preserve">прыжками и со способами их </w:t>
            </w:r>
            <w:r w:rsidRPr="00E809BF">
              <w:rPr>
                <w:lang w:val="ru-RU"/>
              </w:rPr>
              <w:br/>
            </w:r>
            <w:r w:rsidRPr="00E809BF">
              <w:rPr>
                <w:rFonts w:ascii="Times New Roman" w:eastAsia="Times New Roman" w:hAnsi="Times New Roman"/>
                <w:color w:val="000000"/>
                <w:sz w:val="24"/>
                <w:lang w:val="ru-RU"/>
              </w:rPr>
              <w:t xml:space="preserve">использования для развития скоростно-силовых </w:t>
            </w:r>
            <w:r w:rsidR="006F4D55">
              <w:rPr>
                <w:rFonts w:ascii="Times New Roman" w:eastAsia="Times New Roman" w:hAnsi="Times New Roman"/>
                <w:color w:val="000000"/>
                <w:sz w:val="24"/>
                <w:lang w:val="ru-RU"/>
              </w:rPr>
              <w:t>способ</w:t>
            </w:r>
            <w:r w:rsidRPr="00E809BF">
              <w:rPr>
                <w:rFonts w:ascii="Times New Roman" w:eastAsia="Times New Roman" w:hAnsi="Times New Roman"/>
                <w:color w:val="000000"/>
                <w:sz w:val="24"/>
                <w:lang w:val="ru-RU"/>
              </w:rPr>
              <w:t>ностей».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lastRenderedPageBreak/>
              <w:t>27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720"/>
              <w:rPr>
                <w:lang w:val="ru-RU"/>
              </w:rPr>
            </w:pPr>
            <w:r w:rsidRPr="00E809BF">
              <w:rPr>
                <w:rFonts w:ascii="Times New Roman" w:eastAsia="Times New Roman" w:hAnsi="Times New Roman"/>
                <w:color w:val="000000"/>
                <w:sz w:val="24"/>
                <w:lang w:val="ru-RU"/>
              </w:rPr>
              <w:t xml:space="preserve">Метание малого мяча с места в </w:t>
            </w:r>
            <w:r w:rsidRPr="00E809BF">
              <w:rPr>
                <w:lang w:val="ru-RU"/>
              </w:rPr>
              <w:br/>
            </w:r>
            <w:r w:rsidRPr="00E809BF">
              <w:rPr>
                <w:rFonts w:ascii="Times New Roman" w:eastAsia="Times New Roman" w:hAnsi="Times New Roman"/>
                <w:color w:val="000000"/>
                <w:sz w:val="24"/>
                <w:lang w:val="ru-RU"/>
              </w:rPr>
              <w:t>вертикальную неподвижную мишень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83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100" w:after="0" w:line="230" w:lineRule="auto"/>
              <w:ind w:left="72"/>
            </w:pPr>
            <w:r>
              <w:rPr>
                <w:rFonts w:ascii="Times New Roman" w:eastAsia="Times New Roman" w:hAnsi="Times New Roman"/>
                <w:color w:val="000000"/>
                <w:sz w:val="24"/>
                <w:lang w:val="ru-RU"/>
              </w:rPr>
              <w:t>28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81" w:lineRule="auto"/>
              <w:ind w:left="72"/>
              <w:rPr>
                <w:lang w:val="ru-RU"/>
              </w:rPr>
            </w:pPr>
            <w:r w:rsidRPr="00E809BF">
              <w:rPr>
                <w:rFonts w:ascii="Times New Roman" w:eastAsia="Times New Roman" w:hAnsi="Times New Roman"/>
                <w:color w:val="000000"/>
                <w:sz w:val="24"/>
                <w:lang w:val="ru-RU"/>
              </w:rPr>
              <w:t xml:space="preserve">«Знакомство с рекомендациями по технике безопасности при выполнении упражнений в метании малого мяча и со способами их </w:t>
            </w:r>
            <w:r w:rsidRPr="00E809BF">
              <w:rPr>
                <w:lang w:val="ru-RU"/>
              </w:rPr>
              <w:br/>
            </w:r>
            <w:r w:rsidRPr="00E809BF">
              <w:rPr>
                <w:rFonts w:ascii="Times New Roman" w:eastAsia="Times New Roman" w:hAnsi="Times New Roman"/>
                <w:color w:val="000000"/>
                <w:sz w:val="24"/>
                <w:lang w:val="ru-RU"/>
              </w:rPr>
              <w:t xml:space="preserve">использования для развития точности </w:t>
            </w:r>
            <w:r w:rsidRPr="00E809BF">
              <w:rPr>
                <w:lang w:val="ru-RU"/>
              </w:rPr>
              <w:br/>
            </w:r>
            <w:r w:rsidRPr="00E809BF">
              <w:rPr>
                <w:rFonts w:ascii="Times New Roman" w:eastAsia="Times New Roman" w:hAnsi="Times New Roman"/>
                <w:color w:val="000000"/>
                <w:sz w:val="24"/>
                <w:lang w:val="ru-RU"/>
              </w:rPr>
              <w:t>движения»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pPr>
              <w:autoSpaceDE w:val="0"/>
              <w:autoSpaceDN w:val="0"/>
              <w:spacing w:before="98" w:after="0" w:line="230" w:lineRule="auto"/>
              <w:ind w:left="72"/>
            </w:pPr>
            <w:r>
              <w:rPr>
                <w:rFonts w:ascii="Times New Roman" w:eastAsia="Times New Roman" w:hAnsi="Times New Roman"/>
                <w:color w:val="000000"/>
                <w:sz w:val="24"/>
                <w:lang w:val="ru-RU"/>
              </w:rPr>
              <w:t>29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Метание малого мяча на дальность с трёх шагов разбега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E65A2">
            <w:pPr>
              <w:autoSpaceDE w:val="0"/>
              <w:autoSpaceDN w:val="0"/>
              <w:spacing w:before="98" w:after="0" w:line="230" w:lineRule="auto"/>
              <w:ind w:left="72"/>
            </w:pPr>
            <w:r>
              <w:rPr>
                <w:rFonts w:ascii="Times New Roman" w:eastAsia="Times New Roman" w:hAnsi="Times New Roman"/>
                <w:color w:val="000000"/>
                <w:sz w:val="24"/>
              </w:rPr>
              <w:t>3</w:t>
            </w:r>
            <w:r w:rsidR="00DE65A2">
              <w:rPr>
                <w:rFonts w:ascii="Times New Roman" w:eastAsia="Times New Roman" w:hAnsi="Times New Roman"/>
                <w:color w:val="000000"/>
                <w:sz w:val="24"/>
                <w:lang w:val="ru-RU"/>
              </w:rPr>
              <w:t>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Передвижение на лыжах попеременным двухшажным ходом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E65A2">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DE65A2" w:rsidRDefault="00DE65A2">
            <w:pPr>
              <w:autoSpaceDE w:val="0"/>
              <w:autoSpaceDN w:val="0"/>
              <w:spacing w:before="98" w:after="0" w:line="230" w:lineRule="auto"/>
              <w:ind w:left="72"/>
              <w:rPr>
                <w:lang w:val="ru-RU"/>
              </w:rPr>
            </w:pPr>
            <w:r>
              <w:rPr>
                <w:lang w:val="ru-RU"/>
              </w:rPr>
              <w:t>31</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E809BF" w:rsidRDefault="00DE65A2" w:rsidP="0058665A">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Передвижение на лыжах попеременным двухшажным ходом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rsidP="0058665A">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rsidP="0058665A">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E65A2">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lang w:val="ru-RU"/>
              </w:rPr>
              <w:t>32</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E809BF" w:rsidRDefault="00DE65A2">
            <w:pPr>
              <w:autoSpaceDE w:val="0"/>
              <w:autoSpaceDN w:val="0"/>
              <w:spacing w:before="98" w:after="0" w:line="262" w:lineRule="auto"/>
              <w:ind w:left="72"/>
              <w:rPr>
                <w:lang w:val="ru-RU"/>
              </w:rPr>
            </w:pPr>
            <w:r w:rsidRPr="00E809BF">
              <w:rPr>
                <w:rFonts w:ascii="Times New Roman" w:eastAsia="Times New Roman" w:hAnsi="Times New Roman"/>
                <w:color w:val="000000"/>
                <w:sz w:val="24"/>
                <w:lang w:val="ru-RU"/>
              </w:rPr>
              <w:t>Повороты на лыжах переступанием на месте и в  движении по учебной дистанции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58665A">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33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58665A" w:rsidP="0058665A">
            <w:pPr>
              <w:autoSpaceDE w:val="0"/>
              <w:autoSpaceDN w:val="0"/>
              <w:spacing w:before="98" w:after="0" w:line="262" w:lineRule="auto"/>
              <w:ind w:left="72"/>
              <w:rPr>
                <w:lang w:val="ru-RU"/>
              </w:rPr>
            </w:pPr>
            <w:r w:rsidRPr="00E809BF">
              <w:rPr>
                <w:rFonts w:ascii="Times New Roman" w:eastAsia="Times New Roman" w:hAnsi="Times New Roman"/>
                <w:color w:val="000000"/>
                <w:sz w:val="24"/>
                <w:lang w:val="ru-RU"/>
              </w:rPr>
              <w:t>Повороты на лыжах переступанием на месте и в  движении по учебной дистанции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E65A2">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rsidP="0058665A">
            <w:pPr>
              <w:autoSpaceDE w:val="0"/>
              <w:autoSpaceDN w:val="0"/>
              <w:spacing w:before="98" w:after="0" w:line="230" w:lineRule="auto"/>
              <w:ind w:left="72"/>
            </w:pPr>
            <w:r>
              <w:rPr>
                <w:rFonts w:ascii="Times New Roman" w:eastAsia="Times New Roman" w:hAnsi="Times New Roman"/>
                <w:color w:val="000000"/>
                <w:sz w:val="24"/>
                <w:lang w:val="ru-RU"/>
              </w:rPr>
              <w:t>3</w:t>
            </w:r>
            <w:r w:rsidR="0058665A">
              <w:rPr>
                <w:rFonts w:ascii="Times New Roman" w:eastAsia="Times New Roman" w:hAnsi="Times New Roman"/>
                <w:color w:val="000000"/>
                <w:sz w:val="24"/>
                <w:lang w:val="ru-RU"/>
              </w:rPr>
              <w:t>4</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E809BF" w:rsidRDefault="00DE65A2">
            <w:pPr>
              <w:autoSpaceDE w:val="0"/>
              <w:autoSpaceDN w:val="0"/>
              <w:spacing w:before="98" w:after="0" w:line="262" w:lineRule="auto"/>
              <w:ind w:left="72" w:right="1008"/>
              <w:rPr>
                <w:lang w:val="ru-RU"/>
              </w:rPr>
            </w:pPr>
            <w:r w:rsidRPr="00E809BF">
              <w:rPr>
                <w:rFonts w:ascii="Times New Roman" w:eastAsia="Times New Roman" w:hAnsi="Times New Roman"/>
                <w:color w:val="000000"/>
                <w:sz w:val="24"/>
                <w:lang w:val="ru-RU"/>
              </w:rPr>
              <w:t>Подъём на лыжах в горку способом</w:t>
            </w:r>
            <w:r w:rsidR="006F4D55">
              <w:rPr>
                <w:rFonts w:ascii="Times New Roman" w:eastAsia="Times New Roman" w:hAnsi="Times New Roman"/>
                <w:color w:val="000000"/>
                <w:sz w:val="24"/>
                <w:lang w:val="ru-RU"/>
              </w:rPr>
              <w:t xml:space="preserve"> </w:t>
            </w:r>
            <w:r w:rsidRPr="00E809BF">
              <w:rPr>
                <w:rFonts w:ascii="Times New Roman" w:eastAsia="Times New Roman" w:hAnsi="Times New Roman"/>
                <w:color w:val="000000"/>
                <w:sz w:val="24"/>
                <w:lang w:val="ru-RU"/>
              </w:rPr>
              <w:t xml:space="preserve">«лесенка»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E65A2">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rsidP="0058665A">
            <w:pPr>
              <w:autoSpaceDE w:val="0"/>
              <w:autoSpaceDN w:val="0"/>
              <w:spacing w:before="98" w:after="0" w:line="230" w:lineRule="auto"/>
              <w:ind w:left="72"/>
            </w:pPr>
            <w:r>
              <w:rPr>
                <w:rFonts w:ascii="Times New Roman" w:eastAsia="Times New Roman" w:hAnsi="Times New Roman"/>
                <w:color w:val="000000"/>
                <w:sz w:val="24"/>
                <w:lang w:val="ru-RU"/>
              </w:rPr>
              <w:t>3</w:t>
            </w:r>
            <w:r w:rsidR="0058665A">
              <w:rPr>
                <w:rFonts w:ascii="Times New Roman" w:eastAsia="Times New Roman" w:hAnsi="Times New Roman"/>
                <w:color w:val="000000"/>
                <w:sz w:val="24"/>
                <w:lang w:val="ru-RU"/>
              </w:rPr>
              <w:t>5</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Спуск в основной стойке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E65A2">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rsidP="0058665A">
            <w:pPr>
              <w:autoSpaceDE w:val="0"/>
              <w:autoSpaceDN w:val="0"/>
              <w:spacing w:before="98" w:after="0" w:line="230" w:lineRule="auto"/>
              <w:ind w:left="72"/>
            </w:pPr>
            <w:r>
              <w:rPr>
                <w:rFonts w:ascii="Times New Roman" w:eastAsia="Times New Roman" w:hAnsi="Times New Roman"/>
                <w:color w:val="000000"/>
                <w:sz w:val="24"/>
                <w:lang w:val="ru-RU"/>
              </w:rPr>
              <w:t>3</w:t>
            </w:r>
            <w:r w:rsidR="0058665A">
              <w:rPr>
                <w:rFonts w:ascii="Times New Roman" w:eastAsia="Times New Roman" w:hAnsi="Times New Roman"/>
                <w:color w:val="000000"/>
                <w:sz w:val="24"/>
                <w:lang w:val="ru-RU"/>
              </w:rPr>
              <w:t>6</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E809BF" w:rsidRDefault="00DE65A2">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Преодоление небольших бугров и впадин при спуске с пологого склона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E65A2">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rsidP="0058665A">
            <w:pPr>
              <w:autoSpaceDE w:val="0"/>
              <w:autoSpaceDN w:val="0"/>
              <w:spacing w:before="98" w:after="0" w:line="230" w:lineRule="auto"/>
              <w:ind w:left="72"/>
            </w:pPr>
            <w:r>
              <w:rPr>
                <w:rFonts w:ascii="Times New Roman" w:eastAsia="Times New Roman" w:hAnsi="Times New Roman"/>
                <w:color w:val="000000"/>
                <w:sz w:val="24"/>
                <w:lang w:val="ru-RU"/>
              </w:rPr>
              <w:t>3</w:t>
            </w:r>
            <w:r w:rsidR="0058665A">
              <w:rPr>
                <w:rFonts w:ascii="Times New Roman" w:eastAsia="Times New Roman" w:hAnsi="Times New Roman"/>
                <w:color w:val="000000"/>
                <w:sz w:val="24"/>
                <w:lang w:val="ru-RU"/>
              </w:rPr>
              <w:t>7</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E809BF" w:rsidRDefault="00DE65A2">
            <w:pPr>
              <w:autoSpaceDE w:val="0"/>
              <w:autoSpaceDN w:val="0"/>
              <w:spacing w:before="98" w:after="0"/>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подготовительных и </w:t>
            </w:r>
            <w:r w:rsidRPr="00E809BF">
              <w:rPr>
                <w:lang w:val="ru-RU"/>
              </w:rPr>
              <w:br/>
            </w:r>
            <w:r w:rsidRPr="00E809BF">
              <w:rPr>
                <w:rFonts w:ascii="Times New Roman" w:eastAsia="Times New Roman" w:hAnsi="Times New Roman"/>
                <w:color w:val="000000"/>
                <w:sz w:val="24"/>
                <w:lang w:val="ru-RU"/>
              </w:rPr>
              <w:t>подводящих упражнений для освоения технических действий игры баскетбол».</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E65A2"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DE65A2" w:rsidP="0058665A">
            <w:pPr>
              <w:autoSpaceDE w:val="0"/>
              <w:autoSpaceDN w:val="0"/>
              <w:spacing w:before="98" w:after="0" w:line="230" w:lineRule="auto"/>
              <w:ind w:left="72"/>
            </w:pPr>
            <w:r>
              <w:rPr>
                <w:rFonts w:ascii="Times New Roman" w:eastAsia="Times New Roman" w:hAnsi="Times New Roman"/>
                <w:color w:val="000000"/>
                <w:sz w:val="24"/>
                <w:lang w:val="ru-RU"/>
              </w:rPr>
              <w:t>3</w:t>
            </w:r>
            <w:r w:rsidR="0058665A">
              <w:rPr>
                <w:rFonts w:ascii="Times New Roman" w:eastAsia="Times New Roman" w:hAnsi="Times New Roman"/>
                <w:color w:val="000000"/>
                <w:sz w:val="24"/>
                <w:lang w:val="ru-RU"/>
              </w:rPr>
              <w:t>8</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E809BF" w:rsidRDefault="002C1FA1">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Баскетбол. </w:t>
            </w:r>
            <w:r w:rsidR="00DE65A2" w:rsidRPr="00E809BF">
              <w:rPr>
                <w:rFonts w:ascii="Times New Roman" w:eastAsia="Times New Roman" w:hAnsi="Times New Roman"/>
                <w:color w:val="000000"/>
                <w:sz w:val="24"/>
                <w:lang w:val="ru-RU"/>
              </w:rPr>
              <w:t>Передача мяча двумя руками от груди, на месте и в движении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DE65A2">
        <w:trPr>
          <w:trHeight w:hRule="exact" w:val="116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3</w:t>
            </w:r>
            <w:r w:rsidR="0058665A">
              <w:rPr>
                <w:rFonts w:ascii="Times New Roman" w:eastAsia="Times New Roman" w:hAnsi="Times New Roman"/>
                <w:color w:val="000000"/>
                <w:sz w:val="24"/>
                <w:lang w:val="ru-RU"/>
              </w:rPr>
              <w:t>9</w:t>
            </w:r>
            <w:r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E809BF" w:rsidRDefault="002C1FA1">
            <w:pPr>
              <w:autoSpaceDE w:val="0"/>
              <w:autoSpaceDN w:val="0"/>
              <w:spacing w:before="98" w:after="0" w:line="271" w:lineRule="auto"/>
              <w:ind w:left="72" w:right="144"/>
              <w:rPr>
                <w:lang w:val="ru-RU"/>
              </w:rPr>
            </w:pPr>
            <w:r>
              <w:rPr>
                <w:rFonts w:ascii="Times New Roman" w:eastAsia="Times New Roman" w:hAnsi="Times New Roman"/>
                <w:color w:val="000000"/>
                <w:sz w:val="24"/>
                <w:lang w:val="ru-RU"/>
              </w:rPr>
              <w:t xml:space="preserve">Баскетбол. </w:t>
            </w:r>
            <w:r w:rsidR="00DE65A2" w:rsidRPr="00E809BF">
              <w:rPr>
                <w:rFonts w:ascii="Times New Roman" w:eastAsia="Times New Roman" w:hAnsi="Times New Roman"/>
                <w:color w:val="000000"/>
                <w:sz w:val="24"/>
                <w:lang w:val="ru-RU"/>
              </w:rPr>
              <w:t xml:space="preserve">Совершенствование ловли и передачи мяча без сопротивления и с сопротивлением </w:t>
            </w:r>
            <w:r w:rsidR="00DE65A2" w:rsidRPr="00E809BF">
              <w:rPr>
                <w:lang w:val="ru-RU"/>
              </w:rPr>
              <w:br/>
            </w:r>
            <w:r w:rsidR="00DE65A2" w:rsidRPr="00E809BF">
              <w:rPr>
                <w:rFonts w:ascii="Times New Roman" w:eastAsia="Times New Roman" w:hAnsi="Times New Roman"/>
                <w:color w:val="000000"/>
                <w:sz w:val="24"/>
                <w:lang w:val="ru-RU"/>
              </w:rPr>
              <w:t>защитника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E65A2" w:rsidRPr="002C1FA1" w:rsidTr="002C1FA1">
        <w:trPr>
          <w:trHeight w:hRule="exact" w:val="109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Default="0058665A">
            <w:pPr>
              <w:autoSpaceDE w:val="0"/>
              <w:autoSpaceDN w:val="0"/>
              <w:spacing w:before="98" w:after="0" w:line="230" w:lineRule="auto"/>
              <w:ind w:left="72"/>
            </w:pPr>
            <w:r>
              <w:rPr>
                <w:rFonts w:ascii="Times New Roman" w:eastAsia="Times New Roman" w:hAnsi="Times New Roman"/>
                <w:color w:val="000000"/>
                <w:sz w:val="24"/>
                <w:lang w:val="ru-RU"/>
              </w:rPr>
              <w:t>40</w:t>
            </w:r>
            <w:r w:rsidR="00DE65A2">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E809BF" w:rsidRDefault="002C1FA1">
            <w:pPr>
              <w:autoSpaceDE w:val="0"/>
              <w:autoSpaceDN w:val="0"/>
              <w:spacing w:before="98" w:after="0" w:line="262" w:lineRule="auto"/>
              <w:ind w:left="72" w:right="432"/>
              <w:rPr>
                <w:lang w:val="ru-RU"/>
              </w:rPr>
            </w:pPr>
            <w:r>
              <w:rPr>
                <w:rFonts w:ascii="Times New Roman" w:eastAsia="Times New Roman" w:hAnsi="Times New Roman"/>
                <w:color w:val="000000"/>
                <w:sz w:val="24"/>
                <w:lang w:val="ru-RU"/>
              </w:rPr>
              <w:t xml:space="preserve">Баскетбол. </w:t>
            </w:r>
            <w:r w:rsidR="00DE65A2" w:rsidRPr="00E809BF">
              <w:rPr>
                <w:rFonts w:ascii="Times New Roman" w:eastAsia="Times New Roman" w:hAnsi="Times New Roman"/>
                <w:color w:val="000000"/>
                <w:sz w:val="24"/>
                <w:lang w:val="ru-RU"/>
              </w:rPr>
              <w:t>Ведение мяча на месте и в движении «по прямой», «по кругу» и «змейкой»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DE65A2"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4</w:t>
            </w:r>
            <w:r w:rsidR="0058665A">
              <w:rPr>
                <w:rFonts w:ascii="Times New Roman" w:eastAsia="Times New Roman" w:hAnsi="Times New Roman"/>
                <w:color w:val="000000"/>
                <w:sz w:val="24"/>
                <w:lang w:val="ru-RU"/>
              </w:rPr>
              <w:t>1</w:t>
            </w:r>
            <w:r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E809BF" w:rsidRDefault="002C1FA1">
            <w:pPr>
              <w:autoSpaceDE w:val="0"/>
              <w:autoSpaceDN w:val="0"/>
              <w:spacing w:before="98" w:after="0" w:line="262" w:lineRule="auto"/>
              <w:ind w:left="72" w:right="576"/>
              <w:rPr>
                <w:lang w:val="ru-RU"/>
              </w:rPr>
            </w:pPr>
            <w:r>
              <w:rPr>
                <w:rFonts w:ascii="Times New Roman" w:eastAsia="Times New Roman" w:hAnsi="Times New Roman"/>
                <w:color w:val="000000"/>
                <w:sz w:val="24"/>
                <w:lang w:val="ru-RU"/>
              </w:rPr>
              <w:t xml:space="preserve">Баскетбол. </w:t>
            </w:r>
            <w:r w:rsidR="00DE65A2" w:rsidRPr="00E809BF">
              <w:rPr>
                <w:rFonts w:ascii="Times New Roman" w:eastAsia="Times New Roman" w:hAnsi="Times New Roman"/>
                <w:color w:val="000000"/>
                <w:sz w:val="24"/>
                <w:lang w:val="ru-RU"/>
              </w:rPr>
              <w:t>Бросок мяча в корзину двумя руками от груди с  места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2C1FA1" w:rsidRDefault="00DE65A2">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E65A2" w:rsidRPr="006F4D55" w:rsidRDefault="00DE65A2">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E65A2"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4</w:t>
            </w:r>
            <w:r w:rsidR="0058665A">
              <w:rPr>
                <w:rFonts w:ascii="Times New Roman" w:eastAsia="Times New Roman" w:hAnsi="Times New Roman"/>
                <w:color w:val="000000"/>
                <w:sz w:val="24"/>
                <w:lang w:val="ru-RU"/>
              </w:rPr>
              <w:t>2</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Ранее разученные технические действия с мячом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83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58665A">
            <w:pPr>
              <w:autoSpaceDE w:val="0"/>
              <w:autoSpaceDN w:val="0"/>
              <w:spacing w:before="98" w:after="0" w:line="230" w:lineRule="auto"/>
              <w:ind w:left="72"/>
            </w:pPr>
            <w:r>
              <w:rPr>
                <w:rFonts w:ascii="Times New Roman" w:eastAsia="Times New Roman" w:hAnsi="Times New Roman"/>
                <w:color w:val="000000"/>
                <w:sz w:val="24"/>
                <w:lang w:val="ru-RU"/>
              </w:rPr>
              <w:lastRenderedPageBreak/>
              <w:t>43.</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576"/>
              <w:rPr>
                <w:lang w:val="ru-RU"/>
              </w:rPr>
            </w:pPr>
            <w:r w:rsidRPr="00E809BF">
              <w:rPr>
                <w:rFonts w:ascii="Times New Roman" w:eastAsia="Times New Roman" w:hAnsi="Times New Roman"/>
                <w:color w:val="000000"/>
                <w:sz w:val="24"/>
                <w:lang w:val="ru-RU"/>
              </w:rPr>
              <w:t xml:space="preserve">Тема: «Знакомство с рекомендациями учителя по использованию </w:t>
            </w:r>
            <w:r w:rsidRPr="00E809BF">
              <w:rPr>
                <w:lang w:val="ru-RU"/>
              </w:rPr>
              <w:br/>
            </w:r>
            <w:r w:rsidRPr="00E809BF">
              <w:rPr>
                <w:rFonts w:ascii="Times New Roman" w:eastAsia="Times New Roman" w:hAnsi="Times New Roman"/>
                <w:color w:val="000000"/>
                <w:sz w:val="24"/>
                <w:lang w:val="ru-RU"/>
              </w:rPr>
              <w:t xml:space="preserve">подготовительных и подводящих </w:t>
            </w:r>
            <w:r w:rsidRPr="00E809BF">
              <w:rPr>
                <w:lang w:val="ru-RU"/>
              </w:rPr>
              <w:br/>
            </w:r>
            <w:r w:rsidRPr="00E809BF">
              <w:rPr>
                <w:rFonts w:ascii="Times New Roman" w:eastAsia="Times New Roman" w:hAnsi="Times New Roman"/>
                <w:color w:val="000000"/>
                <w:sz w:val="24"/>
                <w:lang w:val="ru-RU"/>
              </w:rPr>
              <w:t>упражнений для освоения технических действий игры волейбол»</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trPr>
          <w:trHeight w:hRule="exact" w:val="83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rsidP="0058665A">
            <w:pPr>
              <w:autoSpaceDE w:val="0"/>
              <w:autoSpaceDN w:val="0"/>
              <w:spacing w:before="98" w:after="0" w:line="230" w:lineRule="auto"/>
              <w:ind w:left="72"/>
            </w:pPr>
            <w:r>
              <w:rPr>
                <w:rFonts w:ascii="Times New Roman" w:eastAsia="Times New Roman" w:hAnsi="Times New Roman"/>
                <w:color w:val="000000"/>
                <w:sz w:val="24"/>
                <w:lang w:val="ru-RU"/>
              </w:rPr>
              <w:t>4</w:t>
            </w:r>
            <w:r w:rsidR="0058665A">
              <w:rPr>
                <w:rFonts w:ascii="Times New Roman" w:eastAsia="Times New Roman" w:hAnsi="Times New Roman"/>
                <w:color w:val="000000"/>
                <w:sz w:val="24"/>
                <w:lang w:val="ru-RU"/>
              </w:rPr>
              <w:t>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30" w:lineRule="auto"/>
              <w:ind w:left="72"/>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Прямая нижняя подача мяча в волейболе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E65A2"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4</w:t>
            </w:r>
            <w:r w:rsidR="0058665A">
              <w:rPr>
                <w:rFonts w:ascii="Times New Roman" w:eastAsia="Times New Roman" w:hAnsi="Times New Roman"/>
                <w:color w:val="000000"/>
                <w:sz w:val="24"/>
                <w:lang w:val="ru-RU"/>
              </w:rPr>
              <w:t>5</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Приём и передача мяча двумя руками снизу на месте и в движении;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Tr="002C1FA1">
        <w:trPr>
          <w:trHeight w:hRule="exact" w:val="1062"/>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E65A2"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4</w:t>
            </w:r>
            <w:r w:rsidR="0058665A">
              <w:rPr>
                <w:rFonts w:ascii="Times New Roman" w:eastAsia="Times New Roman" w:hAnsi="Times New Roman"/>
                <w:color w:val="000000"/>
                <w:sz w:val="24"/>
                <w:lang w:val="ru-RU"/>
              </w:rPr>
              <w:t>6</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720"/>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Приём и передача мяча двумя руками сверху на месте и в движении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rsidP="0058665A">
            <w:pPr>
              <w:autoSpaceDE w:val="0"/>
              <w:autoSpaceDN w:val="0"/>
              <w:spacing w:before="98" w:after="0" w:line="230" w:lineRule="auto"/>
              <w:ind w:left="72"/>
            </w:pPr>
            <w:r>
              <w:rPr>
                <w:rFonts w:ascii="Times New Roman" w:eastAsia="Times New Roman" w:hAnsi="Times New Roman"/>
                <w:color w:val="000000"/>
                <w:sz w:val="24"/>
                <w:lang w:val="ru-RU"/>
              </w:rPr>
              <w:t>4</w:t>
            </w:r>
            <w:r w:rsidR="0058665A">
              <w:rPr>
                <w:rFonts w:ascii="Times New Roman" w:eastAsia="Times New Roman" w:hAnsi="Times New Roman"/>
                <w:color w:val="000000"/>
                <w:sz w:val="24"/>
                <w:lang w:val="ru-RU"/>
              </w:rPr>
              <w:t>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Ранее разученные технические действия с мячом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58665A"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2C1FA1" w:rsidRDefault="0058665A"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48.</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2C1FA1" w:rsidP="0058665A">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Волейбол. </w:t>
            </w:r>
            <w:r w:rsidR="0058665A" w:rsidRPr="00E809BF">
              <w:rPr>
                <w:rFonts w:ascii="Times New Roman" w:eastAsia="Times New Roman" w:hAnsi="Times New Roman"/>
                <w:color w:val="000000"/>
                <w:sz w:val="24"/>
                <w:lang w:val="ru-RU"/>
              </w:rPr>
              <w:t>Ранее разученные технические действия с мячом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2C1FA1" w:rsidRDefault="0058665A" w:rsidP="0058665A">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2C1FA1" w:rsidRDefault="0058665A" w:rsidP="0058665A">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2C1FA1" w:rsidRDefault="0058665A" w:rsidP="0058665A">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E65A2"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4</w:t>
            </w:r>
            <w:r w:rsidR="0058665A">
              <w:rPr>
                <w:rFonts w:ascii="Times New Roman" w:eastAsia="Times New Roman" w:hAnsi="Times New Roman"/>
                <w:color w:val="000000"/>
                <w:sz w:val="24"/>
                <w:lang w:val="ru-RU"/>
              </w:rPr>
              <w:t>9</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подготовительных и </w:t>
            </w:r>
            <w:r w:rsidRPr="00E809BF">
              <w:rPr>
                <w:lang w:val="ru-RU"/>
              </w:rPr>
              <w:br/>
            </w:r>
            <w:r w:rsidRPr="00E809BF">
              <w:rPr>
                <w:rFonts w:ascii="Times New Roman" w:eastAsia="Times New Roman" w:hAnsi="Times New Roman"/>
                <w:color w:val="000000"/>
                <w:sz w:val="24"/>
                <w:lang w:val="ru-RU"/>
              </w:rPr>
              <w:t>подводящих упражнений для освоения технических действий игры футбол»</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rsidTr="002C1FA1">
        <w:trPr>
          <w:trHeight w:hRule="exact" w:val="108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58665A">
            <w:pPr>
              <w:autoSpaceDE w:val="0"/>
              <w:autoSpaceDN w:val="0"/>
              <w:spacing w:before="98" w:after="0" w:line="230" w:lineRule="auto"/>
              <w:ind w:left="72"/>
            </w:pPr>
            <w:r>
              <w:rPr>
                <w:rFonts w:ascii="Times New Roman" w:eastAsia="Times New Roman" w:hAnsi="Times New Roman"/>
                <w:color w:val="000000"/>
                <w:sz w:val="24"/>
                <w:lang w:val="ru-RU"/>
              </w:rPr>
              <w:t>50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432"/>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Удар по неподвижному мячу внутренней стороной стопы с  небольшого разбега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51</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720"/>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Остановка</w:t>
            </w:r>
            <w:r w:rsidR="006F4D55">
              <w:rPr>
                <w:rFonts w:ascii="Times New Roman" w:eastAsia="Times New Roman" w:hAnsi="Times New Roman"/>
                <w:color w:val="000000"/>
                <w:sz w:val="24"/>
                <w:lang w:val="ru-RU"/>
              </w:rPr>
              <w:t xml:space="preserve"> катящегося мяча способом</w:t>
            </w:r>
            <w:r w:rsidR="00BB767A">
              <w:rPr>
                <w:rFonts w:ascii="Times New Roman" w:eastAsia="Times New Roman" w:hAnsi="Times New Roman"/>
                <w:color w:val="000000"/>
                <w:sz w:val="24"/>
                <w:lang w:val="ru-RU"/>
              </w:rPr>
              <w:t xml:space="preserve"> </w:t>
            </w:r>
            <w:r w:rsidR="006F4D55">
              <w:rPr>
                <w:rFonts w:ascii="Times New Roman" w:eastAsia="Times New Roman" w:hAnsi="Times New Roman"/>
                <w:color w:val="000000"/>
                <w:sz w:val="24"/>
                <w:lang w:val="ru-RU"/>
              </w:rPr>
              <w:t>«насту</w:t>
            </w:r>
            <w:r w:rsidR="00E809BF" w:rsidRPr="00E809BF">
              <w:rPr>
                <w:rFonts w:ascii="Times New Roman" w:eastAsia="Times New Roman" w:hAnsi="Times New Roman"/>
                <w:color w:val="000000"/>
                <w:sz w:val="24"/>
                <w:lang w:val="ru-RU"/>
              </w:rPr>
              <w:t>пания»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E65A2"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5</w:t>
            </w:r>
            <w:r w:rsidR="0058665A">
              <w:rPr>
                <w:rFonts w:ascii="Times New Roman" w:eastAsia="Times New Roman" w:hAnsi="Times New Roman"/>
                <w:color w:val="000000"/>
                <w:sz w:val="24"/>
                <w:lang w:val="ru-RU"/>
              </w:rPr>
              <w:t>2</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Ведение мяча «по прямой», «по кругу» и</w:t>
            </w:r>
            <w:r w:rsidR="00BB767A">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«змейкой»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E65A2" w:rsidP="0058665A">
            <w:pPr>
              <w:autoSpaceDE w:val="0"/>
              <w:autoSpaceDN w:val="0"/>
              <w:spacing w:before="98" w:after="0" w:line="230" w:lineRule="auto"/>
              <w:ind w:left="72"/>
            </w:pPr>
            <w:r>
              <w:rPr>
                <w:rFonts w:ascii="Times New Roman" w:eastAsia="Times New Roman" w:hAnsi="Times New Roman"/>
                <w:color w:val="000000"/>
                <w:sz w:val="24"/>
                <w:lang w:val="ru-RU"/>
              </w:rPr>
              <w:t>5</w:t>
            </w:r>
            <w:r w:rsidR="0058665A">
              <w:rPr>
                <w:rFonts w:ascii="Times New Roman" w:eastAsia="Times New Roman" w:hAnsi="Times New Roman"/>
                <w:color w:val="000000"/>
                <w:sz w:val="24"/>
                <w:lang w:val="ru-RU"/>
              </w:rPr>
              <w:t>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2C1FA1">
            <w:pPr>
              <w:autoSpaceDE w:val="0"/>
              <w:autoSpaceDN w:val="0"/>
              <w:spacing w:before="98" w:after="0" w:line="230" w:lineRule="auto"/>
              <w:ind w:left="72"/>
              <w:rPr>
                <w:lang w:val="ru-RU"/>
              </w:rPr>
            </w:pPr>
            <w:r>
              <w:rPr>
                <w:rFonts w:ascii="Times New Roman" w:eastAsia="Times New Roman" w:hAnsi="Times New Roman"/>
                <w:color w:val="000000"/>
                <w:sz w:val="24"/>
                <w:lang w:val="ru-RU"/>
              </w:rPr>
              <w:t xml:space="preserve">Футбол. </w:t>
            </w:r>
            <w:r w:rsidR="00E809BF" w:rsidRPr="002C1FA1">
              <w:rPr>
                <w:rFonts w:ascii="Times New Roman" w:eastAsia="Times New Roman" w:hAnsi="Times New Roman"/>
                <w:color w:val="000000"/>
                <w:sz w:val="24"/>
                <w:lang w:val="ru-RU"/>
              </w:rPr>
              <w:t>Обводка мячом ориентиров (конусов)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58665A"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54</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 xml:space="preserve">Правила соревнований по комплексу ГТО. </w:t>
            </w:r>
            <w:r w:rsidRPr="002C1FA1">
              <w:rPr>
                <w:rFonts w:ascii="Times New Roman" w:eastAsia="Times New Roman" w:hAnsi="Times New Roman"/>
                <w:color w:val="000000"/>
                <w:sz w:val="24"/>
                <w:lang w:val="ru-RU"/>
              </w:rPr>
              <w:t>Тестовые упражнения комплекса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trPr>
          <w:trHeight w:hRule="exact" w:val="83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58665A" w:rsidP="0058665A">
            <w:pPr>
              <w:autoSpaceDE w:val="0"/>
              <w:autoSpaceDN w:val="0"/>
              <w:spacing w:before="98" w:after="0" w:line="230" w:lineRule="auto"/>
              <w:ind w:left="72"/>
              <w:rPr>
                <w:lang w:val="ru-RU"/>
              </w:rPr>
            </w:pPr>
            <w:r>
              <w:rPr>
                <w:rFonts w:ascii="Times New Roman" w:eastAsia="Times New Roman" w:hAnsi="Times New Roman"/>
                <w:color w:val="000000"/>
                <w:sz w:val="24"/>
                <w:lang w:val="ru-RU"/>
              </w:rPr>
              <w:t>55</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720"/>
            </w:pPr>
            <w:r w:rsidRPr="002C1FA1">
              <w:rPr>
                <w:rFonts w:ascii="Times New Roman" w:eastAsia="Times New Roman" w:hAnsi="Times New Roman"/>
                <w:color w:val="000000"/>
                <w:sz w:val="24"/>
                <w:lang w:val="ru-RU"/>
              </w:rPr>
              <w:t>Совершенст</w:t>
            </w:r>
            <w:r>
              <w:rPr>
                <w:rFonts w:ascii="Times New Roman" w:eastAsia="Times New Roman" w:hAnsi="Times New Roman"/>
                <w:color w:val="000000"/>
                <w:sz w:val="24"/>
              </w:rPr>
              <w:t>вование техники тестовых упражнений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56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57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lastRenderedPageBreak/>
              <w:t>58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59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bl>
    <w:p w:rsidR="00267656" w:rsidRDefault="00267656">
      <w:pPr>
        <w:autoSpaceDE w:val="0"/>
        <w:autoSpaceDN w:val="0"/>
        <w:spacing w:after="0" w:line="14" w:lineRule="exact"/>
      </w:pPr>
    </w:p>
    <w:tbl>
      <w:tblPr>
        <w:tblW w:w="0" w:type="auto"/>
        <w:tblInd w:w="6" w:type="dxa"/>
        <w:tblLayout w:type="fixed"/>
        <w:tblLook w:val="04A0" w:firstRow="1" w:lastRow="0" w:firstColumn="1" w:lastColumn="0" w:noHBand="0" w:noVBand="1"/>
      </w:tblPr>
      <w:tblGrid>
        <w:gridCol w:w="576"/>
        <w:gridCol w:w="4766"/>
        <w:gridCol w:w="732"/>
        <w:gridCol w:w="1620"/>
        <w:gridCol w:w="1668"/>
        <w:gridCol w:w="1190"/>
      </w:tblGrid>
      <w:tr w:rsidR="0058665A" w:rsidTr="0058665A">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60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58665A" w:rsidP="0058665A">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58665A" w:rsidTr="0058665A">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61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58665A" w:rsidP="0058665A">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58665A" w:rsidTr="0058665A">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62</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58665A" w:rsidP="0058665A">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58665A" w:rsidTr="0058665A">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63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58665A" w:rsidP="0058665A">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58665A" w:rsidTr="0058665A">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64</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58665A" w:rsidP="0058665A">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58665A" w:rsidTr="0058665A">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100" w:after="0" w:line="230" w:lineRule="auto"/>
              <w:ind w:left="72"/>
            </w:pPr>
            <w:r>
              <w:rPr>
                <w:rFonts w:ascii="Times New Roman" w:eastAsia="Times New Roman" w:hAnsi="Times New Roman"/>
                <w:color w:val="000000"/>
                <w:sz w:val="24"/>
                <w:lang w:val="ru-RU"/>
              </w:rPr>
              <w:t>65</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58665A" w:rsidP="0058665A">
            <w:pPr>
              <w:autoSpaceDE w:val="0"/>
              <w:autoSpaceDN w:val="0"/>
              <w:spacing w:before="100"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координации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58665A" w:rsidTr="0058665A">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66</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58665A" w:rsidP="0058665A">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58665A" w:rsidTr="0058665A">
        <w:trPr>
          <w:trHeight w:hRule="exact" w:val="80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lang w:val="ru-RU"/>
              </w:rPr>
              <w:t>67</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E809BF" w:rsidRDefault="0058665A" w:rsidP="0058665A">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Default="0058665A" w:rsidP="0058665A">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58665A" w:rsidRPr="006F4D55" w:rsidRDefault="0058665A" w:rsidP="0058665A">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8A057B" w:rsidTr="008A057B">
        <w:trPr>
          <w:trHeight w:hRule="exact" w:val="80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Pr="008A057B" w:rsidRDefault="008A057B" w:rsidP="00400690">
            <w:pPr>
              <w:autoSpaceDE w:val="0"/>
              <w:autoSpaceDN w:val="0"/>
              <w:spacing w:before="98" w:after="0" w:line="230" w:lineRule="auto"/>
              <w:ind w:left="72"/>
              <w:rPr>
                <w:rFonts w:ascii="Times New Roman" w:eastAsia="Times New Roman" w:hAnsi="Times New Roman"/>
                <w:color w:val="000000"/>
                <w:sz w:val="24"/>
                <w:lang w:val="ru-RU"/>
              </w:rPr>
            </w:pPr>
            <w:r>
              <w:rPr>
                <w:rFonts w:ascii="Times New Roman" w:eastAsia="Times New Roman" w:hAnsi="Times New Roman"/>
                <w:color w:val="000000"/>
                <w:sz w:val="24"/>
                <w:lang w:val="ru-RU"/>
              </w:rPr>
              <w:t>68</w:t>
            </w:r>
            <w:r w:rsidRPr="008A057B">
              <w:rPr>
                <w:rFonts w:ascii="Times New Roman" w:eastAsia="Times New Roman" w:hAnsi="Times New Roman"/>
                <w:color w:val="000000"/>
                <w:sz w:val="24"/>
                <w:lang w:val="ru-RU"/>
              </w:rPr>
              <w:t xml:space="preserve">. </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Pr="008A057B" w:rsidRDefault="006F4D55" w:rsidP="006F4D55">
            <w:pPr>
              <w:autoSpaceDE w:val="0"/>
              <w:autoSpaceDN w:val="0"/>
              <w:spacing w:before="98" w:after="0" w:line="230" w:lineRule="auto"/>
              <w:rPr>
                <w:rFonts w:ascii="Times New Roman" w:eastAsia="Times New Roman" w:hAnsi="Times New Roman"/>
                <w:color w:val="000000"/>
                <w:sz w:val="24"/>
                <w:lang w:val="ru-RU"/>
              </w:rPr>
            </w:pPr>
            <w:r>
              <w:rPr>
                <w:rFonts w:ascii="Times New Roman" w:eastAsia="Times New Roman" w:hAnsi="Times New Roman"/>
                <w:color w:val="000000"/>
                <w:sz w:val="24"/>
                <w:lang w:val="ru-RU"/>
              </w:rPr>
              <w:t xml:space="preserve"> </w:t>
            </w:r>
            <w:r w:rsidR="008A057B"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Pr="008A057B" w:rsidRDefault="008A057B" w:rsidP="00400690">
            <w:pPr>
              <w:autoSpaceDE w:val="0"/>
              <w:autoSpaceDN w:val="0"/>
              <w:spacing w:before="98" w:after="0" w:line="230" w:lineRule="auto"/>
              <w:ind w:left="72"/>
              <w:rPr>
                <w:rFonts w:ascii="Times New Roman" w:eastAsia="Times New Roman" w:hAnsi="Times New Roman"/>
                <w:color w:val="000000"/>
                <w:sz w:val="24"/>
              </w:rPr>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Pr="008A057B" w:rsidRDefault="008A057B" w:rsidP="00400690">
            <w:pPr>
              <w:autoSpaceDE w:val="0"/>
              <w:autoSpaceDN w:val="0"/>
              <w:spacing w:before="98" w:after="0" w:line="230" w:lineRule="auto"/>
              <w:ind w:left="72"/>
              <w:rPr>
                <w:rFonts w:ascii="Times New Roman" w:eastAsia="Times New Roman" w:hAnsi="Times New Roman"/>
                <w:color w:val="000000"/>
                <w:sz w:val="24"/>
              </w:rPr>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Pr="008A057B" w:rsidRDefault="008A057B" w:rsidP="00400690">
            <w:pPr>
              <w:autoSpaceDE w:val="0"/>
              <w:autoSpaceDN w:val="0"/>
              <w:spacing w:before="98" w:after="0" w:line="230" w:lineRule="auto"/>
              <w:ind w:left="72"/>
              <w:rPr>
                <w:rFonts w:ascii="Times New Roman" w:eastAsia="Times New Roman" w:hAnsi="Times New Roman"/>
                <w:color w:val="000000"/>
                <w:sz w:val="24"/>
              </w:rPr>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Pr="006F4D55" w:rsidRDefault="008A057B" w:rsidP="00400690">
            <w:pPr>
              <w:autoSpaceDE w:val="0"/>
              <w:autoSpaceDN w:val="0"/>
              <w:spacing w:before="98" w:after="0" w:line="262" w:lineRule="auto"/>
              <w:ind w:left="72" w:right="288"/>
              <w:rPr>
                <w:rFonts w:ascii="Times New Roman" w:eastAsia="Times New Roman" w:hAnsi="Times New Roman"/>
                <w:color w:val="000000"/>
                <w:sz w:val="24"/>
                <w:lang w:val="ru-RU"/>
              </w:rPr>
            </w:pPr>
            <w:r>
              <w:rPr>
                <w:rFonts w:ascii="Times New Roman" w:eastAsia="Times New Roman" w:hAnsi="Times New Roman"/>
                <w:color w:val="000000"/>
                <w:sz w:val="24"/>
              </w:rPr>
              <w:t>Устный опрос</w:t>
            </w:r>
          </w:p>
        </w:tc>
      </w:tr>
      <w:tr w:rsidR="008A057B" w:rsidTr="00400690">
        <w:trPr>
          <w:trHeight w:hRule="exact" w:val="828"/>
        </w:trPr>
        <w:tc>
          <w:tcPr>
            <w:tcW w:w="5342"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Pr="00E809BF" w:rsidRDefault="008A057B" w:rsidP="00400690">
            <w:pPr>
              <w:autoSpaceDE w:val="0"/>
              <w:autoSpaceDN w:val="0"/>
              <w:spacing w:before="98" w:after="0" w:line="262" w:lineRule="auto"/>
              <w:ind w:left="72" w:right="1440"/>
              <w:rPr>
                <w:lang w:val="ru-RU"/>
              </w:rPr>
            </w:pPr>
            <w:r w:rsidRPr="00E809BF">
              <w:rPr>
                <w:rFonts w:ascii="Times New Roman" w:eastAsia="Times New Roman" w:hAnsi="Times New Roman"/>
                <w:color w:val="000000"/>
                <w:sz w:val="24"/>
                <w:lang w:val="ru-RU"/>
              </w:rPr>
              <w:t>ОБЩЕЕ КОЛИЧЕСТВО ЧАСОВ ПО ПРОГРАММЕ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Pr="0058665A" w:rsidRDefault="008A057B" w:rsidP="00400690">
            <w:pPr>
              <w:autoSpaceDE w:val="0"/>
              <w:autoSpaceDN w:val="0"/>
              <w:spacing w:before="98" w:after="0" w:line="230" w:lineRule="auto"/>
              <w:ind w:left="72"/>
              <w:rPr>
                <w:lang w:val="ru-RU"/>
              </w:rPr>
            </w:pPr>
            <w:r>
              <w:rPr>
                <w:rFonts w:ascii="Times New Roman" w:eastAsia="Times New Roman" w:hAnsi="Times New Roman"/>
                <w:color w:val="000000"/>
                <w:sz w:val="24"/>
                <w:lang w:val="ru-RU"/>
              </w:rPr>
              <w:t>68</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Default="008A057B" w:rsidP="00400690">
            <w:pPr>
              <w:autoSpaceDE w:val="0"/>
              <w:autoSpaceDN w:val="0"/>
              <w:spacing w:before="98" w:after="0" w:line="230" w:lineRule="auto"/>
              <w:ind w:left="72"/>
            </w:pPr>
            <w:r>
              <w:rPr>
                <w:rFonts w:ascii="Times New Roman" w:eastAsia="Times New Roman" w:hAnsi="Times New Roman"/>
                <w:color w:val="000000"/>
                <w:sz w:val="24"/>
              </w:rPr>
              <w:t>0</w:t>
            </w:r>
          </w:p>
        </w:tc>
        <w:tc>
          <w:tcPr>
            <w:tcW w:w="2858"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8A057B" w:rsidRDefault="008A057B" w:rsidP="00400690">
            <w:pPr>
              <w:autoSpaceDE w:val="0"/>
              <w:autoSpaceDN w:val="0"/>
              <w:spacing w:before="98" w:after="0" w:line="230" w:lineRule="auto"/>
              <w:ind w:left="72"/>
            </w:pPr>
            <w:r>
              <w:rPr>
                <w:rFonts w:ascii="Times New Roman" w:eastAsia="Times New Roman" w:hAnsi="Times New Roman"/>
                <w:color w:val="000000"/>
                <w:sz w:val="24"/>
              </w:rPr>
              <w:t>0</w:t>
            </w:r>
          </w:p>
        </w:tc>
      </w:tr>
    </w:tbl>
    <w:p w:rsidR="00267656" w:rsidRDefault="00E809BF">
      <w:pPr>
        <w:autoSpaceDE w:val="0"/>
        <w:autoSpaceDN w:val="0"/>
        <w:spacing w:before="218" w:after="140" w:line="230" w:lineRule="auto"/>
      </w:pPr>
      <w:r>
        <w:rPr>
          <w:rFonts w:ascii="Times New Roman" w:eastAsia="Times New Roman" w:hAnsi="Times New Roman"/>
          <w:b/>
          <w:color w:val="000000"/>
          <w:sz w:val="24"/>
        </w:rPr>
        <w:t>6 КЛАСС</w:t>
      </w:r>
    </w:p>
    <w:tbl>
      <w:tblPr>
        <w:tblW w:w="0" w:type="auto"/>
        <w:tblInd w:w="5" w:type="dxa"/>
        <w:tblLayout w:type="fixed"/>
        <w:tblLook w:val="04A0" w:firstRow="1" w:lastRow="0" w:firstColumn="1" w:lastColumn="0" w:noHBand="0" w:noVBand="1"/>
      </w:tblPr>
      <w:tblGrid>
        <w:gridCol w:w="577"/>
        <w:gridCol w:w="4766"/>
        <w:gridCol w:w="753"/>
        <w:gridCol w:w="1599"/>
        <w:gridCol w:w="1668"/>
        <w:gridCol w:w="1190"/>
      </w:tblGrid>
      <w:tr w:rsidR="00267656" w:rsidTr="000D391F">
        <w:trPr>
          <w:trHeight w:hRule="exact" w:val="492"/>
        </w:trPr>
        <w:tc>
          <w:tcPr>
            <w:tcW w:w="577"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144"/>
            </w:pPr>
            <w:r>
              <w:rPr>
                <w:rFonts w:ascii="Times New Roman" w:eastAsia="Times New Roman" w:hAnsi="Times New Roman"/>
                <w:b/>
                <w:color w:val="000000"/>
                <w:sz w:val="24"/>
              </w:rPr>
              <w:t>№</w:t>
            </w:r>
            <w:r>
              <w:br/>
            </w:r>
            <w:r>
              <w:rPr>
                <w:rFonts w:ascii="Times New Roman" w:eastAsia="Times New Roman" w:hAnsi="Times New Roman"/>
                <w:b/>
                <w:color w:val="000000"/>
                <w:sz w:val="24"/>
              </w:rPr>
              <w:t>п/п</w:t>
            </w:r>
          </w:p>
        </w:tc>
        <w:tc>
          <w:tcPr>
            <w:tcW w:w="476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Тема урока</w:t>
            </w:r>
          </w:p>
        </w:tc>
        <w:tc>
          <w:tcPr>
            <w:tcW w:w="4020"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Количество часов</w:t>
            </w:r>
          </w:p>
        </w:tc>
        <w:tc>
          <w:tcPr>
            <w:tcW w:w="1190"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71" w:lineRule="auto"/>
              <w:ind w:left="72"/>
            </w:pPr>
            <w:r>
              <w:rPr>
                <w:rFonts w:ascii="Times New Roman" w:eastAsia="Times New Roman" w:hAnsi="Times New Roman"/>
                <w:b/>
                <w:color w:val="000000"/>
                <w:sz w:val="24"/>
              </w:rPr>
              <w:t xml:space="preserve">Виды, </w:t>
            </w:r>
            <w:r>
              <w:br/>
            </w:r>
            <w:r>
              <w:rPr>
                <w:rFonts w:ascii="Times New Roman" w:eastAsia="Times New Roman" w:hAnsi="Times New Roman"/>
                <w:b/>
                <w:color w:val="000000"/>
                <w:sz w:val="24"/>
              </w:rPr>
              <w:t xml:space="preserve">формы </w:t>
            </w:r>
            <w:r>
              <w:br/>
            </w:r>
            <w:r>
              <w:rPr>
                <w:rFonts w:ascii="Times New Roman" w:eastAsia="Times New Roman" w:hAnsi="Times New Roman"/>
                <w:b/>
                <w:color w:val="000000"/>
                <w:sz w:val="24"/>
              </w:rPr>
              <w:t>контроля</w:t>
            </w:r>
          </w:p>
        </w:tc>
      </w:tr>
      <w:tr w:rsidR="00267656" w:rsidTr="000D391F">
        <w:trPr>
          <w:trHeight w:hRule="exact" w:val="828"/>
        </w:trPr>
        <w:tc>
          <w:tcPr>
            <w:tcW w:w="577"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4766"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 xml:space="preserve">всего </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pPr>
            <w:r>
              <w:rPr>
                <w:rFonts w:ascii="Times New Roman" w:eastAsia="Times New Roman" w:hAnsi="Times New Roman"/>
                <w:b/>
                <w:color w:val="000000"/>
                <w:sz w:val="24"/>
              </w:rPr>
              <w:t>контрольные работы</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pPr>
            <w:r>
              <w:rPr>
                <w:rFonts w:ascii="Times New Roman" w:eastAsia="Times New Roman" w:hAnsi="Times New Roman"/>
                <w:b/>
                <w:color w:val="000000"/>
                <w:sz w:val="24"/>
              </w:rPr>
              <w:t>практические работы</w:t>
            </w:r>
          </w:p>
        </w:tc>
        <w:tc>
          <w:tcPr>
            <w:tcW w:w="1190" w:type="dxa"/>
            <w:vMerge/>
            <w:tcBorders>
              <w:top w:val="single" w:sz="4" w:space="0" w:color="000000"/>
              <w:left w:val="single" w:sz="4" w:space="0" w:color="000000"/>
              <w:bottom w:val="single" w:sz="4" w:space="0" w:color="000000"/>
              <w:right w:val="single" w:sz="4" w:space="0" w:color="000000"/>
            </w:tcBorders>
          </w:tcPr>
          <w:p w:rsidR="00267656" w:rsidRDefault="00267656"/>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432"/>
              <w:rPr>
                <w:lang w:val="ru-RU"/>
              </w:rPr>
            </w:pPr>
            <w:r w:rsidRPr="00E809BF">
              <w:rPr>
                <w:rFonts w:ascii="Times New Roman" w:eastAsia="Times New Roman" w:hAnsi="Times New Roman"/>
                <w:color w:val="000000"/>
                <w:sz w:val="24"/>
                <w:lang w:val="ru-RU"/>
              </w:rPr>
              <w:t xml:space="preserve">Возрождение Олимпийских игр и </w:t>
            </w:r>
            <w:r w:rsidRPr="00E809BF">
              <w:rPr>
                <w:lang w:val="ru-RU"/>
              </w:rPr>
              <w:br/>
            </w:r>
            <w:r w:rsidRPr="00E809BF">
              <w:rPr>
                <w:rFonts w:ascii="Times New Roman" w:eastAsia="Times New Roman" w:hAnsi="Times New Roman"/>
                <w:color w:val="000000"/>
                <w:sz w:val="24"/>
                <w:lang w:val="ru-RU"/>
              </w:rPr>
              <w:t>олимпийского движения в  современном мире</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lastRenderedPageBreak/>
              <w:t>2.</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Девиз, символ</w:t>
            </w:r>
            <w:r w:rsidR="00BB767A">
              <w:rPr>
                <w:rFonts w:ascii="Times New Roman" w:eastAsia="Times New Roman" w:hAnsi="Times New Roman"/>
                <w:color w:val="000000"/>
                <w:sz w:val="24"/>
                <w:lang w:val="ru-RU"/>
              </w:rPr>
              <w:t>ика и ритуалы современных Олим</w:t>
            </w:r>
            <w:r w:rsidRPr="00E809BF">
              <w:rPr>
                <w:rFonts w:ascii="Times New Roman" w:eastAsia="Times New Roman" w:hAnsi="Times New Roman"/>
                <w:color w:val="000000"/>
                <w:sz w:val="24"/>
                <w:lang w:val="ru-RU"/>
              </w:rPr>
              <w:t xml:space="preserve">пийских игр. </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100"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62" w:lineRule="auto"/>
              <w:ind w:left="72" w:right="720"/>
              <w:rPr>
                <w:lang w:val="ru-RU"/>
              </w:rPr>
            </w:pPr>
            <w:r w:rsidRPr="00E809BF">
              <w:rPr>
                <w:rFonts w:ascii="Times New Roman" w:eastAsia="Times New Roman" w:hAnsi="Times New Roman"/>
                <w:color w:val="000000"/>
                <w:sz w:val="24"/>
                <w:lang w:val="ru-RU"/>
              </w:rPr>
              <w:t>Правила и способы самостоятельного развития физических качеств</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576"/>
              <w:rPr>
                <w:lang w:val="ru-RU"/>
              </w:rPr>
            </w:pPr>
            <w:r w:rsidRPr="00E809BF">
              <w:rPr>
                <w:rFonts w:ascii="Times New Roman" w:eastAsia="Times New Roman" w:hAnsi="Times New Roman"/>
                <w:color w:val="000000"/>
                <w:sz w:val="24"/>
                <w:lang w:val="ru-RU"/>
              </w:rPr>
              <w:t xml:space="preserve">Способы определения индивидуальной физической нагрузки. </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4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720"/>
              <w:rPr>
                <w:lang w:val="ru-RU"/>
              </w:rPr>
            </w:pPr>
            <w:r w:rsidRPr="00E809BF">
              <w:rPr>
                <w:rFonts w:ascii="Times New Roman" w:eastAsia="Times New Roman" w:hAnsi="Times New Roman"/>
                <w:color w:val="000000"/>
                <w:sz w:val="24"/>
                <w:lang w:val="ru-RU"/>
              </w:rPr>
              <w:t xml:space="preserve">Правила и способы составления плана самостоятельных занятий физической подготовкой </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500"/>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ind w:left="72"/>
              <w:rPr>
                <w:lang w:val="ru-RU"/>
              </w:rPr>
            </w:pPr>
            <w:r w:rsidRPr="00E809BF">
              <w:rPr>
                <w:rFonts w:ascii="Times New Roman" w:eastAsia="Times New Roman" w:hAnsi="Times New Roman"/>
                <w:color w:val="000000"/>
                <w:sz w:val="24"/>
                <w:lang w:val="ru-RU"/>
              </w:rPr>
              <w:t xml:space="preserve">Оздоровительные комплексы: упражнения для коррекции телосложения; профилактики нарушения зрения; упражнения для </w:t>
            </w:r>
            <w:r w:rsidRPr="00E809BF">
              <w:rPr>
                <w:lang w:val="ru-RU"/>
              </w:rPr>
              <w:br/>
            </w:r>
            <w:r w:rsidRPr="00E809BF">
              <w:rPr>
                <w:rFonts w:ascii="Times New Roman" w:eastAsia="Times New Roman" w:hAnsi="Times New Roman"/>
                <w:color w:val="000000"/>
                <w:sz w:val="24"/>
                <w:lang w:val="ru-RU"/>
              </w:rPr>
              <w:t>физкультпауз.</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432"/>
              <w:rPr>
                <w:lang w:val="ru-RU"/>
              </w:rPr>
            </w:pPr>
            <w:r w:rsidRPr="00E809BF">
              <w:rPr>
                <w:rFonts w:ascii="Times New Roman" w:eastAsia="Times New Roman" w:hAnsi="Times New Roman"/>
                <w:color w:val="000000"/>
                <w:sz w:val="24"/>
                <w:lang w:val="ru-RU"/>
              </w:rPr>
              <w:t xml:space="preserve">Акробатическая комбинация из </w:t>
            </w:r>
            <w:r w:rsidRPr="00E809BF">
              <w:rPr>
                <w:lang w:val="ru-RU"/>
              </w:rPr>
              <w:br/>
            </w:r>
            <w:r w:rsidRPr="00E809BF">
              <w:rPr>
                <w:rFonts w:ascii="Times New Roman" w:eastAsia="Times New Roman" w:hAnsi="Times New Roman"/>
                <w:color w:val="000000"/>
                <w:sz w:val="24"/>
                <w:lang w:val="ru-RU"/>
              </w:rPr>
              <w:t xml:space="preserve">общеразвивающих и сложно </w:t>
            </w:r>
            <w:r w:rsidRPr="00E809BF">
              <w:rPr>
                <w:lang w:val="ru-RU"/>
              </w:rPr>
              <w:br/>
            </w:r>
            <w:r w:rsidRPr="00E809BF">
              <w:rPr>
                <w:rFonts w:ascii="Times New Roman" w:eastAsia="Times New Roman" w:hAnsi="Times New Roman"/>
                <w:color w:val="000000"/>
                <w:sz w:val="24"/>
                <w:lang w:val="ru-RU"/>
              </w:rPr>
              <w:t xml:space="preserve">координированных упражнений, стоек и кувырков, ранее разученных </w:t>
            </w:r>
            <w:r w:rsidRPr="00E809BF">
              <w:rPr>
                <w:lang w:val="ru-RU"/>
              </w:rPr>
              <w:br/>
            </w:r>
            <w:r w:rsidRPr="00E809BF">
              <w:rPr>
                <w:rFonts w:ascii="Times New Roman" w:eastAsia="Times New Roman" w:hAnsi="Times New Roman"/>
                <w:color w:val="000000"/>
                <w:sz w:val="24"/>
                <w:lang w:val="ru-RU"/>
              </w:rPr>
              <w:t>акробатических упражнений.</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100" w:after="0" w:line="230" w:lineRule="auto"/>
              <w:ind w:left="72"/>
            </w:pPr>
            <w:r>
              <w:rPr>
                <w:rFonts w:ascii="Times New Roman" w:eastAsia="Times New Roman" w:hAnsi="Times New Roman"/>
                <w:color w:val="000000"/>
                <w:sz w:val="24"/>
                <w:lang w:val="ru-RU"/>
              </w:rPr>
              <w:t>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71" w:lineRule="auto"/>
              <w:ind w:left="72" w:right="288"/>
              <w:rPr>
                <w:lang w:val="ru-RU"/>
              </w:rPr>
            </w:pPr>
            <w:r w:rsidRPr="00E809BF">
              <w:rPr>
                <w:rFonts w:ascii="Times New Roman" w:eastAsia="Times New Roman" w:hAnsi="Times New Roman"/>
                <w:color w:val="000000"/>
                <w:sz w:val="24"/>
                <w:lang w:val="ru-RU"/>
              </w:rPr>
              <w:t>Опорные прыжки через гимнастического козла с разбега способом «согнув ноги» и способом «ноги врозь».</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Упражн</w:t>
            </w:r>
            <w:r w:rsidR="00BB767A">
              <w:rPr>
                <w:rFonts w:ascii="Times New Roman" w:eastAsia="Times New Roman" w:hAnsi="Times New Roman"/>
                <w:color w:val="000000"/>
                <w:sz w:val="24"/>
                <w:lang w:val="ru-RU"/>
              </w:rPr>
              <w:t>ения и комбинации на низком гим</w:t>
            </w:r>
            <w:r w:rsidRPr="00E809BF">
              <w:rPr>
                <w:rFonts w:ascii="Times New Roman" w:eastAsia="Times New Roman" w:hAnsi="Times New Roman"/>
                <w:color w:val="000000"/>
                <w:sz w:val="24"/>
                <w:lang w:val="ru-RU"/>
              </w:rPr>
              <w:t xml:space="preserve">настическом бревне </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B1AA4">
            <w:pPr>
              <w:autoSpaceDE w:val="0"/>
              <w:autoSpaceDN w:val="0"/>
              <w:spacing w:before="98" w:after="0" w:line="230" w:lineRule="auto"/>
              <w:ind w:left="72"/>
            </w:pPr>
            <w:r>
              <w:rPr>
                <w:rFonts w:ascii="Times New Roman" w:eastAsia="Times New Roman" w:hAnsi="Times New Roman"/>
                <w:color w:val="000000"/>
                <w:sz w:val="24"/>
              </w:rPr>
              <w:t>1</w:t>
            </w:r>
            <w:r w:rsidR="00DB1AA4">
              <w:rPr>
                <w:rFonts w:ascii="Times New Roman" w:eastAsia="Times New Roman" w:hAnsi="Times New Roman"/>
                <w:color w:val="000000"/>
                <w:sz w:val="24"/>
                <w:lang w:val="ru-RU"/>
              </w:rPr>
              <w:t>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подготовительных и </w:t>
            </w:r>
            <w:r w:rsidRPr="00E809BF">
              <w:rPr>
                <w:lang w:val="ru-RU"/>
              </w:rPr>
              <w:br/>
            </w:r>
            <w:r w:rsidRPr="00E809BF">
              <w:rPr>
                <w:rFonts w:ascii="Times New Roman" w:eastAsia="Times New Roman" w:hAnsi="Times New Roman"/>
                <w:color w:val="000000"/>
                <w:sz w:val="24"/>
                <w:lang w:val="ru-RU"/>
              </w:rPr>
              <w:t xml:space="preserve">подводящих упражнений для освоения физических упражнений на невысокой </w:t>
            </w:r>
            <w:r w:rsidRPr="00E809BF">
              <w:rPr>
                <w:lang w:val="ru-RU"/>
              </w:rPr>
              <w:br/>
            </w:r>
            <w:r w:rsidR="00BB767A">
              <w:rPr>
                <w:rFonts w:ascii="Times New Roman" w:eastAsia="Times New Roman" w:hAnsi="Times New Roman"/>
                <w:color w:val="000000"/>
                <w:sz w:val="24"/>
                <w:lang w:val="ru-RU"/>
              </w:rPr>
              <w:t>гимнастиче</w:t>
            </w:r>
            <w:r w:rsidRPr="00E809BF">
              <w:rPr>
                <w:rFonts w:ascii="Times New Roman" w:eastAsia="Times New Roman" w:hAnsi="Times New Roman"/>
                <w:color w:val="000000"/>
                <w:sz w:val="24"/>
                <w:lang w:val="ru-RU"/>
              </w:rPr>
              <w:t>ской перекладине».</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B1AA4">
            <w:pPr>
              <w:autoSpaceDE w:val="0"/>
              <w:autoSpaceDN w:val="0"/>
              <w:spacing w:before="98" w:after="0" w:line="230" w:lineRule="auto"/>
              <w:ind w:left="72"/>
            </w:pPr>
            <w:r>
              <w:rPr>
                <w:rFonts w:ascii="Times New Roman" w:eastAsia="Times New Roman" w:hAnsi="Times New Roman"/>
                <w:color w:val="000000"/>
                <w:sz w:val="24"/>
              </w:rPr>
              <w:t>1</w:t>
            </w:r>
            <w:r w:rsidR="00DB1AA4">
              <w:rPr>
                <w:rFonts w:ascii="Times New Roman" w:eastAsia="Times New Roman" w:hAnsi="Times New Roman"/>
                <w:color w:val="000000"/>
                <w:sz w:val="24"/>
                <w:lang w:val="ru-RU"/>
              </w:rPr>
              <w:t>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 xml:space="preserve">Упражнения на невысокой гимнастической перекладине: висы, упор ноги врозь; </w:t>
            </w:r>
            <w:r w:rsidRPr="00E809BF">
              <w:rPr>
                <w:lang w:val="ru-RU"/>
              </w:rPr>
              <w:br/>
            </w:r>
            <w:r w:rsidRPr="00E809BF">
              <w:rPr>
                <w:rFonts w:ascii="Times New Roman" w:eastAsia="Times New Roman" w:hAnsi="Times New Roman"/>
                <w:color w:val="000000"/>
                <w:sz w:val="24"/>
                <w:lang w:val="ru-RU"/>
              </w:rPr>
              <w:t>перемах вперёд и обратно.</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B1AA4">
            <w:pPr>
              <w:autoSpaceDE w:val="0"/>
              <w:autoSpaceDN w:val="0"/>
              <w:spacing w:before="98" w:after="0" w:line="230" w:lineRule="auto"/>
              <w:ind w:left="72"/>
            </w:pPr>
            <w:r>
              <w:rPr>
                <w:rFonts w:ascii="Times New Roman" w:eastAsia="Times New Roman" w:hAnsi="Times New Roman"/>
                <w:color w:val="000000"/>
                <w:sz w:val="24"/>
              </w:rPr>
              <w:t>1</w:t>
            </w:r>
            <w:r w:rsidR="00DB1AA4">
              <w:rPr>
                <w:rFonts w:ascii="Times New Roman" w:eastAsia="Times New Roman" w:hAnsi="Times New Roman"/>
                <w:color w:val="000000"/>
                <w:sz w:val="24"/>
                <w:lang w:val="ru-RU"/>
              </w:rPr>
              <w:t>2</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 xml:space="preserve">Лазанье по канату в  три приёма </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502"/>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B1AA4">
            <w:pPr>
              <w:autoSpaceDE w:val="0"/>
              <w:autoSpaceDN w:val="0"/>
              <w:spacing w:before="98" w:after="0" w:line="230" w:lineRule="auto"/>
              <w:ind w:left="72"/>
            </w:pPr>
            <w:r>
              <w:rPr>
                <w:rFonts w:ascii="Times New Roman" w:eastAsia="Times New Roman" w:hAnsi="Times New Roman"/>
                <w:color w:val="000000"/>
                <w:sz w:val="24"/>
              </w:rPr>
              <w:t>1</w:t>
            </w:r>
            <w:r w:rsidR="00DB1AA4">
              <w:rPr>
                <w:rFonts w:ascii="Times New Roman" w:eastAsia="Times New Roman" w:hAnsi="Times New Roman"/>
                <w:color w:val="000000"/>
                <w:sz w:val="24"/>
                <w:lang w:val="ru-RU"/>
              </w:rPr>
              <w:t>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ind w:left="72" w:right="576"/>
              <w:rPr>
                <w:lang w:val="ru-RU"/>
              </w:rPr>
            </w:pPr>
            <w:r w:rsidRPr="00E809BF">
              <w:rPr>
                <w:rFonts w:ascii="Times New Roman" w:eastAsia="Times New Roman" w:hAnsi="Times New Roman"/>
                <w:color w:val="000000"/>
                <w:sz w:val="24"/>
                <w:lang w:val="ru-RU"/>
              </w:rPr>
              <w:t xml:space="preserve">Комбинация из стилизованных </w:t>
            </w:r>
            <w:r w:rsidRPr="00E809BF">
              <w:rPr>
                <w:lang w:val="ru-RU"/>
              </w:rPr>
              <w:br/>
            </w:r>
            <w:r w:rsidRPr="00E809BF">
              <w:rPr>
                <w:rFonts w:ascii="Times New Roman" w:eastAsia="Times New Roman" w:hAnsi="Times New Roman"/>
                <w:color w:val="000000"/>
                <w:sz w:val="24"/>
                <w:lang w:val="ru-RU"/>
              </w:rPr>
              <w:t xml:space="preserve">общеразвивающих упражнений и </w:t>
            </w:r>
            <w:r w:rsidRPr="00E809BF">
              <w:rPr>
                <w:lang w:val="ru-RU"/>
              </w:rPr>
              <w:br/>
            </w:r>
            <w:r w:rsidRPr="00E809BF">
              <w:rPr>
                <w:rFonts w:ascii="Times New Roman" w:eastAsia="Times New Roman" w:hAnsi="Times New Roman"/>
                <w:color w:val="000000"/>
                <w:sz w:val="24"/>
                <w:lang w:val="ru-RU"/>
              </w:rPr>
              <w:t>сложнокоординированных упражнений ритмической гимнастики</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500"/>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B1AA4">
            <w:pPr>
              <w:autoSpaceDE w:val="0"/>
              <w:autoSpaceDN w:val="0"/>
              <w:spacing w:before="100" w:after="0" w:line="230" w:lineRule="auto"/>
              <w:ind w:left="72"/>
            </w:pPr>
            <w:r>
              <w:rPr>
                <w:rFonts w:ascii="Times New Roman" w:eastAsia="Times New Roman" w:hAnsi="Times New Roman"/>
                <w:color w:val="000000"/>
                <w:sz w:val="24"/>
              </w:rPr>
              <w:t>1</w:t>
            </w:r>
            <w:r w:rsidR="00DB1AA4">
              <w:rPr>
                <w:rFonts w:ascii="Times New Roman" w:eastAsia="Times New Roman" w:hAnsi="Times New Roman"/>
                <w:color w:val="000000"/>
                <w:sz w:val="24"/>
                <w:lang w:val="ru-RU"/>
              </w:rPr>
              <w:t>4</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распределению упражнений в комбинации ритмической гимнастики и подборе </w:t>
            </w:r>
            <w:r w:rsidRPr="00E809BF">
              <w:rPr>
                <w:lang w:val="ru-RU"/>
              </w:rPr>
              <w:br/>
            </w:r>
            <w:r w:rsidRPr="00E809BF">
              <w:rPr>
                <w:rFonts w:ascii="Times New Roman" w:eastAsia="Times New Roman" w:hAnsi="Times New Roman"/>
                <w:color w:val="000000"/>
                <w:sz w:val="24"/>
                <w:lang w:val="ru-RU"/>
              </w:rPr>
              <w:t>музыкального сопровождения»</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B1AA4">
            <w:pPr>
              <w:autoSpaceDE w:val="0"/>
              <w:autoSpaceDN w:val="0"/>
              <w:spacing w:before="98" w:after="0" w:line="230" w:lineRule="auto"/>
              <w:ind w:left="72"/>
            </w:pPr>
            <w:r>
              <w:rPr>
                <w:rFonts w:ascii="Times New Roman" w:eastAsia="Times New Roman" w:hAnsi="Times New Roman"/>
                <w:color w:val="000000"/>
                <w:sz w:val="24"/>
              </w:rPr>
              <w:lastRenderedPageBreak/>
              <w:t>1</w:t>
            </w:r>
            <w:r w:rsidR="00DB1AA4">
              <w:rPr>
                <w:rFonts w:ascii="Times New Roman" w:eastAsia="Times New Roman" w:hAnsi="Times New Roman"/>
                <w:color w:val="000000"/>
                <w:sz w:val="24"/>
                <w:lang w:val="ru-RU"/>
              </w:rPr>
              <w:t>5</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0"/>
              <w:rPr>
                <w:lang w:val="ru-RU"/>
              </w:rPr>
            </w:pPr>
            <w:r w:rsidRPr="00E809BF">
              <w:rPr>
                <w:rFonts w:ascii="Times New Roman" w:eastAsia="Times New Roman" w:hAnsi="Times New Roman"/>
                <w:color w:val="000000"/>
                <w:sz w:val="24"/>
                <w:lang w:val="ru-RU"/>
              </w:rPr>
              <w:t>Старт с опорой на одну руку и последующим ускорением</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B1AA4">
            <w:pPr>
              <w:autoSpaceDE w:val="0"/>
              <w:autoSpaceDN w:val="0"/>
              <w:spacing w:before="98" w:after="0" w:line="230" w:lineRule="auto"/>
              <w:ind w:left="72"/>
            </w:pPr>
            <w:r>
              <w:rPr>
                <w:rFonts w:ascii="Times New Roman" w:eastAsia="Times New Roman" w:hAnsi="Times New Roman"/>
                <w:color w:val="000000"/>
                <w:sz w:val="24"/>
              </w:rPr>
              <w:t>1</w:t>
            </w:r>
            <w:r w:rsidR="00DB1AA4">
              <w:rPr>
                <w:rFonts w:ascii="Times New Roman" w:eastAsia="Times New Roman" w:hAnsi="Times New Roman"/>
                <w:color w:val="000000"/>
                <w:sz w:val="24"/>
                <w:lang w:val="ru-RU"/>
              </w:rPr>
              <w:t>6</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Спринтерский бег по учебной дистанции</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4441B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Pr="00EE0BA8" w:rsidRDefault="00DB1AA4" w:rsidP="00400690">
            <w:pPr>
              <w:autoSpaceDE w:val="0"/>
              <w:autoSpaceDN w:val="0"/>
              <w:spacing w:before="98" w:after="0" w:line="230" w:lineRule="auto"/>
              <w:ind w:left="72"/>
              <w:rPr>
                <w:rFonts w:ascii="Times New Roman" w:eastAsia="Times New Roman" w:hAnsi="Times New Roman"/>
                <w:color w:val="000000"/>
                <w:sz w:val="24"/>
              </w:rPr>
            </w:pPr>
            <w:r>
              <w:rPr>
                <w:rFonts w:ascii="Times New Roman" w:eastAsia="Times New Roman" w:hAnsi="Times New Roman"/>
                <w:color w:val="000000"/>
                <w:sz w:val="24"/>
                <w:lang w:val="ru-RU"/>
              </w:rPr>
              <w:t>17</w:t>
            </w:r>
            <w:r w:rsidR="004441B6">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Pr="00EE0BA8" w:rsidRDefault="004441B6" w:rsidP="00400690">
            <w:pPr>
              <w:autoSpaceDE w:val="0"/>
              <w:autoSpaceDN w:val="0"/>
              <w:spacing w:before="98" w:after="0" w:line="271" w:lineRule="auto"/>
              <w:ind w:left="72" w:right="228"/>
              <w:jc w:val="both"/>
              <w:rPr>
                <w:rFonts w:ascii="Times New Roman" w:eastAsia="Times New Roman" w:hAnsi="Times New Roman"/>
                <w:color w:val="000000"/>
                <w:sz w:val="24"/>
                <w:lang w:val="ru-RU"/>
              </w:rPr>
            </w:pPr>
            <w:r w:rsidRPr="00E809BF">
              <w:rPr>
                <w:rFonts w:ascii="Times New Roman" w:eastAsia="Times New Roman" w:hAnsi="Times New Roman"/>
                <w:color w:val="000000"/>
                <w:sz w:val="24"/>
                <w:lang w:val="ru-RU"/>
              </w:rPr>
              <w:t>Гладкий равномерный бег по учебной дистанции</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Pr="00EE0BA8" w:rsidRDefault="004441B6" w:rsidP="00400690">
            <w:pPr>
              <w:autoSpaceDE w:val="0"/>
              <w:autoSpaceDN w:val="0"/>
              <w:spacing w:before="98" w:after="0" w:line="230" w:lineRule="auto"/>
              <w:ind w:left="72"/>
              <w:rPr>
                <w:rFonts w:ascii="Times New Roman" w:eastAsia="Times New Roman" w:hAnsi="Times New Roman"/>
                <w:color w:val="000000"/>
                <w:sz w:val="24"/>
              </w:rPr>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Pr="00EE0BA8" w:rsidRDefault="004441B6" w:rsidP="00400690">
            <w:pPr>
              <w:autoSpaceDE w:val="0"/>
              <w:autoSpaceDN w:val="0"/>
              <w:spacing w:before="98" w:after="0" w:line="230" w:lineRule="auto"/>
              <w:ind w:left="72"/>
              <w:rPr>
                <w:rFonts w:ascii="Times New Roman" w:eastAsia="Times New Roman" w:hAnsi="Times New Roman"/>
                <w:color w:val="000000"/>
                <w:sz w:val="24"/>
              </w:rPr>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Pr="00EE0BA8" w:rsidRDefault="004441B6" w:rsidP="00400690">
            <w:pPr>
              <w:autoSpaceDE w:val="0"/>
              <w:autoSpaceDN w:val="0"/>
              <w:spacing w:before="98" w:after="0" w:line="230" w:lineRule="auto"/>
              <w:ind w:left="72"/>
              <w:rPr>
                <w:rFonts w:ascii="Times New Roman" w:eastAsia="Times New Roman" w:hAnsi="Times New Roman"/>
                <w:color w:val="000000"/>
                <w:sz w:val="24"/>
              </w:rPr>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Pr="006F4D55" w:rsidRDefault="004441B6" w:rsidP="00400690">
            <w:pPr>
              <w:autoSpaceDE w:val="0"/>
              <w:autoSpaceDN w:val="0"/>
              <w:spacing w:before="98" w:after="0" w:line="262" w:lineRule="auto"/>
              <w:ind w:left="72" w:right="288"/>
              <w:rPr>
                <w:rFonts w:ascii="Times New Roman" w:eastAsia="Times New Roman" w:hAnsi="Times New Roman"/>
                <w:color w:val="000000"/>
                <w:sz w:val="24"/>
                <w:lang w:val="ru-RU"/>
              </w:rPr>
            </w:pPr>
            <w:r>
              <w:rPr>
                <w:rFonts w:ascii="Times New Roman" w:eastAsia="Times New Roman" w:hAnsi="Times New Roman"/>
                <w:color w:val="000000"/>
                <w:sz w:val="24"/>
              </w:rPr>
              <w:t>Устный опрос</w:t>
            </w:r>
          </w:p>
        </w:tc>
      </w:tr>
      <w:tr w:rsidR="00267656" w:rsidTr="000D391F">
        <w:trPr>
          <w:trHeight w:hRule="exact" w:val="80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18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Ранее разученные беговые упражнения.</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4441B6" w:rsidTr="000D391F">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Default="00DB1AA4" w:rsidP="00400690">
            <w:pPr>
              <w:autoSpaceDE w:val="0"/>
              <w:autoSpaceDN w:val="0"/>
              <w:spacing w:before="98" w:after="0" w:line="230" w:lineRule="auto"/>
              <w:ind w:left="72"/>
            </w:pPr>
            <w:r>
              <w:rPr>
                <w:rFonts w:ascii="Times New Roman" w:eastAsia="Times New Roman" w:hAnsi="Times New Roman"/>
                <w:color w:val="000000"/>
                <w:sz w:val="24"/>
                <w:lang w:val="ru-RU"/>
              </w:rPr>
              <w:t>19</w:t>
            </w:r>
            <w:r w:rsidR="004441B6">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Pr="00E809BF" w:rsidRDefault="004441B6" w:rsidP="00400690">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 xml:space="preserve">освоения техники прыжка в высоту с </w:t>
            </w:r>
            <w:r w:rsidRPr="00E809BF">
              <w:rPr>
                <w:lang w:val="ru-RU"/>
              </w:rPr>
              <w:br/>
            </w:r>
            <w:r w:rsidRPr="00E809BF">
              <w:rPr>
                <w:rFonts w:ascii="Times New Roman" w:eastAsia="Times New Roman" w:hAnsi="Times New Roman"/>
                <w:color w:val="000000"/>
                <w:sz w:val="24"/>
                <w:lang w:val="ru-RU"/>
              </w:rPr>
              <w:t>разбега способом «перешагивание»</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Default="004441B6" w:rsidP="00400690">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Default="004441B6" w:rsidP="00400690">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Default="004441B6" w:rsidP="00400690">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4441B6" w:rsidRDefault="004441B6">
            <w:pPr>
              <w:autoSpaceDE w:val="0"/>
              <w:autoSpaceDN w:val="0"/>
              <w:spacing w:before="98" w:after="0" w:line="262" w:lineRule="auto"/>
              <w:ind w:left="72" w:right="288"/>
            </w:pPr>
          </w:p>
        </w:tc>
      </w:tr>
      <w:tr w:rsidR="00267656" w:rsidTr="000D391F">
        <w:trPr>
          <w:trHeight w:hRule="exact" w:val="830"/>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B1AA4">
            <w:pPr>
              <w:autoSpaceDE w:val="0"/>
              <w:autoSpaceDN w:val="0"/>
              <w:spacing w:before="98" w:after="0" w:line="230" w:lineRule="auto"/>
              <w:ind w:left="72"/>
            </w:pPr>
            <w:r>
              <w:rPr>
                <w:rFonts w:ascii="Times New Roman" w:eastAsia="Times New Roman" w:hAnsi="Times New Roman"/>
                <w:color w:val="000000"/>
                <w:sz w:val="24"/>
              </w:rPr>
              <w:t>2</w:t>
            </w:r>
            <w:r w:rsidR="00DB1AA4">
              <w:rPr>
                <w:rFonts w:ascii="Times New Roman" w:eastAsia="Times New Roman" w:hAnsi="Times New Roman"/>
                <w:color w:val="000000"/>
                <w:sz w:val="24"/>
                <w:lang w:val="ru-RU"/>
              </w:rPr>
              <w:t>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720"/>
              <w:rPr>
                <w:lang w:val="ru-RU"/>
              </w:rPr>
            </w:pPr>
            <w:r w:rsidRPr="00E809BF">
              <w:rPr>
                <w:rFonts w:ascii="Times New Roman" w:eastAsia="Times New Roman" w:hAnsi="Times New Roman"/>
                <w:color w:val="000000"/>
                <w:sz w:val="24"/>
                <w:lang w:val="ru-RU"/>
              </w:rPr>
              <w:t>Прыжок в высоту с разбега способом</w:t>
            </w:r>
            <w:r w:rsidR="00BB767A">
              <w:rPr>
                <w:rFonts w:ascii="Times New Roman" w:eastAsia="Times New Roman" w:hAnsi="Times New Roman"/>
                <w:color w:val="000000"/>
                <w:sz w:val="24"/>
                <w:lang w:val="ru-RU"/>
              </w:rPr>
              <w:t xml:space="preserve"> </w:t>
            </w:r>
            <w:r w:rsidRPr="00E809BF">
              <w:rPr>
                <w:rFonts w:ascii="Times New Roman" w:eastAsia="Times New Roman" w:hAnsi="Times New Roman"/>
                <w:color w:val="000000"/>
                <w:sz w:val="24"/>
                <w:lang w:val="ru-RU"/>
              </w:rPr>
              <w:t>«перешагивание»</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DB1AA4">
            <w:pPr>
              <w:autoSpaceDE w:val="0"/>
              <w:autoSpaceDN w:val="0"/>
              <w:spacing w:before="98" w:after="0" w:line="230" w:lineRule="auto"/>
              <w:ind w:left="72"/>
            </w:pPr>
            <w:r>
              <w:rPr>
                <w:rFonts w:ascii="Times New Roman" w:eastAsia="Times New Roman" w:hAnsi="Times New Roman"/>
                <w:color w:val="000000"/>
                <w:sz w:val="24"/>
              </w:rPr>
              <w:t>2</w:t>
            </w:r>
            <w:r w:rsidR="00DB1AA4">
              <w:rPr>
                <w:rFonts w:ascii="Times New Roman" w:eastAsia="Times New Roman" w:hAnsi="Times New Roman"/>
                <w:color w:val="000000"/>
                <w:sz w:val="24"/>
                <w:lang w:val="ru-RU"/>
              </w:rPr>
              <w:t>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Pr>
                <w:lang w:val="ru-RU"/>
              </w:rPr>
            </w:pPr>
            <w:r w:rsidRPr="00E809BF">
              <w:rPr>
                <w:rFonts w:ascii="Times New Roman" w:eastAsia="Times New Roman" w:hAnsi="Times New Roman"/>
                <w:color w:val="000000"/>
                <w:sz w:val="24"/>
                <w:lang w:val="ru-RU"/>
              </w:rPr>
              <w:t>Ранее разученные прыжковые упражнения в высоту</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B1AA4"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rsidP="00DB1AA4">
            <w:pPr>
              <w:autoSpaceDE w:val="0"/>
              <w:autoSpaceDN w:val="0"/>
              <w:spacing w:before="98" w:after="0" w:line="230" w:lineRule="auto"/>
              <w:ind w:left="72"/>
            </w:pPr>
            <w:r>
              <w:rPr>
                <w:rFonts w:ascii="Times New Roman" w:eastAsia="Times New Roman" w:hAnsi="Times New Roman"/>
                <w:color w:val="000000"/>
                <w:sz w:val="24"/>
              </w:rPr>
              <w:t>2</w:t>
            </w:r>
            <w:r>
              <w:rPr>
                <w:rFonts w:ascii="Times New Roman" w:eastAsia="Times New Roman" w:hAnsi="Times New Roman"/>
                <w:color w:val="000000"/>
                <w:sz w:val="24"/>
                <w:lang w:val="ru-RU"/>
              </w:rPr>
              <w:t>2</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Pr="00E809BF" w:rsidRDefault="00DB1AA4">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«Знакомство с рекомендациями учителя по использованию упражнений в метании мяча для повышения точности движений»</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Pr="006F4D55" w:rsidRDefault="00DB1AA4">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B1AA4"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lang w:val="ru-RU"/>
              </w:rPr>
              <w:t>23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62" w:lineRule="auto"/>
              <w:ind w:left="72" w:right="432"/>
            </w:pPr>
            <w:r w:rsidRPr="00E809BF">
              <w:rPr>
                <w:rFonts w:ascii="Times New Roman" w:eastAsia="Times New Roman" w:hAnsi="Times New Roman"/>
                <w:color w:val="000000"/>
                <w:sz w:val="24"/>
                <w:lang w:val="ru-RU"/>
              </w:rPr>
              <w:t xml:space="preserve">Метание малого (теннисного) мяча в подвижную </w:t>
            </w:r>
            <w:r>
              <w:rPr>
                <w:rFonts w:ascii="Times New Roman" w:eastAsia="Times New Roman" w:hAnsi="Times New Roman"/>
                <w:color w:val="000000"/>
                <w:sz w:val="24"/>
              </w:rPr>
              <w:t>(раскачивающуюся) мишень</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Pr="006F4D55" w:rsidRDefault="00DB1AA4">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B1AA4" w:rsidTr="000D391F">
        <w:trPr>
          <w:trHeight w:hRule="exact" w:val="284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lang w:val="ru-RU"/>
              </w:rPr>
              <w:t>24</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Pr="00E809BF" w:rsidRDefault="00DB1AA4">
            <w:pPr>
              <w:autoSpaceDE w:val="0"/>
              <w:autoSpaceDN w:val="0"/>
              <w:spacing w:before="98" w:after="0" w:line="286" w:lineRule="auto"/>
              <w:ind w:left="72" w:right="432"/>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w:t>
            </w:r>
            <w:r w:rsidRPr="00E809BF">
              <w:rPr>
                <w:lang w:val="ru-RU"/>
              </w:rPr>
              <w:br/>
            </w:r>
            <w:r w:rsidRPr="00E809BF">
              <w:rPr>
                <w:rFonts w:ascii="Times New Roman" w:eastAsia="Times New Roman" w:hAnsi="Times New Roman"/>
                <w:color w:val="000000"/>
                <w:sz w:val="24"/>
                <w:lang w:val="ru-RU"/>
              </w:rPr>
              <w:t xml:space="preserve">для самостоятельного обучения техники передвижения на лыжах одновременным одношажным ходом, передвижений на лыжах для развития выносливости в </w:t>
            </w:r>
            <w:r w:rsidRPr="00E809BF">
              <w:rPr>
                <w:lang w:val="ru-RU"/>
              </w:rPr>
              <w:br/>
            </w:r>
            <w:r w:rsidRPr="00E809BF">
              <w:rPr>
                <w:rFonts w:ascii="Times New Roman" w:eastAsia="Times New Roman" w:hAnsi="Times New Roman"/>
                <w:color w:val="000000"/>
                <w:sz w:val="24"/>
                <w:lang w:val="ru-RU"/>
              </w:rPr>
              <w:t>процессе самостоятельных занятий».</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Pr="006F4D55" w:rsidRDefault="00DB1AA4">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B1AA4"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lang w:val="ru-RU"/>
              </w:rPr>
              <w:t>25</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Pr="00E809BF" w:rsidRDefault="00DB1AA4">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Передвижение на лыжах одновременным одношажным ходом</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Pr="006F4D55" w:rsidRDefault="00DB1AA4">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DB1AA4" w:rsidTr="000D391F">
        <w:trPr>
          <w:trHeight w:hRule="exact" w:val="80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lang w:val="ru-RU"/>
              </w:rPr>
              <w:t>26</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Pr="00E809BF" w:rsidRDefault="00DB1AA4">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Передвижение на лыжах попеременным двухшажным ходом</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Default="00DB1AA4">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DB1AA4" w:rsidRPr="006F4D55" w:rsidRDefault="00DB1AA4">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27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Pr>
                <w:lang w:val="ru-RU"/>
              </w:rPr>
            </w:pPr>
            <w:r w:rsidRPr="00E809BF">
              <w:rPr>
                <w:rFonts w:ascii="Times New Roman" w:eastAsia="Times New Roman" w:hAnsi="Times New Roman"/>
                <w:color w:val="000000"/>
                <w:sz w:val="24"/>
                <w:lang w:val="ru-RU"/>
              </w:rPr>
              <w:t>Повороты на лыжах переступанием на месте и в  движении по учебной дистанции</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30"/>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2</w:t>
            </w:r>
            <w:r w:rsidR="00E809BF">
              <w:rPr>
                <w:rFonts w:ascii="Times New Roman" w:eastAsia="Times New Roman" w:hAnsi="Times New Roman"/>
                <w:color w:val="000000"/>
                <w:sz w:val="24"/>
              </w:rPr>
              <w:t>8.</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008"/>
              <w:rPr>
                <w:lang w:val="ru-RU"/>
              </w:rPr>
            </w:pPr>
            <w:r w:rsidRPr="00E809BF">
              <w:rPr>
                <w:rFonts w:ascii="Times New Roman" w:eastAsia="Times New Roman" w:hAnsi="Times New Roman"/>
                <w:color w:val="000000"/>
                <w:sz w:val="24"/>
                <w:lang w:val="ru-RU"/>
              </w:rPr>
              <w:t>Подъём на лыжах в горку способом</w:t>
            </w:r>
            <w:r w:rsidR="00BB767A">
              <w:rPr>
                <w:rFonts w:ascii="Times New Roman" w:eastAsia="Times New Roman" w:hAnsi="Times New Roman"/>
                <w:color w:val="000000"/>
                <w:sz w:val="24"/>
                <w:lang w:val="ru-RU"/>
              </w:rPr>
              <w:t xml:space="preserve"> </w:t>
            </w:r>
            <w:r w:rsidRPr="00E809BF">
              <w:rPr>
                <w:rFonts w:ascii="Times New Roman" w:eastAsia="Times New Roman" w:hAnsi="Times New Roman"/>
                <w:color w:val="000000"/>
                <w:sz w:val="24"/>
                <w:lang w:val="ru-RU"/>
              </w:rPr>
              <w:t>«лесенка»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2</w:t>
            </w:r>
            <w:r w:rsidR="00E809BF">
              <w:rPr>
                <w:rFonts w:ascii="Times New Roman" w:eastAsia="Times New Roman" w:hAnsi="Times New Roman"/>
                <w:color w:val="000000"/>
                <w:sz w:val="24"/>
              </w:rPr>
              <w:t>9.</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008"/>
              <w:rPr>
                <w:lang w:val="ru-RU"/>
              </w:rPr>
            </w:pPr>
            <w:r w:rsidRPr="00E809BF">
              <w:rPr>
                <w:rFonts w:ascii="Times New Roman" w:eastAsia="Times New Roman" w:hAnsi="Times New Roman"/>
                <w:color w:val="000000"/>
                <w:sz w:val="24"/>
                <w:lang w:val="ru-RU"/>
              </w:rPr>
              <w:t>Подъём на лыжах в горку способом</w:t>
            </w:r>
            <w:r w:rsidR="00BB767A">
              <w:rPr>
                <w:rFonts w:ascii="Times New Roman" w:eastAsia="Times New Roman" w:hAnsi="Times New Roman"/>
                <w:color w:val="000000"/>
                <w:sz w:val="24"/>
                <w:lang w:val="ru-RU"/>
              </w:rPr>
              <w:t xml:space="preserve"> </w:t>
            </w:r>
            <w:r w:rsidRPr="00E809BF">
              <w:rPr>
                <w:rFonts w:ascii="Times New Roman" w:eastAsia="Times New Roman" w:hAnsi="Times New Roman"/>
                <w:color w:val="000000"/>
                <w:sz w:val="24"/>
                <w:lang w:val="ru-RU"/>
              </w:rPr>
              <w:t>«лесенка»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lastRenderedPageBreak/>
              <w:t>3</w:t>
            </w:r>
            <w:r w:rsidR="00E809BF">
              <w:rPr>
                <w:rFonts w:ascii="Times New Roman" w:eastAsia="Times New Roman" w:hAnsi="Times New Roman"/>
                <w:color w:val="000000"/>
                <w:sz w:val="24"/>
              </w:rPr>
              <w:t>0.</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008"/>
              <w:rPr>
                <w:lang w:val="ru-RU"/>
              </w:rPr>
            </w:pPr>
            <w:r w:rsidRPr="00E809BF">
              <w:rPr>
                <w:rFonts w:ascii="Times New Roman" w:eastAsia="Times New Roman" w:hAnsi="Times New Roman"/>
                <w:color w:val="000000"/>
                <w:sz w:val="24"/>
                <w:lang w:val="ru-RU"/>
              </w:rPr>
              <w:t>Упражнения в поворотах на лыжах способом торможения плугом</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1.</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008"/>
              <w:rPr>
                <w:lang w:val="ru-RU"/>
              </w:rPr>
            </w:pPr>
            <w:r w:rsidRPr="00E809BF">
              <w:rPr>
                <w:rFonts w:ascii="Times New Roman" w:eastAsia="Times New Roman" w:hAnsi="Times New Roman"/>
                <w:color w:val="000000"/>
                <w:sz w:val="24"/>
                <w:lang w:val="ru-RU"/>
              </w:rPr>
              <w:t>Упражнения в поворотах на лыжах способом торможения плугом</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2.</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самостоятельному безопасному </w:t>
            </w:r>
            <w:r w:rsidRPr="00E809BF">
              <w:rPr>
                <w:lang w:val="ru-RU"/>
              </w:rPr>
              <w:br/>
            </w:r>
            <w:r w:rsidRPr="00E809BF">
              <w:rPr>
                <w:rFonts w:ascii="Times New Roman" w:eastAsia="Times New Roman" w:hAnsi="Times New Roman"/>
                <w:color w:val="000000"/>
                <w:sz w:val="24"/>
                <w:lang w:val="ru-RU"/>
              </w:rPr>
              <w:t>преодолению небольших трамплинов»</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3.</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right="288"/>
              <w:jc w:val="center"/>
              <w:rPr>
                <w:lang w:val="ru-RU"/>
              </w:rPr>
            </w:pPr>
            <w:r w:rsidRPr="00E809BF">
              <w:rPr>
                <w:rFonts w:ascii="Times New Roman" w:eastAsia="Times New Roman" w:hAnsi="Times New Roman"/>
                <w:color w:val="000000"/>
                <w:sz w:val="24"/>
                <w:lang w:val="ru-RU"/>
              </w:rPr>
              <w:t>Преодоление небольших трамплинов при спуске с  пологого склона в низкой стойке</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rsidP="00DB1AA4">
            <w:pPr>
              <w:autoSpaceDE w:val="0"/>
              <w:autoSpaceDN w:val="0"/>
              <w:spacing w:before="98"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4.</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Повторение  ранее разученных упражнений лыжной подготовки</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217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35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3"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 xml:space="preserve">самостоятельного обучения техническим действиям баскетболиста без мяча и с </w:t>
            </w:r>
            <w:r w:rsidRPr="00E809BF">
              <w:rPr>
                <w:lang w:val="ru-RU"/>
              </w:rPr>
              <w:br/>
            </w:r>
            <w:r w:rsidRPr="00E809BF">
              <w:rPr>
                <w:rFonts w:ascii="Times New Roman" w:eastAsia="Times New Roman" w:hAnsi="Times New Roman"/>
                <w:color w:val="000000"/>
                <w:sz w:val="24"/>
                <w:lang w:val="ru-RU"/>
              </w:rPr>
              <w:t>мячом"</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rsidTr="002C1FA1">
        <w:trPr>
          <w:trHeight w:hRule="exact" w:val="100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36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576"/>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Технические действия игрока без мяча: передвижение в стойке баскетболиста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rsidTr="002C1FA1">
        <w:trPr>
          <w:trHeight w:hRule="exact" w:val="1007"/>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B1AA4">
            <w:pPr>
              <w:autoSpaceDE w:val="0"/>
              <w:autoSpaceDN w:val="0"/>
              <w:spacing w:before="98" w:after="0" w:line="230" w:lineRule="auto"/>
              <w:ind w:left="72"/>
              <w:rPr>
                <w:lang w:val="ru-RU"/>
              </w:rPr>
            </w:pPr>
            <w:r>
              <w:rPr>
                <w:rFonts w:ascii="Times New Roman" w:eastAsia="Times New Roman" w:hAnsi="Times New Roman"/>
                <w:color w:val="000000"/>
                <w:sz w:val="24"/>
                <w:lang w:val="ru-RU"/>
              </w:rPr>
              <w:t>37</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720"/>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Прыжок вверх толчком одной ногой и приземлением на другую ногу</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Tr="000D391F">
        <w:trPr>
          <w:trHeight w:hRule="exact" w:val="114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B1AA4">
            <w:pPr>
              <w:autoSpaceDE w:val="0"/>
              <w:autoSpaceDN w:val="0"/>
              <w:spacing w:before="98" w:after="0" w:line="230" w:lineRule="auto"/>
              <w:ind w:left="72"/>
              <w:rPr>
                <w:lang w:val="ru-RU"/>
              </w:rPr>
            </w:pPr>
            <w:r>
              <w:rPr>
                <w:rFonts w:ascii="Times New Roman" w:eastAsia="Times New Roman" w:hAnsi="Times New Roman"/>
                <w:color w:val="000000"/>
                <w:sz w:val="24"/>
                <w:lang w:val="ru-RU"/>
              </w:rPr>
              <w:t>38</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432"/>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Ранее разученные упражнения в ведении мяча в разных направлениях и по разным траекториям</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39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Упражнения на передачу и броски мяча в корзину</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B1AA4">
            <w:pPr>
              <w:autoSpaceDE w:val="0"/>
              <w:autoSpaceDN w:val="0"/>
              <w:spacing w:before="98" w:after="0" w:line="230" w:lineRule="auto"/>
              <w:ind w:left="72"/>
              <w:rPr>
                <w:lang w:val="ru-RU"/>
              </w:rPr>
            </w:pPr>
            <w:r>
              <w:rPr>
                <w:rFonts w:ascii="Times New Roman" w:eastAsia="Times New Roman" w:hAnsi="Times New Roman"/>
                <w:color w:val="000000"/>
                <w:sz w:val="24"/>
                <w:lang w:val="ru-RU"/>
              </w:rPr>
              <w:t>40</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432"/>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Правила игры и игровая деятельность по правилам с использованием разученных технических приёмов</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w:t>
            </w:r>
            <w:r>
              <w:rPr>
                <w:rFonts w:ascii="Times New Roman" w:eastAsia="Times New Roman" w:hAnsi="Times New Roman"/>
                <w:color w:val="000000"/>
                <w:sz w:val="24"/>
              </w:rPr>
              <w:t>стный опрос</w:t>
            </w:r>
          </w:p>
        </w:tc>
      </w:tr>
      <w:tr w:rsidR="00267656" w:rsidTr="000D391F">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41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576"/>
              <w:rPr>
                <w:lang w:val="ru-RU"/>
              </w:rPr>
            </w:pPr>
            <w:r w:rsidRPr="00E809BF">
              <w:rPr>
                <w:rFonts w:ascii="Times New Roman" w:eastAsia="Times New Roman" w:hAnsi="Times New Roman"/>
                <w:color w:val="000000"/>
                <w:sz w:val="24"/>
                <w:lang w:val="ru-RU"/>
              </w:rPr>
              <w:t xml:space="preserve">Тема: «Знакомство с рекомендациями учителя по использованию </w:t>
            </w:r>
            <w:r w:rsidRPr="00E809BF">
              <w:rPr>
                <w:lang w:val="ru-RU"/>
              </w:rPr>
              <w:br/>
            </w:r>
            <w:r w:rsidRPr="00E809BF">
              <w:rPr>
                <w:rFonts w:ascii="Times New Roman" w:eastAsia="Times New Roman" w:hAnsi="Times New Roman"/>
                <w:color w:val="000000"/>
                <w:sz w:val="24"/>
                <w:lang w:val="ru-RU"/>
              </w:rPr>
              <w:t xml:space="preserve">подготовительных и подводящих </w:t>
            </w:r>
            <w:r w:rsidRPr="00E809BF">
              <w:rPr>
                <w:lang w:val="ru-RU"/>
              </w:rPr>
              <w:br/>
            </w:r>
            <w:r w:rsidRPr="00E809BF">
              <w:rPr>
                <w:rFonts w:ascii="Times New Roman" w:eastAsia="Times New Roman" w:hAnsi="Times New Roman"/>
                <w:color w:val="000000"/>
                <w:sz w:val="24"/>
                <w:lang w:val="ru-RU"/>
              </w:rPr>
              <w:t>упражнений для освоения технических действий игры волейбол»</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42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288"/>
              <w:rPr>
                <w:lang w:val="ru-RU"/>
              </w:rPr>
            </w:pPr>
            <w:r>
              <w:rPr>
                <w:rFonts w:ascii="Times New Roman" w:eastAsia="Times New Roman" w:hAnsi="Times New Roman"/>
                <w:color w:val="000000"/>
                <w:sz w:val="24"/>
                <w:lang w:val="ru-RU"/>
              </w:rPr>
              <w:t>В</w:t>
            </w:r>
            <w:r w:rsidRPr="00E809BF">
              <w:rPr>
                <w:rFonts w:ascii="Times New Roman" w:eastAsia="Times New Roman" w:hAnsi="Times New Roman"/>
                <w:color w:val="000000"/>
                <w:sz w:val="24"/>
                <w:lang w:val="ru-RU"/>
              </w:rPr>
              <w:t>олейбол</w:t>
            </w:r>
            <w:r>
              <w:rPr>
                <w:rFonts w:ascii="Times New Roman" w:eastAsia="Times New Roman" w:hAnsi="Times New Roman"/>
                <w:color w:val="000000"/>
                <w:sz w:val="24"/>
                <w:lang w:val="ru-RU"/>
              </w:rPr>
              <w:t>.</w:t>
            </w:r>
            <w:r w:rsidRPr="00E809BF">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 xml:space="preserve">Приём и передача мяча двумя руками сверху в разные зоны площадки команды соперника. </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B1AA4">
            <w:pPr>
              <w:autoSpaceDE w:val="0"/>
              <w:autoSpaceDN w:val="0"/>
              <w:spacing w:before="98" w:after="0" w:line="230" w:lineRule="auto"/>
              <w:ind w:left="72"/>
              <w:rPr>
                <w:lang w:val="ru-RU"/>
              </w:rPr>
            </w:pPr>
            <w:r>
              <w:rPr>
                <w:rFonts w:ascii="Times New Roman" w:eastAsia="Times New Roman" w:hAnsi="Times New Roman"/>
                <w:color w:val="000000"/>
                <w:sz w:val="24"/>
                <w:lang w:val="ru-RU"/>
              </w:rPr>
              <w:t>43</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144"/>
              <w:rPr>
                <w:lang w:val="ru-RU"/>
              </w:rPr>
            </w:pPr>
            <w:r>
              <w:rPr>
                <w:rFonts w:ascii="Times New Roman" w:eastAsia="Times New Roman" w:hAnsi="Times New Roman"/>
                <w:color w:val="000000"/>
                <w:sz w:val="24"/>
                <w:lang w:val="ru-RU"/>
              </w:rPr>
              <w:t>В</w:t>
            </w:r>
            <w:r w:rsidRPr="00E809BF">
              <w:rPr>
                <w:rFonts w:ascii="Times New Roman" w:eastAsia="Times New Roman" w:hAnsi="Times New Roman"/>
                <w:color w:val="000000"/>
                <w:sz w:val="24"/>
                <w:lang w:val="ru-RU"/>
              </w:rPr>
              <w:t>олейбол</w:t>
            </w: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 xml:space="preserve">Приём и передача мяча двумя руками снизу в разные зоны площадки команды </w:t>
            </w:r>
            <w:r w:rsidR="00E809BF" w:rsidRPr="00E809BF">
              <w:rPr>
                <w:lang w:val="ru-RU"/>
              </w:rPr>
              <w:br/>
            </w:r>
            <w:r w:rsidR="00E809BF" w:rsidRPr="00E809BF">
              <w:rPr>
                <w:rFonts w:ascii="Times New Roman" w:eastAsia="Times New Roman" w:hAnsi="Times New Roman"/>
                <w:color w:val="000000"/>
                <w:sz w:val="24"/>
                <w:lang w:val="ru-RU"/>
              </w:rPr>
              <w:t xml:space="preserve">соперника. </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rsidTr="002C1FA1">
        <w:trPr>
          <w:trHeight w:hRule="exact" w:val="1426"/>
        </w:trPr>
        <w:tc>
          <w:tcPr>
            <w:tcW w:w="577"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100" w:after="0" w:line="230" w:lineRule="auto"/>
              <w:ind w:left="72"/>
            </w:pPr>
            <w:r>
              <w:rPr>
                <w:rFonts w:ascii="Times New Roman" w:eastAsia="Times New Roman" w:hAnsi="Times New Roman"/>
                <w:color w:val="000000"/>
                <w:sz w:val="24"/>
                <w:lang w:val="ru-RU"/>
              </w:rPr>
              <w:lastRenderedPageBreak/>
              <w:t>44</w:t>
            </w:r>
            <w:r w:rsidR="00E809BF">
              <w:rPr>
                <w:rFonts w:ascii="Times New Roman" w:eastAsia="Times New Roman" w:hAnsi="Times New Roman"/>
                <w:color w:val="000000"/>
                <w:sz w:val="24"/>
              </w:rPr>
              <w:t>.</w:t>
            </w:r>
          </w:p>
        </w:tc>
        <w:tc>
          <w:tcPr>
            <w:tcW w:w="476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100" w:after="0" w:line="271" w:lineRule="auto"/>
              <w:ind w:left="72" w:right="432"/>
              <w:rPr>
                <w:lang w:val="ru-RU"/>
              </w:rPr>
            </w:pPr>
            <w:r>
              <w:rPr>
                <w:rFonts w:ascii="Times New Roman" w:eastAsia="Times New Roman" w:hAnsi="Times New Roman"/>
                <w:color w:val="000000"/>
                <w:sz w:val="24"/>
                <w:lang w:val="ru-RU"/>
              </w:rPr>
              <w:t>В</w:t>
            </w:r>
            <w:r w:rsidRPr="00E809BF">
              <w:rPr>
                <w:rFonts w:ascii="Times New Roman" w:eastAsia="Times New Roman" w:hAnsi="Times New Roman"/>
                <w:color w:val="000000"/>
                <w:sz w:val="24"/>
                <w:lang w:val="ru-RU"/>
              </w:rPr>
              <w:t>олейбол</w:t>
            </w: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Правила игры и игровая деятельность по правилам с использованием разученных технических приёмов</w:t>
            </w:r>
          </w:p>
        </w:tc>
        <w:tc>
          <w:tcPr>
            <w:tcW w:w="75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100"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100"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100"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Tr="002C1FA1">
        <w:trPr>
          <w:trHeight w:hRule="exact" w:val="1429"/>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DB1AA4">
            <w:pPr>
              <w:autoSpaceDE w:val="0"/>
              <w:autoSpaceDN w:val="0"/>
              <w:spacing w:before="98" w:after="0" w:line="230" w:lineRule="auto"/>
              <w:ind w:left="72"/>
              <w:rPr>
                <w:lang w:val="ru-RU"/>
              </w:rPr>
            </w:pPr>
            <w:r>
              <w:rPr>
                <w:rFonts w:ascii="Times New Roman" w:eastAsia="Times New Roman" w:hAnsi="Times New Roman"/>
                <w:color w:val="000000"/>
                <w:sz w:val="24"/>
                <w:lang w:val="ru-RU"/>
              </w:rPr>
              <w:t>45</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432"/>
              <w:rPr>
                <w:lang w:val="ru-RU"/>
              </w:rPr>
            </w:pPr>
            <w:r>
              <w:rPr>
                <w:rFonts w:ascii="Times New Roman" w:eastAsia="Times New Roman" w:hAnsi="Times New Roman"/>
                <w:color w:val="000000"/>
                <w:sz w:val="24"/>
                <w:lang w:val="ru-RU"/>
              </w:rPr>
              <w:t>В</w:t>
            </w:r>
            <w:r w:rsidRPr="00E809BF">
              <w:rPr>
                <w:rFonts w:ascii="Times New Roman" w:eastAsia="Times New Roman" w:hAnsi="Times New Roman"/>
                <w:color w:val="000000"/>
                <w:sz w:val="24"/>
                <w:lang w:val="ru-RU"/>
              </w:rPr>
              <w:t>олейбол</w:t>
            </w: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Правила игры и игровая деятельность по правилам с использованием разученных технических приёмов</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w:t>
            </w:r>
            <w:r>
              <w:rPr>
                <w:rFonts w:ascii="Times New Roman" w:eastAsia="Times New Roman" w:hAnsi="Times New Roman"/>
                <w:color w:val="000000"/>
                <w:sz w:val="24"/>
              </w:rPr>
              <w:t>стный опрос</w:t>
            </w:r>
          </w:p>
        </w:tc>
      </w:tr>
      <w:tr w:rsidR="00267656" w:rsidTr="002C1FA1">
        <w:trPr>
          <w:trHeight w:hRule="exact" w:val="1407"/>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46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432"/>
              <w:rPr>
                <w:lang w:val="ru-RU"/>
              </w:rPr>
            </w:pPr>
            <w:r>
              <w:rPr>
                <w:rFonts w:ascii="Times New Roman" w:eastAsia="Times New Roman" w:hAnsi="Times New Roman"/>
                <w:color w:val="000000"/>
                <w:sz w:val="24"/>
                <w:lang w:val="ru-RU"/>
              </w:rPr>
              <w:t>В</w:t>
            </w:r>
            <w:r w:rsidRPr="00E809BF">
              <w:rPr>
                <w:rFonts w:ascii="Times New Roman" w:eastAsia="Times New Roman" w:hAnsi="Times New Roman"/>
                <w:color w:val="000000"/>
                <w:sz w:val="24"/>
                <w:lang w:val="ru-RU"/>
              </w:rPr>
              <w:t>олейбол</w:t>
            </w:r>
            <w:r>
              <w:rPr>
                <w:rFonts w:ascii="Times New Roman" w:eastAsia="Times New Roman" w:hAnsi="Times New Roman"/>
                <w:color w:val="000000"/>
                <w:sz w:val="24"/>
                <w:lang w:val="ru-RU"/>
              </w:rPr>
              <w:t>.</w:t>
            </w:r>
            <w:r w:rsidR="00E809BF" w:rsidRPr="00E809BF">
              <w:rPr>
                <w:rFonts w:ascii="Times New Roman" w:eastAsia="Times New Roman" w:hAnsi="Times New Roman"/>
                <w:color w:val="000000"/>
                <w:sz w:val="24"/>
                <w:lang w:val="ru-RU"/>
              </w:rPr>
              <w:t>Правила игры и игровая деятельность по правилам с использованием разученных технических приёмов</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2172"/>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47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 xml:space="preserve">самостоятельного обучения техники удара по катящемуся мячу с разбега и его </w:t>
            </w:r>
            <w:r w:rsidRPr="00E809BF">
              <w:rPr>
                <w:lang w:val="ru-RU"/>
              </w:rPr>
              <w:br/>
            </w:r>
            <w:r w:rsidRPr="00E809BF">
              <w:rPr>
                <w:rFonts w:ascii="Times New Roman" w:eastAsia="Times New Roman" w:hAnsi="Times New Roman"/>
                <w:color w:val="000000"/>
                <w:sz w:val="24"/>
                <w:lang w:val="ru-RU"/>
              </w:rPr>
              <w:t>передачи на разные расстояния»</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rsidTr="00F92385">
        <w:trPr>
          <w:trHeight w:hRule="exact" w:val="1075"/>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48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432"/>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Удар по неподвижному мячу внутренней стороной стопы с  небольшого разбега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rsidTr="000D391F">
        <w:trPr>
          <w:trHeight w:hRule="exact" w:val="828"/>
        </w:trPr>
        <w:tc>
          <w:tcPr>
            <w:tcW w:w="577"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2C1FA1" w:rsidRDefault="00DB1AA4">
            <w:pPr>
              <w:autoSpaceDE w:val="0"/>
              <w:autoSpaceDN w:val="0"/>
              <w:spacing w:before="98" w:after="0" w:line="230" w:lineRule="auto"/>
              <w:ind w:left="72"/>
              <w:rPr>
                <w:lang w:val="ru-RU"/>
              </w:rPr>
            </w:pPr>
            <w:r>
              <w:rPr>
                <w:rFonts w:ascii="Times New Roman" w:eastAsia="Times New Roman" w:hAnsi="Times New Roman"/>
                <w:color w:val="000000"/>
                <w:sz w:val="24"/>
                <w:lang w:val="ru-RU"/>
              </w:rPr>
              <w:t>49</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720"/>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Остановка катящегося мяча способом</w:t>
            </w:r>
            <w:r w:rsidR="00BB767A">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«наступания»</w:t>
            </w:r>
          </w:p>
        </w:tc>
        <w:tc>
          <w:tcPr>
            <w:tcW w:w="753"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F92385" w:rsidTr="000D391F">
        <w:trPr>
          <w:trHeight w:hRule="exact" w:val="830"/>
        </w:trPr>
        <w:tc>
          <w:tcPr>
            <w:tcW w:w="577"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2C1FA1" w:rsidRDefault="00DB1AA4">
            <w:pPr>
              <w:autoSpaceDE w:val="0"/>
              <w:autoSpaceDN w:val="0"/>
              <w:spacing w:before="100" w:after="0" w:line="230" w:lineRule="auto"/>
              <w:ind w:left="72"/>
              <w:rPr>
                <w:lang w:val="ru-RU"/>
              </w:rPr>
            </w:pPr>
            <w:r>
              <w:rPr>
                <w:rFonts w:ascii="Times New Roman" w:eastAsia="Times New Roman" w:hAnsi="Times New Roman"/>
                <w:color w:val="000000"/>
                <w:sz w:val="24"/>
                <w:lang w:val="ru-RU"/>
              </w:rPr>
              <w:t>50</w:t>
            </w:r>
            <w:r w:rsidR="00E809BF" w:rsidRPr="002C1FA1">
              <w:rPr>
                <w:rFonts w:ascii="Times New Roman" w:eastAsia="Times New Roman" w:hAnsi="Times New Roman"/>
                <w:color w:val="000000"/>
                <w:sz w:val="24"/>
                <w:lang w:val="ru-RU"/>
              </w:rPr>
              <w:t>.</w:t>
            </w:r>
          </w:p>
        </w:tc>
        <w:tc>
          <w:tcPr>
            <w:tcW w:w="476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100" w:after="0" w:line="262" w:lineRule="auto"/>
              <w:ind w:left="72" w:right="432"/>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Ведение мяча «по прямой», «по кругу» и</w:t>
            </w:r>
            <w:r w:rsidR="00BB767A">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«змейкой»</w:t>
            </w:r>
          </w:p>
        </w:tc>
        <w:tc>
          <w:tcPr>
            <w:tcW w:w="753"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100" w:after="0" w:line="230" w:lineRule="auto"/>
              <w:ind w:left="72"/>
              <w:rPr>
                <w:lang w:val="ru-RU"/>
              </w:rPr>
            </w:pPr>
            <w:r w:rsidRPr="00F92385">
              <w:rPr>
                <w:rFonts w:ascii="Times New Roman" w:eastAsia="Times New Roman" w:hAnsi="Times New Roman"/>
                <w:color w:val="000000"/>
                <w:sz w:val="24"/>
                <w:lang w:val="ru-RU"/>
              </w:rPr>
              <w:t>1</w:t>
            </w:r>
          </w:p>
        </w:tc>
        <w:tc>
          <w:tcPr>
            <w:tcW w:w="1599"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100"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100"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RPr="00F92385"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DB1AA4">
            <w:pPr>
              <w:autoSpaceDE w:val="0"/>
              <w:autoSpaceDN w:val="0"/>
              <w:spacing w:before="98" w:after="0" w:line="230" w:lineRule="auto"/>
              <w:ind w:left="72"/>
              <w:rPr>
                <w:lang w:val="ru-RU"/>
              </w:rPr>
            </w:pPr>
            <w:r>
              <w:rPr>
                <w:rFonts w:ascii="Times New Roman" w:eastAsia="Times New Roman" w:hAnsi="Times New Roman"/>
                <w:color w:val="000000"/>
                <w:sz w:val="24"/>
                <w:lang w:val="ru-RU"/>
              </w:rPr>
              <w:t>51</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F92385">
            <w:pPr>
              <w:autoSpaceDE w:val="0"/>
              <w:autoSpaceDN w:val="0"/>
              <w:spacing w:before="98" w:after="0" w:line="230" w:lineRule="auto"/>
              <w:ind w:left="72"/>
              <w:rPr>
                <w:lang w:val="ru-RU"/>
              </w:rPr>
            </w:pPr>
            <w:r>
              <w:rPr>
                <w:rFonts w:ascii="Times New Roman" w:eastAsia="Times New Roman" w:hAnsi="Times New Roman"/>
                <w:color w:val="000000"/>
                <w:sz w:val="24"/>
                <w:lang w:val="ru-RU"/>
              </w:rPr>
              <w:t xml:space="preserve">Футбол. </w:t>
            </w:r>
            <w:r w:rsidR="00E809BF" w:rsidRPr="00F92385">
              <w:rPr>
                <w:rFonts w:ascii="Times New Roman" w:eastAsia="Times New Roman" w:hAnsi="Times New Roman"/>
                <w:color w:val="000000"/>
                <w:sz w:val="24"/>
                <w:lang w:val="ru-RU"/>
              </w:rPr>
              <w:t>Обводка мячом ориентиров (конусов)</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DB1AA4">
            <w:pPr>
              <w:autoSpaceDE w:val="0"/>
              <w:autoSpaceDN w:val="0"/>
              <w:spacing w:before="98" w:after="0" w:line="230" w:lineRule="auto"/>
              <w:ind w:left="72"/>
              <w:rPr>
                <w:lang w:val="ru-RU"/>
              </w:rPr>
            </w:pPr>
            <w:r>
              <w:rPr>
                <w:rFonts w:ascii="Times New Roman" w:eastAsia="Times New Roman" w:hAnsi="Times New Roman"/>
                <w:color w:val="000000"/>
                <w:sz w:val="24"/>
                <w:lang w:val="ru-RU"/>
              </w:rPr>
              <w:t>52</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30" w:lineRule="auto"/>
              <w:ind w:left="72"/>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Удары по катящемуся мячу с разбега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53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71" w:lineRule="auto"/>
              <w:ind w:left="72" w:right="432"/>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Правила игры и игровая деятельность по правилам с использованием разученных технических приёмов</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30"/>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100" w:after="0" w:line="230" w:lineRule="auto"/>
              <w:ind w:left="72"/>
            </w:pPr>
            <w:r>
              <w:rPr>
                <w:rFonts w:ascii="Times New Roman" w:eastAsia="Times New Roman" w:hAnsi="Times New Roman"/>
                <w:color w:val="000000"/>
                <w:sz w:val="24"/>
                <w:lang w:val="ru-RU"/>
              </w:rPr>
              <w:t>54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62" w:lineRule="auto"/>
              <w:ind w:left="72" w:right="288"/>
            </w:pPr>
            <w:r w:rsidRPr="00E809BF">
              <w:rPr>
                <w:rFonts w:ascii="Times New Roman" w:eastAsia="Times New Roman" w:hAnsi="Times New Roman"/>
                <w:color w:val="000000"/>
                <w:sz w:val="24"/>
                <w:lang w:val="ru-RU"/>
              </w:rPr>
              <w:t xml:space="preserve">Правила соревнований по комплексу ГТО. </w:t>
            </w:r>
            <w:r>
              <w:rPr>
                <w:rFonts w:ascii="Times New Roman" w:eastAsia="Times New Roman" w:hAnsi="Times New Roman"/>
                <w:color w:val="000000"/>
                <w:sz w:val="24"/>
              </w:rPr>
              <w:t>Тестовые упражнения комплекса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55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720"/>
            </w:pPr>
            <w:r>
              <w:rPr>
                <w:rFonts w:ascii="Times New Roman" w:eastAsia="Times New Roman" w:hAnsi="Times New Roman"/>
                <w:color w:val="000000"/>
                <w:sz w:val="24"/>
              </w:rPr>
              <w:t>Совершенствование техники тестовых упражнений</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4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rsidP="00DB1AA4">
            <w:pPr>
              <w:autoSpaceDE w:val="0"/>
              <w:autoSpaceDN w:val="0"/>
              <w:spacing w:before="98" w:after="0" w:line="230" w:lineRule="auto"/>
              <w:ind w:left="72"/>
            </w:pPr>
            <w:r>
              <w:rPr>
                <w:rFonts w:ascii="Times New Roman" w:eastAsia="Times New Roman" w:hAnsi="Times New Roman"/>
                <w:color w:val="000000"/>
                <w:sz w:val="24"/>
                <w:lang w:val="ru-RU"/>
              </w:rPr>
              <w:t>56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7.</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lastRenderedPageBreak/>
              <w:t>58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59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60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B1AA4">
            <w:pPr>
              <w:autoSpaceDE w:val="0"/>
              <w:autoSpaceDN w:val="0"/>
              <w:spacing w:before="98" w:after="0" w:line="230" w:lineRule="auto"/>
              <w:ind w:left="72"/>
            </w:pPr>
            <w:r>
              <w:rPr>
                <w:rFonts w:ascii="Times New Roman" w:eastAsia="Times New Roman" w:hAnsi="Times New Roman"/>
                <w:color w:val="000000"/>
                <w:sz w:val="24"/>
                <w:lang w:val="ru-RU"/>
              </w:rPr>
              <w:t>61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0D391F">
            <w:pPr>
              <w:autoSpaceDE w:val="0"/>
              <w:autoSpaceDN w:val="0"/>
              <w:spacing w:before="98" w:after="0" w:line="230" w:lineRule="auto"/>
              <w:ind w:left="72"/>
            </w:pPr>
            <w:r>
              <w:rPr>
                <w:rFonts w:ascii="Times New Roman" w:eastAsia="Times New Roman" w:hAnsi="Times New Roman"/>
                <w:color w:val="000000"/>
                <w:sz w:val="24"/>
                <w:lang w:val="ru-RU"/>
              </w:rPr>
              <w:t>62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4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0D391F">
            <w:pPr>
              <w:autoSpaceDE w:val="0"/>
              <w:autoSpaceDN w:val="0"/>
              <w:spacing w:before="98" w:after="0" w:line="230" w:lineRule="auto"/>
              <w:ind w:left="72"/>
            </w:pPr>
            <w:r>
              <w:rPr>
                <w:rFonts w:ascii="Times New Roman" w:eastAsia="Times New Roman" w:hAnsi="Times New Roman"/>
                <w:color w:val="000000"/>
                <w:sz w:val="24"/>
                <w:lang w:val="ru-RU"/>
              </w:rPr>
              <w:t>63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0D391F">
            <w:pPr>
              <w:autoSpaceDE w:val="0"/>
              <w:autoSpaceDN w:val="0"/>
              <w:spacing w:before="98" w:after="0" w:line="230" w:lineRule="auto"/>
              <w:ind w:left="72"/>
            </w:pPr>
            <w:r>
              <w:rPr>
                <w:rFonts w:ascii="Times New Roman" w:eastAsia="Times New Roman" w:hAnsi="Times New Roman"/>
                <w:color w:val="000000"/>
                <w:sz w:val="24"/>
                <w:lang w:val="ru-RU"/>
              </w:rPr>
              <w:t>64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0D391F">
            <w:pPr>
              <w:autoSpaceDE w:val="0"/>
              <w:autoSpaceDN w:val="0"/>
              <w:spacing w:before="98" w:after="0" w:line="230" w:lineRule="auto"/>
              <w:ind w:left="72"/>
            </w:pPr>
            <w:r>
              <w:rPr>
                <w:rFonts w:ascii="Times New Roman" w:eastAsia="Times New Roman" w:hAnsi="Times New Roman"/>
                <w:color w:val="000000"/>
                <w:sz w:val="24"/>
                <w:lang w:val="ru-RU"/>
              </w:rPr>
              <w:t>65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координации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0D391F">
            <w:pPr>
              <w:autoSpaceDE w:val="0"/>
              <w:autoSpaceDN w:val="0"/>
              <w:spacing w:before="98" w:after="0" w:line="230" w:lineRule="auto"/>
              <w:ind w:left="72"/>
            </w:pPr>
            <w:r>
              <w:rPr>
                <w:rFonts w:ascii="Times New Roman" w:eastAsia="Times New Roman" w:hAnsi="Times New Roman"/>
                <w:color w:val="000000"/>
                <w:sz w:val="24"/>
                <w:lang w:val="ru-RU"/>
              </w:rPr>
              <w:t>6</w:t>
            </w:r>
            <w:r w:rsidR="00E809BF">
              <w:rPr>
                <w:rFonts w:ascii="Times New Roman" w:eastAsia="Times New Roman" w:hAnsi="Times New Roman"/>
                <w:color w:val="000000"/>
                <w:sz w:val="24"/>
              </w:rPr>
              <w:t>6.</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координации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0D391F">
            <w:pPr>
              <w:autoSpaceDE w:val="0"/>
              <w:autoSpaceDN w:val="0"/>
              <w:spacing w:before="98" w:after="0" w:line="230" w:lineRule="auto"/>
              <w:ind w:left="72"/>
            </w:pPr>
            <w:r>
              <w:rPr>
                <w:rFonts w:ascii="Times New Roman" w:eastAsia="Times New Roman" w:hAnsi="Times New Roman"/>
                <w:color w:val="000000"/>
                <w:sz w:val="24"/>
                <w:lang w:val="ru-RU"/>
              </w:rPr>
              <w:t>6</w:t>
            </w:r>
            <w:r w:rsidR="00E809BF">
              <w:rPr>
                <w:rFonts w:ascii="Times New Roman" w:eastAsia="Times New Roman" w:hAnsi="Times New Roman"/>
                <w:color w:val="000000"/>
                <w:sz w:val="24"/>
              </w:rPr>
              <w:t>7.</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Подготовка к сдаче нормативов ГТО</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0D391F">
            <w:pPr>
              <w:autoSpaceDE w:val="0"/>
              <w:autoSpaceDN w:val="0"/>
              <w:spacing w:before="98" w:after="0" w:line="230" w:lineRule="auto"/>
              <w:ind w:left="72"/>
            </w:pPr>
            <w:r>
              <w:rPr>
                <w:rFonts w:ascii="Times New Roman" w:eastAsia="Times New Roman" w:hAnsi="Times New Roman"/>
                <w:color w:val="000000"/>
                <w:sz w:val="24"/>
                <w:lang w:val="ru-RU"/>
              </w:rPr>
              <w:t>6</w:t>
            </w:r>
            <w:r w:rsidR="00E809BF">
              <w:rPr>
                <w:rFonts w:ascii="Times New Roman" w:eastAsia="Times New Roman" w:hAnsi="Times New Roman"/>
                <w:color w:val="000000"/>
                <w:sz w:val="24"/>
              </w:rPr>
              <w:t>8.</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Подготовка к сдаче нормативов ГТО</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0D391F">
        <w:trPr>
          <w:trHeight w:hRule="exact" w:val="828"/>
        </w:trPr>
        <w:tc>
          <w:tcPr>
            <w:tcW w:w="5343"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0"/>
              <w:rPr>
                <w:lang w:val="ru-RU"/>
              </w:rPr>
            </w:pPr>
            <w:r w:rsidRPr="00E809BF">
              <w:rPr>
                <w:rFonts w:ascii="Times New Roman" w:eastAsia="Times New Roman" w:hAnsi="Times New Roman"/>
                <w:color w:val="000000"/>
                <w:sz w:val="24"/>
                <w:lang w:val="ru-RU"/>
              </w:rPr>
              <w:t>ОБЩЕЕ КОЛИЧЕСТВО ЧАСОВ ПО ПРОГРАММЕ</w:t>
            </w:r>
          </w:p>
        </w:tc>
        <w:tc>
          <w:tcPr>
            <w:tcW w:w="753"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0D391F" w:rsidRDefault="000D391F">
            <w:pPr>
              <w:autoSpaceDE w:val="0"/>
              <w:autoSpaceDN w:val="0"/>
              <w:spacing w:before="98" w:after="0" w:line="230" w:lineRule="auto"/>
              <w:ind w:left="72"/>
              <w:rPr>
                <w:lang w:val="ru-RU"/>
              </w:rPr>
            </w:pPr>
            <w:r>
              <w:rPr>
                <w:rFonts w:ascii="Times New Roman" w:eastAsia="Times New Roman" w:hAnsi="Times New Roman"/>
                <w:color w:val="000000"/>
                <w:sz w:val="24"/>
                <w:lang w:val="ru-RU"/>
              </w:rPr>
              <w:t>68</w:t>
            </w:r>
          </w:p>
        </w:tc>
        <w:tc>
          <w:tcPr>
            <w:tcW w:w="1599"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2858"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r>
    </w:tbl>
    <w:p w:rsidR="00BB5AF5" w:rsidRDefault="00BB5AF5">
      <w:pPr>
        <w:autoSpaceDE w:val="0"/>
        <w:autoSpaceDN w:val="0"/>
        <w:spacing w:before="218" w:after="140" w:line="230" w:lineRule="auto"/>
        <w:rPr>
          <w:rFonts w:ascii="Times New Roman" w:eastAsia="Times New Roman" w:hAnsi="Times New Roman"/>
          <w:b/>
          <w:color w:val="000000"/>
          <w:sz w:val="24"/>
          <w:lang w:val="ru-RU"/>
        </w:rPr>
      </w:pPr>
    </w:p>
    <w:p w:rsidR="00E74DA7" w:rsidRPr="00E74DA7" w:rsidRDefault="00E809BF">
      <w:pPr>
        <w:autoSpaceDE w:val="0"/>
        <w:autoSpaceDN w:val="0"/>
        <w:spacing w:before="218" w:after="140" w:line="230" w:lineRule="auto"/>
        <w:rPr>
          <w:rFonts w:ascii="Times New Roman" w:eastAsia="Times New Roman" w:hAnsi="Times New Roman"/>
          <w:b/>
          <w:color w:val="000000"/>
          <w:sz w:val="24"/>
          <w:lang w:val="ru-RU"/>
        </w:rPr>
      </w:pPr>
      <w:r>
        <w:rPr>
          <w:rFonts w:ascii="Times New Roman" w:eastAsia="Times New Roman" w:hAnsi="Times New Roman"/>
          <w:b/>
          <w:color w:val="000000"/>
          <w:sz w:val="24"/>
        </w:rPr>
        <w:t>7 КЛАСС</w:t>
      </w:r>
    </w:p>
    <w:tbl>
      <w:tblPr>
        <w:tblW w:w="0" w:type="auto"/>
        <w:tblInd w:w="5" w:type="dxa"/>
        <w:tblLayout w:type="fixed"/>
        <w:tblLook w:val="04A0" w:firstRow="1" w:lastRow="0" w:firstColumn="1" w:lastColumn="0" w:noHBand="0" w:noVBand="1"/>
      </w:tblPr>
      <w:tblGrid>
        <w:gridCol w:w="577"/>
        <w:gridCol w:w="4766"/>
        <w:gridCol w:w="732"/>
        <w:gridCol w:w="1620"/>
        <w:gridCol w:w="1668"/>
        <w:gridCol w:w="1190"/>
      </w:tblGrid>
      <w:tr w:rsidR="00267656" w:rsidTr="00BB5AF5">
        <w:trPr>
          <w:trHeight w:hRule="exact" w:val="1100"/>
        </w:trPr>
        <w:tc>
          <w:tcPr>
            <w:tcW w:w="577" w:type="dxa"/>
            <w:tcBorders>
              <w:top w:val="single" w:sz="4" w:space="0" w:color="000000"/>
              <w:left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144"/>
            </w:pPr>
            <w:r>
              <w:rPr>
                <w:rFonts w:ascii="Times New Roman" w:eastAsia="Times New Roman" w:hAnsi="Times New Roman"/>
                <w:b/>
                <w:color w:val="000000"/>
                <w:sz w:val="24"/>
              </w:rPr>
              <w:t>№</w:t>
            </w:r>
            <w:r>
              <w:br/>
            </w:r>
            <w:r>
              <w:rPr>
                <w:rFonts w:ascii="Times New Roman" w:eastAsia="Times New Roman" w:hAnsi="Times New Roman"/>
                <w:b/>
                <w:color w:val="000000"/>
                <w:sz w:val="24"/>
              </w:rPr>
              <w:t>п/п</w:t>
            </w:r>
          </w:p>
        </w:tc>
        <w:tc>
          <w:tcPr>
            <w:tcW w:w="4766" w:type="dxa"/>
            <w:tcBorders>
              <w:top w:val="single" w:sz="4" w:space="0" w:color="000000"/>
              <w:left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Тема урока</w:t>
            </w:r>
          </w:p>
        </w:tc>
        <w:tc>
          <w:tcPr>
            <w:tcW w:w="4020"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Количество часов</w:t>
            </w:r>
          </w:p>
        </w:tc>
        <w:tc>
          <w:tcPr>
            <w:tcW w:w="1190" w:type="dxa"/>
            <w:tcBorders>
              <w:top w:val="single" w:sz="4" w:space="0" w:color="000000"/>
              <w:left w:val="single" w:sz="4" w:space="0" w:color="000000"/>
              <w:right w:val="single" w:sz="4" w:space="0" w:color="000000"/>
            </w:tcBorders>
            <w:tcMar>
              <w:left w:w="0" w:type="dxa"/>
              <w:right w:w="0" w:type="dxa"/>
            </w:tcMar>
          </w:tcPr>
          <w:p w:rsidR="00267656" w:rsidRDefault="00E74DA7" w:rsidP="00E74DA7">
            <w:pPr>
              <w:autoSpaceDE w:val="0"/>
              <w:autoSpaceDN w:val="0"/>
              <w:spacing w:before="98" w:after="0" w:line="271" w:lineRule="auto"/>
              <w:ind w:left="72"/>
            </w:pPr>
            <w:r>
              <w:rPr>
                <w:rFonts w:ascii="Times New Roman" w:eastAsia="Times New Roman" w:hAnsi="Times New Roman"/>
                <w:b/>
                <w:color w:val="000000"/>
                <w:sz w:val="24"/>
              </w:rPr>
              <w:t>Виды,</w:t>
            </w:r>
            <w:r w:rsidR="00BB767A">
              <w:rPr>
                <w:rFonts w:ascii="Times New Roman" w:eastAsia="Times New Roman" w:hAnsi="Times New Roman"/>
                <w:b/>
                <w:color w:val="000000"/>
                <w:sz w:val="24"/>
                <w:lang w:val="ru-RU"/>
              </w:rPr>
              <w:t xml:space="preserve"> </w:t>
            </w:r>
            <w:r w:rsidR="00E809BF">
              <w:rPr>
                <w:rFonts w:ascii="Times New Roman" w:eastAsia="Times New Roman" w:hAnsi="Times New Roman"/>
                <w:b/>
                <w:color w:val="000000"/>
                <w:sz w:val="24"/>
              </w:rPr>
              <w:t>формы контроля</w:t>
            </w:r>
          </w:p>
        </w:tc>
      </w:tr>
      <w:tr w:rsidR="00267656" w:rsidTr="00BB5AF5">
        <w:trPr>
          <w:trHeight w:hRule="exact" w:val="719"/>
        </w:trPr>
        <w:tc>
          <w:tcPr>
            <w:tcW w:w="577" w:type="dxa"/>
            <w:tcBorders>
              <w:left w:val="single" w:sz="4" w:space="0" w:color="000000"/>
              <w:bottom w:val="single" w:sz="4" w:space="0" w:color="000000"/>
              <w:right w:val="single" w:sz="4" w:space="0" w:color="000000"/>
            </w:tcBorders>
          </w:tcPr>
          <w:p w:rsidR="00267656" w:rsidRDefault="00267656"/>
        </w:tc>
        <w:tc>
          <w:tcPr>
            <w:tcW w:w="4766" w:type="dxa"/>
            <w:tcBorders>
              <w:left w:val="single" w:sz="4" w:space="0" w:color="000000"/>
              <w:bottom w:val="single" w:sz="4" w:space="0" w:color="000000"/>
              <w:right w:val="single" w:sz="4" w:space="0" w:color="000000"/>
            </w:tcBorders>
          </w:tcPr>
          <w:p w:rsidR="00267656" w:rsidRDefault="00267656"/>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 xml:space="preserve">всего </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pPr>
            <w:r>
              <w:rPr>
                <w:rFonts w:ascii="Times New Roman" w:eastAsia="Times New Roman" w:hAnsi="Times New Roman"/>
                <w:b/>
                <w:color w:val="000000"/>
                <w:sz w:val="24"/>
              </w:rPr>
              <w:t>контрольные работы</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pPr>
            <w:r>
              <w:rPr>
                <w:rFonts w:ascii="Times New Roman" w:eastAsia="Times New Roman" w:hAnsi="Times New Roman"/>
                <w:b/>
                <w:color w:val="000000"/>
                <w:sz w:val="24"/>
              </w:rPr>
              <w:t>практические работы</w:t>
            </w:r>
          </w:p>
        </w:tc>
        <w:tc>
          <w:tcPr>
            <w:tcW w:w="1190" w:type="dxa"/>
            <w:tcBorders>
              <w:left w:val="single" w:sz="4" w:space="0" w:color="000000"/>
              <w:bottom w:val="single" w:sz="4" w:space="0" w:color="000000"/>
              <w:right w:val="single" w:sz="4" w:space="0" w:color="000000"/>
            </w:tcBorders>
          </w:tcPr>
          <w:p w:rsidR="00267656" w:rsidRDefault="00267656"/>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lastRenderedPageBreak/>
              <w:t>1.</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288"/>
              <w:rPr>
                <w:lang w:val="ru-RU"/>
              </w:rPr>
            </w:pPr>
            <w:r w:rsidRPr="00E809BF">
              <w:rPr>
                <w:rFonts w:ascii="Times New Roman" w:eastAsia="Times New Roman" w:hAnsi="Times New Roman"/>
                <w:color w:val="000000"/>
                <w:sz w:val="24"/>
                <w:lang w:val="ru-RU"/>
              </w:rPr>
              <w:t>Зарождение олимпийского движения в дореволюцио</w:t>
            </w:r>
            <w:r w:rsidR="00BB767A">
              <w:rPr>
                <w:rFonts w:ascii="Times New Roman" w:eastAsia="Times New Roman" w:hAnsi="Times New Roman"/>
                <w:color w:val="000000"/>
                <w:sz w:val="24"/>
                <w:lang w:val="ru-RU"/>
              </w:rPr>
              <w:t>нной России. Олимпийское движе</w:t>
            </w:r>
            <w:r w:rsidRPr="00E809BF">
              <w:rPr>
                <w:rFonts w:ascii="Times New Roman" w:eastAsia="Times New Roman" w:hAnsi="Times New Roman"/>
                <w:color w:val="000000"/>
                <w:sz w:val="24"/>
                <w:lang w:val="ru-RU"/>
              </w:rPr>
              <w:t>ние в СССР и современной России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2.</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720"/>
              <w:rPr>
                <w:lang w:val="ru-RU"/>
              </w:rPr>
            </w:pPr>
            <w:r w:rsidRPr="00E809BF">
              <w:rPr>
                <w:rFonts w:ascii="Times New Roman" w:eastAsia="Times New Roman" w:hAnsi="Times New Roman"/>
                <w:color w:val="000000"/>
                <w:sz w:val="24"/>
                <w:lang w:val="ru-RU"/>
              </w:rPr>
              <w:t>Выдающиеся советские и российские олимпийцы.</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500"/>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ind w:left="72"/>
              <w:rPr>
                <w:lang w:val="ru-RU"/>
              </w:rPr>
            </w:pPr>
            <w:r w:rsidRPr="00E809BF">
              <w:rPr>
                <w:rFonts w:ascii="Times New Roman" w:eastAsia="Times New Roman" w:hAnsi="Times New Roman"/>
                <w:color w:val="000000"/>
                <w:sz w:val="24"/>
                <w:lang w:val="ru-RU"/>
              </w:rPr>
              <w:t xml:space="preserve">Двигательные действия как основа </w:t>
            </w:r>
            <w:r w:rsidRPr="00E809BF">
              <w:rPr>
                <w:lang w:val="ru-RU"/>
              </w:rPr>
              <w:br/>
            </w:r>
            <w:r w:rsidRPr="00E809BF">
              <w:rPr>
                <w:rFonts w:ascii="Times New Roman" w:eastAsia="Times New Roman" w:hAnsi="Times New Roman"/>
                <w:color w:val="000000"/>
                <w:sz w:val="24"/>
                <w:lang w:val="ru-RU"/>
              </w:rPr>
              <w:t xml:space="preserve">технической подготовки. Способы </w:t>
            </w:r>
            <w:r w:rsidRPr="00E809BF">
              <w:rPr>
                <w:lang w:val="ru-RU"/>
              </w:rPr>
              <w:br/>
            </w:r>
            <w:r w:rsidRPr="00E809BF">
              <w:rPr>
                <w:rFonts w:ascii="Times New Roman" w:eastAsia="Times New Roman" w:hAnsi="Times New Roman"/>
                <w:color w:val="000000"/>
                <w:sz w:val="24"/>
                <w:lang w:val="ru-RU"/>
              </w:rPr>
              <w:t>оценивания техники двигательных действий и организация процедуры оценивания.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Pr>
                <w:lang w:val="ru-RU"/>
              </w:rPr>
            </w:pPr>
            <w:r w:rsidRPr="00E809BF">
              <w:rPr>
                <w:rFonts w:ascii="Times New Roman" w:eastAsia="Times New Roman" w:hAnsi="Times New Roman"/>
                <w:color w:val="000000"/>
                <w:sz w:val="24"/>
                <w:lang w:val="ru-RU"/>
              </w:rPr>
              <w:t xml:space="preserve">Ошибки при разучивании техники </w:t>
            </w:r>
            <w:r w:rsidRPr="00E809BF">
              <w:rPr>
                <w:lang w:val="ru-RU"/>
              </w:rPr>
              <w:br/>
            </w:r>
            <w:r w:rsidRPr="00E809BF">
              <w:rPr>
                <w:rFonts w:ascii="Times New Roman" w:eastAsia="Times New Roman" w:hAnsi="Times New Roman"/>
                <w:color w:val="000000"/>
                <w:sz w:val="24"/>
                <w:lang w:val="ru-RU"/>
              </w:rPr>
              <w:t xml:space="preserve">выполнения двигательных действий, </w:t>
            </w:r>
            <w:r w:rsidRPr="00E809BF">
              <w:rPr>
                <w:lang w:val="ru-RU"/>
              </w:rPr>
              <w:br/>
            </w:r>
            <w:r w:rsidRPr="00E809BF">
              <w:rPr>
                <w:rFonts w:ascii="Times New Roman" w:eastAsia="Times New Roman" w:hAnsi="Times New Roman"/>
                <w:color w:val="000000"/>
                <w:sz w:val="24"/>
                <w:lang w:val="ru-RU"/>
              </w:rPr>
              <w:t xml:space="preserve">причины и способы их предупреждения при самостоятельных занятиях технической </w:t>
            </w:r>
            <w:r w:rsidRPr="00E809BF">
              <w:rPr>
                <w:lang w:val="ru-RU"/>
              </w:rPr>
              <w:br/>
            </w:r>
            <w:r w:rsidRPr="00E809BF">
              <w:rPr>
                <w:rFonts w:ascii="Times New Roman" w:eastAsia="Times New Roman" w:hAnsi="Times New Roman"/>
                <w:color w:val="000000"/>
                <w:sz w:val="24"/>
                <w:lang w:val="ru-RU"/>
              </w:rPr>
              <w:t>подготовкой.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100"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62" w:lineRule="auto"/>
              <w:ind w:left="72" w:right="576"/>
              <w:rPr>
                <w:lang w:val="ru-RU"/>
              </w:rPr>
            </w:pPr>
            <w:r w:rsidRPr="00E809BF">
              <w:rPr>
                <w:rFonts w:ascii="Times New Roman" w:eastAsia="Times New Roman" w:hAnsi="Times New Roman"/>
                <w:color w:val="000000"/>
                <w:sz w:val="24"/>
                <w:lang w:val="ru-RU"/>
              </w:rPr>
              <w:t>Способы оценивания оздоровительного эффекта занятий физической культурой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83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100" w:after="0" w:line="230" w:lineRule="auto"/>
              <w:ind w:left="72"/>
            </w:pPr>
            <w:r>
              <w:rPr>
                <w:rFonts w:ascii="Times New Roman" w:eastAsia="Times New Roman" w:hAnsi="Times New Roman"/>
                <w:color w:val="000000"/>
                <w:sz w:val="24"/>
                <w:lang w:val="ru-RU"/>
              </w:rPr>
              <w:t>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81" w:lineRule="auto"/>
              <w:ind w:left="72" w:right="288"/>
              <w:rPr>
                <w:lang w:val="ru-RU"/>
              </w:rPr>
            </w:pPr>
            <w:r w:rsidRPr="00E809BF">
              <w:rPr>
                <w:rFonts w:ascii="Times New Roman" w:eastAsia="Times New Roman" w:hAnsi="Times New Roman"/>
                <w:color w:val="000000"/>
                <w:sz w:val="24"/>
                <w:lang w:val="ru-RU"/>
              </w:rPr>
              <w:t xml:space="preserve">Оздоровительные комплексы для </w:t>
            </w:r>
            <w:r w:rsidRPr="00E809BF">
              <w:rPr>
                <w:lang w:val="ru-RU"/>
              </w:rPr>
              <w:br/>
            </w:r>
            <w:r w:rsidRPr="00E809BF">
              <w:rPr>
                <w:rFonts w:ascii="Times New Roman" w:eastAsia="Times New Roman" w:hAnsi="Times New Roman"/>
                <w:color w:val="000000"/>
                <w:sz w:val="24"/>
                <w:lang w:val="ru-RU"/>
              </w:rPr>
              <w:t xml:space="preserve">самостоятельных занятий с добавлением ранее разученных упражнений для </w:t>
            </w:r>
            <w:r w:rsidRPr="00E809BF">
              <w:rPr>
                <w:lang w:val="ru-RU"/>
              </w:rPr>
              <w:br/>
            </w:r>
            <w:r w:rsidRPr="00E809BF">
              <w:rPr>
                <w:rFonts w:ascii="Times New Roman" w:eastAsia="Times New Roman" w:hAnsi="Times New Roman"/>
                <w:color w:val="000000"/>
                <w:sz w:val="24"/>
                <w:lang w:val="ru-RU"/>
              </w:rPr>
              <w:t>коррекции телосложения и профилактики нарушения осанки.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rsidP="00BB767A">
            <w:pPr>
              <w:autoSpaceDE w:val="0"/>
              <w:autoSpaceDN w:val="0"/>
              <w:spacing w:before="98" w:after="0" w:line="262" w:lineRule="auto"/>
              <w:ind w:left="72" w:right="720"/>
              <w:rPr>
                <w:lang w:val="ru-RU"/>
              </w:rPr>
            </w:pPr>
            <w:r w:rsidRPr="00E809BF">
              <w:rPr>
                <w:rFonts w:ascii="Times New Roman" w:eastAsia="Times New Roman" w:hAnsi="Times New Roman"/>
                <w:color w:val="000000"/>
                <w:sz w:val="24"/>
                <w:lang w:val="ru-RU"/>
              </w:rPr>
              <w:t>Акробатические комбинаци</w:t>
            </w:r>
            <w:r w:rsidR="00BB767A">
              <w:rPr>
                <w:rFonts w:ascii="Times New Roman" w:eastAsia="Times New Roman" w:hAnsi="Times New Roman"/>
                <w:color w:val="000000"/>
                <w:sz w:val="24"/>
                <w:lang w:val="ru-RU"/>
              </w:rPr>
              <w:t>и из ранее разученных упражне</w:t>
            </w:r>
            <w:r w:rsidRPr="00E809BF">
              <w:rPr>
                <w:rFonts w:ascii="Times New Roman" w:eastAsia="Times New Roman" w:hAnsi="Times New Roman"/>
                <w:color w:val="000000"/>
                <w:sz w:val="24"/>
                <w:lang w:val="ru-RU"/>
              </w:rPr>
              <w:t>ний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Простейшие акробатические пирамиды в парах и тройках</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0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Стойка на голове с  опорой на руки;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250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10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3"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 xml:space="preserve">самостоятельного обучения стойке на </w:t>
            </w:r>
            <w:r w:rsidRPr="00E809BF">
              <w:rPr>
                <w:lang w:val="ru-RU"/>
              </w:rPr>
              <w:br/>
            </w:r>
            <w:r w:rsidRPr="00E809BF">
              <w:rPr>
                <w:rFonts w:ascii="Times New Roman" w:eastAsia="Times New Roman" w:hAnsi="Times New Roman"/>
                <w:color w:val="000000"/>
                <w:sz w:val="24"/>
                <w:lang w:val="ru-RU"/>
              </w:rPr>
              <w:t xml:space="preserve">голове с опорой на руки, разработке </w:t>
            </w:r>
            <w:r w:rsidRPr="00E809BF">
              <w:rPr>
                <w:lang w:val="ru-RU"/>
              </w:rPr>
              <w:br/>
            </w:r>
            <w:r w:rsidRPr="00E809BF">
              <w:rPr>
                <w:rFonts w:ascii="Times New Roman" w:eastAsia="Times New Roman" w:hAnsi="Times New Roman"/>
                <w:color w:val="000000"/>
                <w:sz w:val="24"/>
                <w:lang w:val="ru-RU"/>
              </w:rPr>
              <w:t>акробатической комбинации из хорошо освоенных упражнений».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291D77">
            <w:pPr>
              <w:autoSpaceDE w:val="0"/>
              <w:autoSpaceDN w:val="0"/>
              <w:spacing w:before="98" w:after="0" w:line="230" w:lineRule="auto"/>
              <w:ind w:left="72"/>
            </w:pPr>
            <w:r>
              <w:rPr>
                <w:rFonts w:ascii="Times New Roman" w:eastAsia="Times New Roman" w:hAnsi="Times New Roman"/>
                <w:color w:val="000000"/>
                <w:sz w:val="24"/>
              </w:rPr>
              <w:t>1</w:t>
            </w:r>
            <w:r w:rsidR="00291D77">
              <w:rPr>
                <w:rFonts w:ascii="Times New Roman" w:eastAsia="Times New Roman" w:hAnsi="Times New Roman"/>
                <w:color w:val="000000"/>
                <w:sz w:val="24"/>
                <w:lang w:val="ru-RU"/>
              </w:rPr>
              <w:t>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288"/>
              <w:rPr>
                <w:lang w:val="ru-RU"/>
              </w:rPr>
            </w:pPr>
            <w:r w:rsidRPr="00E809BF">
              <w:rPr>
                <w:rFonts w:ascii="Times New Roman" w:eastAsia="Times New Roman" w:hAnsi="Times New Roman"/>
                <w:color w:val="000000"/>
                <w:sz w:val="24"/>
                <w:lang w:val="ru-RU"/>
              </w:rPr>
              <w:t xml:space="preserve">Комплекс упражнений степ-аэробики, </w:t>
            </w:r>
            <w:r w:rsidRPr="00E809BF">
              <w:rPr>
                <w:lang w:val="ru-RU"/>
              </w:rPr>
              <w:br/>
            </w:r>
            <w:r w:rsidRPr="00E809BF">
              <w:rPr>
                <w:rFonts w:ascii="Times New Roman" w:eastAsia="Times New Roman" w:hAnsi="Times New Roman"/>
                <w:color w:val="000000"/>
                <w:sz w:val="24"/>
                <w:lang w:val="ru-RU"/>
              </w:rPr>
              <w:t xml:space="preserve">включающий упражнения в ходьбе, </w:t>
            </w:r>
            <w:r w:rsidRPr="00E809BF">
              <w:rPr>
                <w:lang w:val="ru-RU"/>
              </w:rPr>
              <w:br/>
            </w:r>
            <w:r w:rsidR="00BB767A">
              <w:rPr>
                <w:rFonts w:ascii="Times New Roman" w:eastAsia="Times New Roman" w:hAnsi="Times New Roman"/>
                <w:color w:val="000000"/>
                <w:sz w:val="24"/>
                <w:lang w:val="ru-RU"/>
              </w:rPr>
              <w:t>прыжках, спрыгивании и запры</w:t>
            </w:r>
            <w:r w:rsidRPr="00E809BF">
              <w:rPr>
                <w:rFonts w:ascii="Times New Roman" w:eastAsia="Times New Roman" w:hAnsi="Times New Roman"/>
                <w:color w:val="000000"/>
                <w:sz w:val="24"/>
                <w:lang w:val="ru-RU"/>
              </w:rPr>
              <w:t xml:space="preserve">гивании с поворотами, разведением рук и ног, </w:t>
            </w:r>
            <w:r w:rsidRPr="00E809BF">
              <w:rPr>
                <w:lang w:val="ru-RU"/>
              </w:rPr>
              <w:br/>
            </w:r>
            <w:r w:rsidRPr="00E809BF">
              <w:rPr>
                <w:rFonts w:ascii="Times New Roman" w:eastAsia="Times New Roman" w:hAnsi="Times New Roman"/>
                <w:color w:val="000000"/>
                <w:sz w:val="24"/>
                <w:lang w:val="ru-RU"/>
              </w:rPr>
              <w:t xml:space="preserve">выполняемых </w:t>
            </w:r>
            <w:proofErr w:type="gramStart"/>
            <w:r w:rsidRPr="00E809BF">
              <w:rPr>
                <w:rFonts w:ascii="Times New Roman" w:eastAsia="Times New Roman" w:hAnsi="Times New Roman"/>
                <w:color w:val="000000"/>
                <w:sz w:val="24"/>
                <w:lang w:val="ru-RU"/>
              </w:rPr>
              <w:t>в  среднем</w:t>
            </w:r>
            <w:proofErr w:type="gramEnd"/>
            <w:r w:rsidRPr="00E809BF">
              <w:rPr>
                <w:rFonts w:ascii="Times New Roman" w:eastAsia="Times New Roman" w:hAnsi="Times New Roman"/>
                <w:color w:val="000000"/>
                <w:sz w:val="24"/>
                <w:lang w:val="ru-RU"/>
              </w:rPr>
              <w:t xml:space="preserve"> и высоком темпе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291D77">
            <w:pPr>
              <w:autoSpaceDE w:val="0"/>
              <w:autoSpaceDN w:val="0"/>
              <w:spacing w:before="98" w:after="0" w:line="230" w:lineRule="auto"/>
              <w:ind w:left="72"/>
            </w:pPr>
            <w:r>
              <w:rPr>
                <w:rFonts w:ascii="Times New Roman" w:eastAsia="Times New Roman" w:hAnsi="Times New Roman"/>
                <w:color w:val="000000"/>
                <w:sz w:val="24"/>
              </w:rPr>
              <w:lastRenderedPageBreak/>
              <w:t>1</w:t>
            </w:r>
            <w:r w:rsidR="00291D77">
              <w:rPr>
                <w:rFonts w:ascii="Times New Roman" w:eastAsia="Times New Roman" w:hAnsi="Times New Roman"/>
                <w:color w:val="000000"/>
                <w:sz w:val="24"/>
                <w:lang w:val="ru-RU"/>
              </w:rPr>
              <w:t>2</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самостоятельного обучения лазанью по канату в два приёма»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291D77">
            <w:pPr>
              <w:autoSpaceDE w:val="0"/>
              <w:autoSpaceDN w:val="0"/>
              <w:spacing w:before="98" w:after="0" w:line="230" w:lineRule="auto"/>
              <w:ind w:left="72"/>
            </w:pPr>
            <w:r>
              <w:rPr>
                <w:rFonts w:ascii="Times New Roman" w:eastAsia="Times New Roman" w:hAnsi="Times New Roman"/>
                <w:color w:val="000000"/>
                <w:sz w:val="24"/>
              </w:rPr>
              <w:t>1</w:t>
            </w:r>
            <w:r w:rsidR="00291D77">
              <w:rPr>
                <w:rFonts w:ascii="Times New Roman" w:eastAsia="Times New Roman" w:hAnsi="Times New Roman"/>
                <w:color w:val="000000"/>
                <w:sz w:val="24"/>
                <w:lang w:val="ru-RU"/>
              </w:rPr>
              <w:t>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 xml:space="preserve">Лазанье по канату в два приёма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100" w:after="0" w:line="230" w:lineRule="auto"/>
              <w:ind w:left="72"/>
            </w:pPr>
            <w:r>
              <w:rPr>
                <w:rFonts w:ascii="Times New Roman" w:eastAsia="Times New Roman" w:hAnsi="Times New Roman"/>
                <w:color w:val="000000"/>
                <w:sz w:val="24"/>
                <w:lang w:val="ru-RU"/>
              </w:rPr>
              <w:t>14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71" w:lineRule="auto"/>
              <w:ind w:left="72" w:right="432"/>
              <w:rPr>
                <w:lang w:val="ru-RU"/>
              </w:rPr>
            </w:pPr>
            <w:r w:rsidRPr="00E809BF">
              <w:rPr>
                <w:rFonts w:ascii="Times New Roman" w:eastAsia="Times New Roman" w:hAnsi="Times New Roman"/>
                <w:color w:val="000000"/>
                <w:sz w:val="24"/>
                <w:lang w:val="ru-RU"/>
              </w:rPr>
              <w:t xml:space="preserve">Комбинация на низкой гимнастической перекладине из ранее разученных </w:t>
            </w:r>
            <w:r w:rsidRPr="00E809BF">
              <w:rPr>
                <w:lang w:val="ru-RU"/>
              </w:rPr>
              <w:br/>
            </w:r>
            <w:r w:rsidRPr="00E809BF">
              <w:rPr>
                <w:rFonts w:ascii="Times New Roman" w:eastAsia="Times New Roman" w:hAnsi="Times New Roman"/>
                <w:color w:val="000000"/>
                <w:sz w:val="24"/>
                <w:lang w:val="ru-RU"/>
              </w:rPr>
              <w:t>упражнений в  висах, упорах, поворотах</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15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432"/>
              <w:rPr>
                <w:lang w:val="ru-RU"/>
              </w:rPr>
            </w:pPr>
            <w:r w:rsidRPr="00E809BF">
              <w:rPr>
                <w:rFonts w:ascii="Times New Roman" w:eastAsia="Times New Roman" w:hAnsi="Times New Roman"/>
                <w:color w:val="000000"/>
                <w:sz w:val="24"/>
                <w:lang w:val="ru-RU"/>
              </w:rPr>
              <w:t xml:space="preserve">Комбинация на низкой гимнастической перекладине из ранее разученных </w:t>
            </w:r>
            <w:r w:rsidRPr="00E809BF">
              <w:rPr>
                <w:lang w:val="ru-RU"/>
              </w:rPr>
              <w:br/>
            </w:r>
            <w:r w:rsidRPr="00E809BF">
              <w:rPr>
                <w:rFonts w:ascii="Times New Roman" w:eastAsia="Times New Roman" w:hAnsi="Times New Roman"/>
                <w:color w:val="000000"/>
                <w:sz w:val="24"/>
                <w:lang w:val="ru-RU"/>
              </w:rPr>
              <w:t>упражнений в  висах, упорах, поворотах</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2152"/>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16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 xml:space="preserve">самостоятельного обучения технике </w:t>
            </w:r>
            <w:r w:rsidRPr="00E809BF">
              <w:rPr>
                <w:lang w:val="ru-RU"/>
              </w:rPr>
              <w:br/>
            </w:r>
            <w:r w:rsidRPr="00E809BF">
              <w:rPr>
                <w:rFonts w:ascii="Times New Roman" w:eastAsia="Times New Roman" w:hAnsi="Times New Roman"/>
                <w:color w:val="000000"/>
                <w:sz w:val="24"/>
                <w:lang w:val="ru-RU"/>
              </w:rPr>
              <w:t>преодоления препятствий способами</w:t>
            </w:r>
            <w:r w:rsidRPr="00E809BF">
              <w:rPr>
                <w:lang w:val="ru-RU"/>
              </w:rPr>
              <w:br/>
            </w:r>
            <w:r w:rsidRPr="00E809BF">
              <w:rPr>
                <w:rFonts w:ascii="Times New Roman" w:eastAsia="Times New Roman" w:hAnsi="Times New Roman"/>
                <w:color w:val="000000"/>
                <w:sz w:val="24"/>
                <w:lang w:val="ru-RU"/>
              </w:rPr>
              <w:t>«наступание» и «прыжковый бег».</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17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Бег с преодолением препятствий способом</w:t>
            </w:r>
            <w:r w:rsidR="00BB767A">
              <w:rPr>
                <w:rFonts w:ascii="Times New Roman" w:eastAsia="Times New Roman" w:hAnsi="Times New Roman"/>
                <w:color w:val="000000"/>
                <w:sz w:val="24"/>
                <w:lang w:val="ru-RU"/>
              </w:rPr>
              <w:t xml:space="preserve"> </w:t>
            </w:r>
            <w:r w:rsidRPr="00E809BF">
              <w:rPr>
                <w:rFonts w:ascii="Times New Roman" w:eastAsia="Times New Roman" w:hAnsi="Times New Roman"/>
                <w:color w:val="000000"/>
                <w:sz w:val="24"/>
                <w:lang w:val="ru-RU"/>
              </w:rPr>
              <w:t>«наступание»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18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296"/>
              <w:rPr>
                <w:lang w:val="ru-RU"/>
              </w:rPr>
            </w:pPr>
            <w:r w:rsidRPr="00E809BF">
              <w:rPr>
                <w:rFonts w:ascii="Times New Roman" w:eastAsia="Times New Roman" w:hAnsi="Times New Roman"/>
                <w:color w:val="000000"/>
                <w:sz w:val="24"/>
                <w:lang w:val="ru-RU"/>
              </w:rPr>
              <w:t>Бег с преодолением препятствий способом «прыжковый бег"</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83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19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00BB767A">
              <w:rPr>
                <w:rFonts w:ascii="Times New Roman" w:eastAsia="Times New Roman" w:hAnsi="Times New Roman"/>
                <w:color w:val="000000"/>
                <w:sz w:val="24"/>
                <w:lang w:val="ru-RU"/>
              </w:rPr>
              <w:t>подготовительных упражне</w:t>
            </w:r>
            <w:r w:rsidRPr="00E809BF">
              <w:rPr>
                <w:rFonts w:ascii="Times New Roman" w:eastAsia="Times New Roman" w:hAnsi="Times New Roman"/>
                <w:color w:val="000000"/>
                <w:sz w:val="24"/>
                <w:lang w:val="ru-RU"/>
              </w:rPr>
              <w:t xml:space="preserve">ний для </w:t>
            </w:r>
            <w:r w:rsidRPr="00E809BF">
              <w:rPr>
                <w:lang w:val="ru-RU"/>
              </w:rPr>
              <w:br/>
            </w:r>
            <w:r w:rsidRPr="00E809BF">
              <w:rPr>
                <w:rFonts w:ascii="Times New Roman" w:eastAsia="Times New Roman" w:hAnsi="Times New Roman"/>
                <w:color w:val="000000"/>
                <w:sz w:val="24"/>
                <w:lang w:val="ru-RU"/>
              </w:rPr>
              <w:t xml:space="preserve">самостоятельного обучения технике </w:t>
            </w:r>
            <w:r w:rsidRPr="00E809BF">
              <w:rPr>
                <w:lang w:val="ru-RU"/>
              </w:rPr>
              <w:br/>
            </w:r>
            <w:r w:rsidRPr="00E809BF">
              <w:rPr>
                <w:rFonts w:ascii="Times New Roman" w:eastAsia="Times New Roman" w:hAnsi="Times New Roman"/>
                <w:color w:val="000000"/>
                <w:sz w:val="24"/>
                <w:lang w:val="ru-RU"/>
              </w:rPr>
              <w:t>эстафетного бега»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291D77">
            <w:pPr>
              <w:autoSpaceDE w:val="0"/>
              <w:autoSpaceDN w:val="0"/>
              <w:spacing w:before="98" w:after="0" w:line="230" w:lineRule="auto"/>
              <w:ind w:left="72"/>
            </w:pPr>
            <w:r>
              <w:rPr>
                <w:rFonts w:ascii="Times New Roman" w:eastAsia="Times New Roman" w:hAnsi="Times New Roman"/>
                <w:color w:val="000000"/>
                <w:sz w:val="24"/>
              </w:rPr>
              <w:t>2</w:t>
            </w:r>
            <w:r w:rsidR="00291D77">
              <w:rPr>
                <w:rFonts w:ascii="Times New Roman" w:eastAsia="Times New Roman" w:hAnsi="Times New Roman"/>
                <w:color w:val="000000"/>
                <w:sz w:val="24"/>
                <w:lang w:val="ru-RU"/>
              </w:rPr>
              <w:t>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Эстафетный бег</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291D77">
            <w:pPr>
              <w:autoSpaceDE w:val="0"/>
              <w:autoSpaceDN w:val="0"/>
              <w:spacing w:before="98" w:after="0" w:line="230" w:lineRule="auto"/>
              <w:ind w:left="72"/>
            </w:pPr>
            <w:r>
              <w:rPr>
                <w:rFonts w:ascii="Times New Roman" w:eastAsia="Times New Roman" w:hAnsi="Times New Roman"/>
                <w:color w:val="000000"/>
                <w:sz w:val="24"/>
              </w:rPr>
              <w:t>2</w:t>
            </w:r>
            <w:r w:rsidR="00291D77">
              <w:rPr>
                <w:rFonts w:ascii="Times New Roman" w:eastAsia="Times New Roman" w:hAnsi="Times New Roman"/>
                <w:color w:val="000000"/>
                <w:sz w:val="24"/>
                <w:lang w:val="ru-RU"/>
              </w:rPr>
              <w:t>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«Знакомство с рекомендациями учителя по использованию упражнений с малым мячом на развитие точности движений»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22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Метание малого (теннисного) мяча по </w:t>
            </w:r>
            <w:r w:rsidRPr="00E809BF">
              <w:rPr>
                <w:lang w:val="ru-RU"/>
              </w:rPr>
              <w:br/>
            </w:r>
            <w:r w:rsidRPr="00E809BF">
              <w:rPr>
                <w:rFonts w:ascii="Times New Roman" w:eastAsia="Times New Roman" w:hAnsi="Times New Roman"/>
                <w:color w:val="000000"/>
                <w:sz w:val="24"/>
                <w:lang w:val="ru-RU"/>
              </w:rPr>
              <w:t>движущейся катящейся с  разной скоростью мишени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23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 xml:space="preserve">самостоятельного обучения технике </w:t>
            </w:r>
            <w:r w:rsidRPr="00E809BF">
              <w:rPr>
                <w:lang w:val="ru-RU"/>
              </w:rPr>
              <w:br/>
            </w:r>
            <w:r w:rsidRPr="00E809BF">
              <w:rPr>
                <w:rFonts w:ascii="Times New Roman" w:eastAsia="Times New Roman" w:hAnsi="Times New Roman"/>
                <w:color w:val="000000"/>
                <w:sz w:val="24"/>
                <w:lang w:val="ru-RU"/>
              </w:rPr>
              <w:t>торможения упором».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lastRenderedPageBreak/>
              <w:t>24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Передвижение на лыжах одновременным одношажным ходом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30"/>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100" w:after="0" w:line="230" w:lineRule="auto"/>
              <w:ind w:left="72"/>
            </w:pPr>
            <w:r>
              <w:rPr>
                <w:rFonts w:ascii="Times New Roman" w:eastAsia="Times New Roman" w:hAnsi="Times New Roman"/>
                <w:color w:val="000000"/>
                <w:sz w:val="24"/>
                <w:lang w:val="ru-RU"/>
              </w:rPr>
              <w:t>25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62" w:lineRule="auto"/>
              <w:ind w:left="72" w:right="432"/>
              <w:rPr>
                <w:lang w:val="ru-RU"/>
              </w:rPr>
            </w:pPr>
            <w:r w:rsidRPr="00E809BF">
              <w:rPr>
                <w:rFonts w:ascii="Times New Roman" w:eastAsia="Times New Roman" w:hAnsi="Times New Roman"/>
                <w:color w:val="000000"/>
                <w:sz w:val="24"/>
                <w:lang w:val="ru-RU"/>
              </w:rPr>
              <w:t>Передвижение на лыжах попеременным двухшажным ходом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26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Торможение на лыжах способом "упор"</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0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27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576"/>
              <w:rPr>
                <w:lang w:val="ru-RU"/>
              </w:rPr>
            </w:pPr>
            <w:r w:rsidRPr="00E809BF">
              <w:rPr>
                <w:rFonts w:ascii="Times New Roman" w:eastAsia="Times New Roman" w:hAnsi="Times New Roman"/>
                <w:color w:val="000000"/>
                <w:sz w:val="24"/>
                <w:lang w:val="ru-RU"/>
              </w:rPr>
              <w:t>Поворот на лыжах упором при спуске с пологого склона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2172"/>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28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имитационных упражнений </w:t>
            </w:r>
            <w:r w:rsidRPr="00E809BF">
              <w:rPr>
                <w:lang w:val="ru-RU"/>
              </w:rPr>
              <w:br/>
            </w:r>
            <w:r w:rsidRPr="00E809BF">
              <w:rPr>
                <w:rFonts w:ascii="Times New Roman" w:eastAsia="Times New Roman" w:hAnsi="Times New Roman"/>
                <w:color w:val="000000"/>
                <w:sz w:val="24"/>
                <w:lang w:val="ru-RU"/>
              </w:rPr>
              <w:t xml:space="preserve">для самостоятельного обучения переходу с одного лыжного хода на другой при </w:t>
            </w:r>
            <w:r w:rsidRPr="00E809BF">
              <w:rPr>
                <w:lang w:val="ru-RU"/>
              </w:rPr>
              <w:br/>
            </w:r>
            <w:r w:rsidRPr="00E809BF">
              <w:rPr>
                <w:rFonts w:ascii="Times New Roman" w:eastAsia="Times New Roman" w:hAnsi="Times New Roman"/>
                <w:color w:val="000000"/>
                <w:sz w:val="24"/>
                <w:lang w:val="ru-RU"/>
              </w:rPr>
              <w:t>прохождении учебной дистанции»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83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29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432"/>
              <w:rPr>
                <w:lang w:val="ru-RU"/>
              </w:rPr>
            </w:pPr>
            <w:r w:rsidRPr="00E809BF">
              <w:rPr>
                <w:rFonts w:ascii="Times New Roman" w:eastAsia="Times New Roman" w:hAnsi="Times New Roman"/>
                <w:color w:val="000000"/>
                <w:sz w:val="24"/>
                <w:lang w:val="ru-RU"/>
              </w:rPr>
              <w:t>Переход с передвижения попеременным двухшажным ходом на передвижение одновременным одношажным ходом и обратно во время прохождения учебной дистанции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30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432"/>
              <w:rPr>
                <w:lang w:val="ru-RU"/>
              </w:rPr>
            </w:pPr>
            <w:r w:rsidRPr="00E809BF">
              <w:rPr>
                <w:rFonts w:ascii="Times New Roman" w:eastAsia="Times New Roman" w:hAnsi="Times New Roman"/>
                <w:color w:val="000000"/>
                <w:sz w:val="24"/>
                <w:lang w:val="ru-RU"/>
              </w:rPr>
              <w:t>Переход с передвижения попеременным двухшажным ходом на передвижение одновременным одношажным ходом и обратно во время прохождения учебной дистанции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pPr>
              <w:autoSpaceDE w:val="0"/>
              <w:autoSpaceDN w:val="0"/>
              <w:spacing w:before="98" w:after="0" w:line="230" w:lineRule="auto"/>
              <w:ind w:left="72"/>
            </w:pPr>
            <w:r>
              <w:rPr>
                <w:rFonts w:ascii="Times New Roman" w:eastAsia="Times New Roman" w:hAnsi="Times New Roman"/>
                <w:color w:val="000000"/>
                <w:sz w:val="24"/>
                <w:lang w:val="ru-RU"/>
              </w:rPr>
              <w:t>31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720"/>
              <w:rPr>
                <w:lang w:val="ru-RU"/>
              </w:rPr>
            </w:pPr>
            <w:r w:rsidRPr="00E809BF">
              <w:rPr>
                <w:rFonts w:ascii="Times New Roman" w:eastAsia="Times New Roman" w:hAnsi="Times New Roman"/>
                <w:color w:val="000000"/>
                <w:sz w:val="24"/>
                <w:lang w:val="ru-RU"/>
              </w:rPr>
              <w:t xml:space="preserve"> Спуски и подъёмы ранее освоенными способами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2172"/>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32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 xml:space="preserve">самостоятельного обучения передаче и </w:t>
            </w:r>
            <w:r w:rsidRPr="00E809BF">
              <w:rPr>
                <w:lang w:val="ru-RU"/>
              </w:rPr>
              <w:br/>
            </w:r>
            <w:r w:rsidRPr="00E809BF">
              <w:rPr>
                <w:rFonts w:ascii="Times New Roman" w:eastAsia="Times New Roman" w:hAnsi="Times New Roman"/>
                <w:color w:val="000000"/>
                <w:sz w:val="24"/>
                <w:lang w:val="ru-RU"/>
              </w:rPr>
              <w:t>ловле баскетбольного мяча после отскока от пола».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F92385"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33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432"/>
              <w:rPr>
                <w:lang w:val="ru-RU"/>
              </w:rPr>
            </w:pPr>
            <w:r>
              <w:rPr>
                <w:rFonts w:ascii="Times New Roman" w:eastAsia="Times New Roman" w:hAnsi="Times New Roman"/>
                <w:color w:val="000000"/>
                <w:sz w:val="24"/>
                <w:lang w:val="ru-RU"/>
              </w:rPr>
              <w:t>Ба</w:t>
            </w:r>
            <w:r w:rsidRPr="00E809BF">
              <w:rPr>
                <w:rFonts w:ascii="Times New Roman" w:eastAsia="Times New Roman" w:hAnsi="Times New Roman"/>
                <w:color w:val="000000"/>
                <w:sz w:val="24"/>
                <w:lang w:val="ru-RU"/>
              </w:rPr>
              <w:t>скетбол</w:t>
            </w: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Передача и ловля мяча после отскока от пола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Tr="00BB5AF5">
        <w:trPr>
          <w:trHeight w:hRule="exact" w:val="1836"/>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291D77" w:rsidP="00291D77">
            <w:pPr>
              <w:autoSpaceDE w:val="0"/>
              <w:autoSpaceDN w:val="0"/>
              <w:spacing w:before="98" w:after="0" w:line="230" w:lineRule="auto"/>
              <w:ind w:left="72"/>
              <w:rPr>
                <w:lang w:val="ru-RU"/>
              </w:rPr>
            </w:pPr>
            <w:r>
              <w:rPr>
                <w:rFonts w:ascii="Times New Roman" w:eastAsia="Times New Roman" w:hAnsi="Times New Roman"/>
                <w:color w:val="000000"/>
                <w:sz w:val="24"/>
                <w:lang w:val="ru-RU"/>
              </w:rPr>
              <w:t>34</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самостоятельного обучения технике броска мяча в корзину двумя руками снизу»</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35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Ба</w:t>
            </w:r>
            <w:r w:rsidRPr="00E809BF">
              <w:rPr>
                <w:rFonts w:ascii="Times New Roman" w:eastAsia="Times New Roman" w:hAnsi="Times New Roman"/>
                <w:color w:val="000000"/>
                <w:sz w:val="24"/>
                <w:lang w:val="ru-RU"/>
              </w:rPr>
              <w:t>скетбол</w:t>
            </w: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Бросок мяча в  корзину двумя руками снизу после ведения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F92385"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lastRenderedPageBreak/>
              <w:t>36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Ба</w:t>
            </w:r>
            <w:r w:rsidRPr="00E809BF">
              <w:rPr>
                <w:rFonts w:ascii="Times New Roman" w:eastAsia="Times New Roman" w:hAnsi="Times New Roman"/>
                <w:color w:val="000000"/>
                <w:sz w:val="24"/>
                <w:lang w:val="ru-RU"/>
              </w:rPr>
              <w:t>скетбол</w:t>
            </w: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Бросок мяча в  корзину двумя руками снизу после ведения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RPr="00F92385" w:rsidTr="00BB5AF5">
        <w:trPr>
          <w:trHeight w:hRule="exact" w:val="80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291D77" w:rsidP="00291D77">
            <w:pPr>
              <w:autoSpaceDE w:val="0"/>
              <w:autoSpaceDN w:val="0"/>
              <w:spacing w:before="98" w:after="0" w:line="230" w:lineRule="auto"/>
              <w:ind w:left="72"/>
              <w:rPr>
                <w:lang w:val="ru-RU"/>
              </w:rPr>
            </w:pPr>
            <w:r>
              <w:rPr>
                <w:rFonts w:ascii="Times New Roman" w:eastAsia="Times New Roman" w:hAnsi="Times New Roman"/>
                <w:color w:val="000000"/>
                <w:sz w:val="24"/>
                <w:lang w:val="ru-RU"/>
              </w:rPr>
              <w:t>37</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432"/>
              <w:rPr>
                <w:lang w:val="ru-RU"/>
              </w:rPr>
            </w:pPr>
            <w:r>
              <w:rPr>
                <w:rFonts w:ascii="Times New Roman" w:eastAsia="Times New Roman" w:hAnsi="Times New Roman"/>
                <w:color w:val="000000"/>
                <w:sz w:val="24"/>
                <w:lang w:val="ru-RU"/>
              </w:rPr>
              <w:t>Ба</w:t>
            </w:r>
            <w:r w:rsidRPr="00E809BF">
              <w:rPr>
                <w:rFonts w:ascii="Times New Roman" w:eastAsia="Times New Roman" w:hAnsi="Times New Roman"/>
                <w:color w:val="000000"/>
                <w:sz w:val="24"/>
                <w:lang w:val="ru-RU"/>
              </w:rPr>
              <w:t>скетбол</w:t>
            </w: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Бросок мяча в  корзину двумя руками от груди после ведения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291D77" w:rsidP="00291D77">
            <w:pPr>
              <w:autoSpaceDE w:val="0"/>
              <w:autoSpaceDN w:val="0"/>
              <w:spacing w:before="98" w:after="0" w:line="230" w:lineRule="auto"/>
              <w:ind w:left="72"/>
              <w:rPr>
                <w:lang w:val="ru-RU"/>
              </w:rPr>
            </w:pPr>
            <w:r>
              <w:rPr>
                <w:rFonts w:ascii="Times New Roman" w:eastAsia="Times New Roman" w:hAnsi="Times New Roman"/>
                <w:color w:val="000000"/>
                <w:sz w:val="24"/>
                <w:lang w:val="ru-RU"/>
              </w:rPr>
              <w:t>38</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432"/>
              <w:rPr>
                <w:lang w:val="ru-RU"/>
              </w:rPr>
            </w:pPr>
            <w:r>
              <w:rPr>
                <w:rFonts w:ascii="Times New Roman" w:eastAsia="Times New Roman" w:hAnsi="Times New Roman"/>
                <w:color w:val="000000"/>
                <w:sz w:val="24"/>
                <w:lang w:val="ru-RU"/>
              </w:rPr>
              <w:t>Ба</w:t>
            </w:r>
            <w:r w:rsidRPr="00E809BF">
              <w:rPr>
                <w:rFonts w:ascii="Times New Roman" w:eastAsia="Times New Roman" w:hAnsi="Times New Roman"/>
                <w:color w:val="000000"/>
                <w:sz w:val="24"/>
                <w:lang w:val="ru-RU"/>
              </w:rPr>
              <w:t>скетбол</w:t>
            </w: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Бросок мяча в  корзину двумя руками от груди после ведения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F92385"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291D77">
            <w:pPr>
              <w:autoSpaceDE w:val="0"/>
              <w:autoSpaceDN w:val="0"/>
              <w:spacing w:before="98" w:after="0" w:line="230" w:lineRule="auto"/>
              <w:ind w:left="72"/>
            </w:pPr>
            <w:r>
              <w:rPr>
                <w:rFonts w:ascii="Times New Roman" w:eastAsia="Times New Roman" w:hAnsi="Times New Roman"/>
                <w:color w:val="000000"/>
                <w:sz w:val="24"/>
                <w:lang w:val="ru-RU"/>
              </w:rPr>
              <w:t>39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71" w:lineRule="auto"/>
              <w:ind w:left="72"/>
              <w:rPr>
                <w:lang w:val="ru-RU"/>
              </w:rPr>
            </w:pPr>
            <w:r>
              <w:rPr>
                <w:rFonts w:ascii="Times New Roman" w:eastAsia="Times New Roman" w:hAnsi="Times New Roman"/>
                <w:color w:val="000000"/>
                <w:sz w:val="24"/>
                <w:lang w:val="ru-RU"/>
              </w:rPr>
              <w:t>Ба</w:t>
            </w:r>
            <w:r w:rsidRPr="00E809BF">
              <w:rPr>
                <w:rFonts w:ascii="Times New Roman" w:eastAsia="Times New Roman" w:hAnsi="Times New Roman"/>
                <w:color w:val="000000"/>
                <w:sz w:val="24"/>
                <w:lang w:val="ru-RU"/>
              </w:rPr>
              <w:t>скетбол</w:t>
            </w: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Игровая де</w:t>
            </w:r>
            <w:r w:rsidR="00BB767A">
              <w:rPr>
                <w:rFonts w:ascii="Times New Roman" w:eastAsia="Times New Roman" w:hAnsi="Times New Roman"/>
                <w:color w:val="000000"/>
                <w:sz w:val="24"/>
                <w:lang w:val="ru-RU"/>
              </w:rPr>
              <w:t>ятельность по правилам с исполь</w:t>
            </w:r>
            <w:r w:rsidR="00E809BF" w:rsidRPr="00E809BF">
              <w:rPr>
                <w:rFonts w:ascii="Times New Roman" w:eastAsia="Times New Roman" w:hAnsi="Times New Roman"/>
                <w:color w:val="000000"/>
                <w:sz w:val="24"/>
                <w:lang w:val="ru-RU"/>
              </w:rPr>
              <w:t>зов</w:t>
            </w:r>
            <w:r w:rsidR="00BB767A">
              <w:rPr>
                <w:rFonts w:ascii="Times New Roman" w:eastAsia="Times New Roman" w:hAnsi="Times New Roman"/>
                <w:color w:val="000000"/>
                <w:sz w:val="24"/>
                <w:lang w:val="ru-RU"/>
              </w:rPr>
              <w:t>анием ранее разученных техниче</w:t>
            </w:r>
            <w:r w:rsidR="00E809BF" w:rsidRPr="00E809BF">
              <w:rPr>
                <w:rFonts w:ascii="Times New Roman" w:eastAsia="Times New Roman" w:hAnsi="Times New Roman"/>
                <w:color w:val="000000"/>
                <w:sz w:val="24"/>
                <w:lang w:val="ru-RU"/>
              </w:rPr>
              <w:t>ских приёмов без мяча и с  мячом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Tr="00BB5AF5">
        <w:trPr>
          <w:trHeight w:hRule="exact" w:val="2172"/>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291D77">
            <w:pPr>
              <w:autoSpaceDE w:val="0"/>
              <w:autoSpaceDN w:val="0"/>
              <w:spacing w:before="98" w:after="0" w:line="230" w:lineRule="auto"/>
              <w:ind w:left="72"/>
              <w:rPr>
                <w:lang w:val="ru-RU"/>
              </w:rPr>
            </w:pPr>
            <w:r>
              <w:rPr>
                <w:rFonts w:ascii="Times New Roman" w:eastAsia="Times New Roman" w:hAnsi="Times New Roman"/>
                <w:color w:val="000000"/>
                <w:sz w:val="24"/>
                <w:lang w:val="ru-RU"/>
              </w:rPr>
              <w:t>40</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1" w:lineRule="auto"/>
              <w:ind w:left="72" w:right="144"/>
              <w:rPr>
                <w:lang w:val="ru-RU"/>
              </w:rPr>
            </w:pPr>
            <w:r w:rsidRPr="00E809BF">
              <w:rPr>
                <w:rFonts w:ascii="Times New Roman" w:eastAsia="Times New Roman" w:hAnsi="Times New Roman"/>
                <w:color w:val="000000"/>
                <w:sz w:val="24"/>
                <w:lang w:val="ru-RU"/>
              </w:rPr>
              <w:t xml:space="preserve">«Знакомство с рекомендациями учителя по использованию подводящих и </w:t>
            </w:r>
            <w:r w:rsidRPr="00E809BF">
              <w:rPr>
                <w:lang w:val="ru-RU"/>
              </w:rPr>
              <w:br/>
            </w:r>
            <w:r w:rsidRPr="00E809BF">
              <w:rPr>
                <w:rFonts w:ascii="Times New Roman" w:eastAsia="Times New Roman" w:hAnsi="Times New Roman"/>
                <w:color w:val="000000"/>
                <w:sz w:val="24"/>
                <w:lang w:val="ru-RU"/>
              </w:rPr>
              <w:t xml:space="preserve">подготовительных упражнений для </w:t>
            </w:r>
            <w:r w:rsidRPr="00E809BF">
              <w:rPr>
                <w:lang w:val="ru-RU"/>
              </w:rPr>
              <w:br/>
            </w:r>
            <w:r w:rsidRPr="00E809BF">
              <w:rPr>
                <w:rFonts w:ascii="Times New Roman" w:eastAsia="Times New Roman" w:hAnsi="Times New Roman"/>
                <w:color w:val="000000"/>
                <w:sz w:val="24"/>
                <w:lang w:val="ru-RU"/>
              </w:rPr>
              <w:t xml:space="preserve">самостоятельного обучения технике </w:t>
            </w:r>
            <w:r w:rsidRPr="00E809BF">
              <w:rPr>
                <w:lang w:val="ru-RU"/>
              </w:rPr>
              <w:br/>
            </w:r>
            <w:r w:rsidRPr="00E809BF">
              <w:rPr>
                <w:rFonts w:ascii="Times New Roman" w:eastAsia="Times New Roman" w:hAnsi="Times New Roman"/>
                <w:color w:val="000000"/>
                <w:sz w:val="24"/>
                <w:lang w:val="ru-RU"/>
              </w:rPr>
              <w:t>выполнения верхней прямой подача мяча через сетку»</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F92385"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FC1C4F">
            <w:pPr>
              <w:autoSpaceDE w:val="0"/>
              <w:autoSpaceDN w:val="0"/>
              <w:spacing w:before="98" w:after="0" w:line="230" w:lineRule="auto"/>
              <w:ind w:left="72"/>
            </w:pPr>
            <w:r>
              <w:rPr>
                <w:rFonts w:ascii="Times New Roman" w:eastAsia="Times New Roman" w:hAnsi="Times New Roman"/>
                <w:color w:val="000000"/>
                <w:sz w:val="24"/>
                <w:lang w:val="ru-RU"/>
              </w:rPr>
              <w:t>4</w:t>
            </w:r>
            <w:r w:rsidR="00FC1C4F">
              <w:rPr>
                <w:rFonts w:ascii="Times New Roman" w:eastAsia="Times New Roman" w:hAnsi="Times New Roman"/>
                <w:color w:val="000000"/>
                <w:sz w:val="24"/>
                <w:lang w:val="ru-RU"/>
              </w:rPr>
              <w:t>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Верхняя прямая подача мяча в разные зоны площадки соперника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RPr="00F92385"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291D77" w:rsidP="00FC1C4F">
            <w:pPr>
              <w:autoSpaceDE w:val="0"/>
              <w:autoSpaceDN w:val="0"/>
              <w:spacing w:before="98" w:after="0" w:line="230" w:lineRule="auto"/>
              <w:ind w:left="72"/>
              <w:rPr>
                <w:lang w:val="ru-RU"/>
              </w:rPr>
            </w:pPr>
            <w:r>
              <w:rPr>
                <w:rFonts w:ascii="Times New Roman" w:eastAsia="Times New Roman" w:hAnsi="Times New Roman"/>
                <w:color w:val="000000"/>
                <w:sz w:val="24"/>
                <w:lang w:val="ru-RU"/>
              </w:rPr>
              <w:t>4</w:t>
            </w:r>
            <w:r w:rsidR="00FC1C4F">
              <w:rPr>
                <w:rFonts w:ascii="Times New Roman" w:eastAsia="Times New Roman" w:hAnsi="Times New Roman"/>
                <w:color w:val="000000"/>
                <w:sz w:val="24"/>
                <w:lang w:val="ru-RU"/>
              </w:rPr>
              <w:t>2</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720"/>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Совершенствование техник  приема и передач мяча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291D77" w:rsidP="00FC1C4F">
            <w:pPr>
              <w:autoSpaceDE w:val="0"/>
              <w:autoSpaceDN w:val="0"/>
              <w:spacing w:before="98" w:after="0" w:line="230" w:lineRule="auto"/>
              <w:ind w:left="72"/>
              <w:rPr>
                <w:lang w:val="ru-RU"/>
              </w:rPr>
            </w:pPr>
            <w:r>
              <w:rPr>
                <w:rFonts w:ascii="Times New Roman" w:eastAsia="Times New Roman" w:hAnsi="Times New Roman"/>
                <w:color w:val="000000"/>
                <w:sz w:val="24"/>
                <w:lang w:val="ru-RU"/>
              </w:rPr>
              <w:t>4</w:t>
            </w:r>
            <w:r w:rsidR="00FC1C4F">
              <w:rPr>
                <w:rFonts w:ascii="Times New Roman" w:eastAsia="Times New Roman" w:hAnsi="Times New Roman"/>
                <w:color w:val="000000"/>
                <w:sz w:val="24"/>
                <w:lang w:val="ru-RU"/>
              </w:rPr>
              <w:t>3</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432"/>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Перевод мяча через сетку двумя руками сверху</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291D77" w:rsidP="00FC1C4F">
            <w:pPr>
              <w:autoSpaceDE w:val="0"/>
              <w:autoSpaceDN w:val="0"/>
              <w:spacing w:before="98" w:after="0" w:line="230" w:lineRule="auto"/>
              <w:ind w:left="72"/>
            </w:pPr>
            <w:r>
              <w:rPr>
                <w:rFonts w:ascii="Times New Roman" w:eastAsia="Times New Roman" w:hAnsi="Times New Roman"/>
                <w:color w:val="000000"/>
                <w:sz w:val="24"/>
                <w:lang w:val="ru-RU"/>
              </w:rPr>
              <w:t>4</w:t>
            </w:r>
            <w:r w:rsidR="00FC1C4F">
              <w:rPr>
                <w:rFonts w:ascii="Times New Roman" w:eastAsia="Times New Roman" w:hAnsi="Times New Roman"/>
                <w:color w:val="000000"/>
                <w:sz w:val="24"/>
                <w:lang w:val="ru-RU"/>
              </w:rPr>
              <w:t>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432"/>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Перевод мяча через сетку двумя руками сверху</w:t>
            </w:r>
          </w:p>
        </w:tc>
        <w:tc>
          <w:tcPr>
            <w:tcW w:w="73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F92385">
        <w:trPr>
          <w:trHeight w:hRule="exact" w:val="1102"/>
        </w:trPr>
        <w:tc>
          <w:tcPr>
            <w:tcW w:w="577"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291D77" w:rsidP="00FC1C4F">
            <w:pPr>
              <w:autoSpaceDE w:val="0"/>
              <w:autoSpaceDN w:val="0"/>
              <w:spacing w:before="100" w:after="0" w:line="230" w:lineRule="auto"/>
              <w:ind w:left="72"/>
            </w:pPr>
            <w:r>
              <w:rPr>
                <w:rFonts w:ascii="Times New Roman" w:eastAsia="Times New Roman" w:hAnsi="Times New Roman"/>
                <w:color w:val="000000"/>
                <w:sz w:val="24"/>
                <w:lang w:val="ru-RU"/>
              </w:rPr>
              <w:t>4</w:t>
            </w:r>
            <w:r w:rsidR="00FC1C4F">
              <w:rPr>
                <w:rFonts w:ascii="Times New Roman" w:eastAsia="Times New Roman" w:hAnsi="Times New Roman"/>
                <w:color w:val="000000"/>
                <w:sz w:val="24"/>
                <w:lang w:val="ru-RU"/>
              </w:rPr>
              <w:t>5</w:t>
            </w:r>
            <w:r w:rsidR="00E809BF">
              <w:rPr>
                <w:rFonts w:ascii="Times New Roman" w:eastAsia="Times New Roman" w:hAnsi="Times New Roman"/>
                <w:color w:val="000000"/>
                <w:sz w:val="24"/>
              </w:rPr>
              <w:t>.</w:t>
            </w:r>
          </w:p>
        </w:tc>
        <w:tc>
          <w:tcPr>
            <w:tcW w:w="476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100" w:after="0" w:line="262" w:lineRule="auto"/>
              <w:ind w:left="72" w:right="144"/>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 xml:space="preserve">Перевод мяча через сетку, способом </w:t>
            </w:r>
            <w:r w:rsidR="00E809BF" w:rsidRPr="00E809BF">
              <w:rPr>
                <w:lang w:val="ru-RU"/>
              </w:rPr>
              <w:br/>
            </w:r>
            <w:r w:rsidR="00E809BF" w:rsidRPr="00E809BF">
              <w:rPr>
                <w:rFonts w:ascii="Times New Roman" w:eastAsia="Times New Roman" w:hAnsi="Times New Roman"/>
                <w:color w:val="000000"/>
                <w:sz w:val="24"/>
                <w:lang w:val="ru-RU"/>
              </w:rPr>
              <w:t>неожиданной (скрытой) передачи за голову</w:t>
            </w:r>
          </w:p>
        </w:tc>
        <w:tc>
          <w:tcPr>
            <w:tcW w:w="73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FC1C4F">
            <w:pPr>
              <w:autoSpaceDE w:val="0"/>
              <w:autoSpaceDN w:val="0"/>
              <w:spacing w:before="98" w:after="0" w:line="230" w:lineRule="auto"/>
              <w:ind w:left="72"/>
            </w:pPr>
            <w:r>
              <w:rPr>
                <w:rFonts w:ascii="Times New Roman" w:eastAsia="Times New Roman" w:hAnsi="Times New Roman"/>
                <w:color w:val="000000"/>
                <w:sz w:val="24"/>
                <w:lang w:val="ru-RU"/>
              </w:rPr>
              <w:t>4</w:t>
            </w:r>
            <w:r w:rsidR="00FC1C4F">
              <w:rPr>
                <w:rFonts w:ascii="Times New Roman" w:eastAsia="Times New Roman" w:hAnsi="Times New Roman"/>
                <w:color w:val="000000"/>
                <w:sz w:val="24"/>
                <w:lang w:val="ru-RU"/>
              </w:rPr>
              <w:t>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 xml:space="preserve">Перевод мяча через сетку, способом </w:t>
            </w:r>
            <w:r w:rsidRPr="00E809BF">
              <w:rPr>
                <w:lang w:val="ru-RU"/>
              </w:rPr>
              <w:br/>
            </w:r>
            <w:r w:rsidRPr="00E809BF">
              <w:rPr>
                <w:rFonts w:ascii="Times New Roman" w:eastAsia="Times New Roman" w:hAnsi="Times New Roman"/>
                <w:color w:val="000000"/>
                <w:sz w:val="24"/>
                <w:lang w:val="ru-RU"/>
              </w:rPr>
              <w:t>неожиданной (скрытой) передачи за голову</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F92385">
        <w:trPr>
          <w:trHeight w:hRule="exact" w:val="1142"/>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FC1C4F">
            <w:pPr>
              <w:autoSpaceDE w:val="0"/>
              <w:autoSpaceDN w:val="0"/>
              <w:spacing w:before="98" w:after="0" w:line="230" w:lineRule="auto"/>
              <w:ind w:left="72"/>
            </w:pPr>
            <w:r>
              <w:rPr>
                <w:rFonts w:ascii="Times New Roman" w:eastAsia="Times New Roman" w:hAnsi="Times New Roman"/>
                <w:color w:val="000000"/>
                <w:sz w:val="24"/>
                <w:lang w:val="ru-RU"/>
              </w:rPr>
              <w:t>4</w:t>
            </w:r>
            <w:r w:rsidR="00FC1C4F">
              <w:rPr>
                <w:rFonts w:ascii="Times New Roman" w:eastAsia="Times New Roman" w:hAnsi="Times New Roman"/>
                <w:color w:val="000000"/>
                <w:sz w:val="24"/>
                <w:lang w:val="ru-RU"/>
              </w:rPr>
              <w:t>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71" w:lineRule="auto"/>
              <w:ind w:left="72" w:right="720"/>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Игровая деяте</w:t>
            </w:r>
            <w:r w:rsidR="00BB767A">
              <w:rPr>
                <w:rFonts w:ascii="Times New Roman" w:eastAsia="Times New Roman" w:hAnsi="Times New Roman"/>
                <w:color w:val="000000"/>
                <w:sz w:val="24"/>
                <w:lang w:val="ru-RU"/>
              </w:rPr>
              <w:t>льность по правилам с использованием ранее разучен</w:t>
            </w:r>
            <w:r w:rsidR="00E809BF" w:rsidRPr="00E809BF">
              <w:rPr>
                <w:rFonts w:ascii="Times New Roman" w:eastAsia="Times New Roman" w:hAnsi="Times New Roman"/>
                <w:color w:val="000000"/>
                <w:sz w:val="24"/>
                <w:lang w:val="ru-RU"/>
              </w:rPr>
              <w:t>ных технических приёмов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F92385"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FC1C4F">
            <w:pPr>
              <w:autoSpaceDE w:val="0"/>
              <w:autoSpaceDN w:val="0"/>
              <w:spacing w:before="98" w:after="0" w:line="230" w:lineRule="auto"/>
              <w:ind w:left="72"/>
            </w:pPr>
            <w:r>
              <w:rPr>
                <w:rFonts w:ascii="Times New Roman" w:eastAsia="Times New Roman" w:hAnsi="Times New Roman"/>
                <w:color w:val="000000"/>
                <w:sz w:val="24"/>
                <w:lang w:val="ru-RU"/>
              </w:rPr>
              <w:t>4</w:t>
            </w:r>
            <w:r w:rsidR="00FC1C4F">
              <w:rPr>
                <w:rFonts w:ascii="Times New Roman" w:eastAsia="Times New Roman" w:hAnsi="Times New Roman"/>
                <w:color w:val="000000"/>
                <w:sz w:val="24"/>
                <w:lang w:val="ru-RU"/>
              </w:rPr>
              <w:t>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Средние и длинные передачи футбольного мяча по прямой и диагонали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RPr="00F92385"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291D77" w:rsidP="00FC1C4F">
            <w:pPr>
              <w:autoSpaceDE w:val="0"/>
              <w:autoSpaceDN w:val="0"/>
              <w:spacing w:before="98" w:after="0" w:line="230" w:lineRule="auto"/>
              <w:ind w:left="72"/>
              <w:rPr>
                <w:lang w:val="ru-RU"/>
              </w:rPr>
            </w:pPr>
            <w:r>
              <w:rPr>
                <w:rFonts w:ascii="Times New Roman" w:eastAsia="Times New Roman" w:hAnsi="Times New Roman"/>
                <w:color w:val="000000"/>
                <w:sz w:val="24"/>
                <w:lang w:val="ru-RU"/>
              </w:rPr>
              <w:t>4</w:t>
            </w:r>
            <w:r w:rsidR="00FC1C4F">
              <w:rPr>
                <w:rFonts w:ascii="Times New Roman" w:eastAsia="Times New Roman" w:hAnsi="Times New Roman"/>
                <w:color w:val="000000"/>
                <w:sz w:val="24"/>
                <w:lang w:val="ru-RU"/>
              </w:rPr>
              <w:t>9</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576"/>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Тактические действия при выполнении углового удара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FC1C4F">
            <w:pPr>
              <w:autoSpaceDE w:val="0"/>
              <w:autoSpaceDN w:val="0"/>
              <w:spacing w:before="98" w:after="0" w:line="230" w:lineRule="auto"/>
              <w:ind w:left="72"/>
              <w:rPr>
                <w:lang w:val="ru-RU"/>
              </w:rPr>
            </w:pPr>
            <w:r>
              <w:rPr>
                <w:rFonts w:ascii="Times New Roman" w:eastAsia="Times New Roman" w:hAnsi="Times New Roman"/>
                <w:color w:val="000000"/>
                <w:sz w:val="24"/>
                <w:lang w:val="ru-RU"/>
              </w:rPr>
              <w:t>50</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576"/>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Тактические действия при выполнении углового удара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30"/>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FC1C4F">
            <w:pPr>
              <w:autoSpaceDE w:val="0"/>
              <w:autoSpaceDN w:val="0"/>
              <w:spacing w:before="98" w:after="0" w:line="230" w:lineRule="auto"/>
              <w:ind w:left="72"/>
            </w:pPr>
            <w:r>
              <w:rPr>
                <w:rFonts w:ascii="Times New Roman" w:eastAsia="Times New Roman" w:hAnsi="Times New Roman"/>
                <w:color w:val="000000"/>
                <w:sz w:val="24"/>
                <w:lang w:val="ru-RU"/>
              </w:rPr>
              <w:t>5</w:t>
            </w:r>
            <w:r w:rsidR="00FC1C4F">
              <w:rPr>
                <w:rFonts w:ascii="Times New Roman" w:eastAsia="Times New Roman" w:hAnsi="Times New Roman"/>
                <w:color w:val="000000"/>
                <w:sz w:val="24"/>
                <w:lang w:val="ru-RU"/>
              </w:rPr>
              <w:t>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576"/>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 xml:space="preserve">Тактические действия </w:t>
            </w:r>
            <w:proofErr w:type="gramStart"/>
            <w:r w:rsidR="00E809BF" w:rsidRPr="00E809BF">
              <w:rPr>
                <w:rFonts w:ascii="Times New Roman" w:eastAsia="Times New Roman" w:hAnsi="Times New Roman"/>
                <w:color w:val="000000"/>
                <w:sz w:val="24"/>
                <w:lang w:val="ru-RU"/>
              </w:rPr>
              <w:t>при вбрасывания</w:t>
            </w:r>
            <w:proofErr w:type="gramEnd"/>
            <w:r w:rsidR="00E809BF" w:rsidRPr="00E809BF">
              <w:rPr>
                <w:rFonts w:ascii="Times New Roman" w:eastAsia="Times New Roman" w:hAnsi="Times New Roman"/>
                <w:color w:val="000000"/>
                <w:sz w:val="24"/>
                <w:lang w:val="ru-RU"/>
              </w:rPr>
              <w:t xml:space="preserve"> мяча из-за боковой линии.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FC1C4F">
            <w:pPr>
              <w:autoSpaceDE w:val="0"/>
              <w:autoSpaceDN w:val="0"/>
              <w:spacing w:before="98" w:after="0" w:line="230" w:lineRule="auto"/>
              <w:ind w:left="72"/>
            </w:pPr>
            <w:r>
              <w:rPr>
                <w:rFonts w:ascii="Times New Roman" w:eastAsia="Times New Roman" w:hAnsi="Times New Roman"/>
                <w:color w:val="000000"/>
                <w:sz w:val="24"/>
                <w:lang w:val="ru-RU"/>
              </w:rPr>
              <w:lastRenderedPageBreak/>
              <w:t>5</w:t>
            </w:r>
            <w:r w:rsidR="00FC1C4F">
              <w:rPr>
                <w:rFonts w:ascii="Times New Roman" w:eastAsia="Times New Roman" w:hAnsi="Times New Roman"/>
                <w:color w:val="000000"/>
                <w:sz w:val="24"/>
                <w:lang w:val="ru-RU"/>
              </w:rPr>
              <w:t>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576"/>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 xml:space="preserve">Тактические действия </w:t>
            </w:r>
            <w:proofErr w:type="gramStart"/>
            <w:r w:rsidR="00E809BF" w:rsidRPr="00E809BF">
              <w:rPr>
                <w:rFonts w:ascii="Times New Roman" w:eastAsia="Times New Roman" w:hAnsi="Times New Roman"/>
                <w:color w:val="000000"/>
                <w:sz w:val="24"/>
                <w:lang w:val="ru-RU"/>
              </w:rPr>
              <w:t>при вбрасывания</w:t>
            </w:r>
            <w:proofErr w:type="gramEnd"/>
            <w:r w:rsidR="00E809BF" w:rsidRPr="00E809BF">
              <w:rPr>
                <w:rFonts w:ascii="Times New Roman" w:eastAsia="Times New Roman" w:hAnsi="Times New Roman"/>
                <w:color w:val="000000"/>
                <w:sz w:val="24"/>
                <w:lang w:val="ru-RU"/>
              </w:rPr>
              <w:t xml:space="preserve"> мяча из-за боковой линии.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FC1C4F">
            <w:pPr>
              <w:autoSpaceDE w:val="0"/>
              <w:autoSpaceDN w:val="0"/>
              <w:spacing w:before="98" w:after="0" w:line="230" w:lineRule="auto"/>
              <w:ind w:left="72"/>
            </w:pPr>
            <w:r>
              <w:rPr>
                <w:rFonts w:ascii="Times New Roman" w:eastAsia="Times New Roman" w:hAnsi="Times New Roman"/>
                <w:color w:val="000000"/>
                <w:sz w:val="24"/>
                <w:lang w:val="ru-RU"/>
              </w:rPr>
              <w:t>5</w:t>
            </w:r>
            <w:r w:rsidR="00FC1C4F">
              <w:rPr>
                <w:rFonts w:ascii="Times New Roman" w:eastAsia="Times New Roman" w:hAnsi="Times New Roman"/>
                <w:color w:val="000000"/>
                <w:sz w:val="24"/>
                <w:lang w:val="ru-RU"/>
              </w:rPr>
              <w:t>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71" w:lineRule="auto"/>
              <w:ind w:left="72" w:right="288"/>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 xml:space="preserve">Игровая деятельность </w:t>
            </w:r>
            <w:proofErr w:type="gramStart"/>
            <w:r w:rsidR="00E809BF" w:rsidRPr="00E809BF">
              <w:rPr>
                <w:rFonts w:ascii="Times New Roman" w:eastAsia="Times New Roman" w:hAnsi="Times New Roman"/>
                <w:color w:val="000000"/>
                <w:sz w:val="24"/>
                <w:lang w:val="ru-RU"/>
              </w:rPr>
              <w:t>по правилами</w:t>
            </w:r>
            <w:proofErr w:type="gramEnd"/>
            <w:r w:rsidR="00E809BF" w:rsidRPr="00E809BF">
              <w:rPr>
                <w:rFonts w:ascii="Times New Roman" w:eastAsia="Times New Roman" w:hAnsi="Times New Roman"/>
                <w:color w:val="000000"/>
                <w:sz w:val="24"/>
                <w:lang w:val="ru-RU"/>
              </w:rPr>
              <w:t xml:space="preserve"> с использованием разученных технических приёмов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pPr>
              <w:autoSpaceDE w:val="0"/>
              <w:autoSpaceDN w:val="0"/>
              <w:spacing w:before="98" w:after="0" w:line="230" w:lineRule="auto"/>
              <w:ind w:left="72"/>
            </w:pPr>
            <w:r>
              <w:rPr>
                <w:rFonts w:ascii="Times New Roman" w:eastAsia="Times New Roman" w:hAnsi="Times New Roman"/>
                <w:color w:val="000000"/>
                <w:sz w:val="24"/>
                <w:lang w:val="ru-RU"/>
              </w:rPr>
              <w:t>54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288"/>
            </w:pPr>
            <w:r w:rsidRPr="00E809BF">
              <w:rPr>
                <w:rFonts w:ascii="Times New Roman" w:eastAsia="Times New Roman" w:hAnsi="Times New Roman"/>
                <w:color w:val="000000"/>
                <w:sz w:val="24"/>
                <w:lang w:val="ru-RU"/>
              </w:rPr>
              <w:t xml:space="preserve">Правила соревнований по комплексу ГТО. </w:t>
            </w:r>
            <w:r>
              <w:rPr>
                <w:rFonts w:ascii="Times New Roman" w:eastAsia="Times New Roman" w:hAnsi="Times New Roman"/>
                <w:color w:val="000000"/>
                <w:sz w:val="24"/>
              </w:rPr>
              <w:t>Тестовые упражнения комплекса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291D77" w:rsidP="00FC1C4F">
            <w:pPr>
              <w:autoSpaceDE w:val="0"/>
              <w:autoSpaceDN w:val="0"/>
              <w:spacing w:before="98" w:after="0" w:line="230" w:lineRule="auto"/>
              <w:ind w:left="72"/>
            </w:pPr>
            <w:r>
              <w:rPr>
                <w:rFonts w:ascii="Times New Roman" w:eastAsia="Times New Roman" w:hAnsi="Times New Roman"/>
                <w:color w:val="000000"/>
                <w:sz w:val="24"/>
                <w:lang w:val="ru-RU"/>
              </w:rPr>
              <w:t>5</w:t>
            </w:r>
            <w:r w:rsidR="00FC1C4F">
              <w:rPr>
                <w:rFonts w:ascii="Times New Roman" w:eastAsia="Times New Roman" w:hAnsi="Times New Roman"/>
                <w:color w:val="000000"/>
                <w:sz w:val="24"/>
                <w:lang w:val="ru-RU"/>
              </w:rPr>
              <w:t>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720"/>
            </w:pPr>
            <w:r>
              <w:rPr>
                <w:rFonts w:ascii="Times New Roman" w:eastAsia="Times New Roman" w:hAnsi="Times New Roman"/>
                <w:color w:val="000000"/>
                <w:sz w:val="24"/>
              </w:rPr>
              <w:t>Совершенствование техники тестовых упражнений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C1C4F" w:rsidRDefault="00FC1C4F" w:rsidP="00FC1C4F">
            <w:pPr>
              <w:autoSpaceDE w:val="0"/>
              <w:autoSpaceDN w:val="0"/>
              <w:spacing w:before="98" w:after="0" w:line="230" w:lineRule="auto"/>
              <w:ind w:left="72"/>
              <w:rPr>
                <w:lang w:val="ru-RU"/>
              </w:rPr>
            </w:pPr>
            <w:r>
              <w:rPr>
                <w:rFonts w:ascii="Times New Roman" w:eastAsia="Times New Roman" w:hAnsi="Times New Roman"/>
                <w:color w:val="000000"/>
                <w:sz w:val="24"/>
                <w:lang w:val="ru-RU"/>
              </w:rPr>
              <w:t>56</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4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ind w:left="72"/>
            </w:pPr>
            <w:r>
              <w:rPr>
                <w:rFonts w:ascii="Times New Roman" w:eastAsia="Times New Roman" w:hAnsi="Times New Roman"/>
                <w:color w:val="000000"/>
                <w:sz w:val="24"/>
                <w:lang w:val="ru-RU"/>
              </w:rPr>
              <w:t>57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ind w:left="72"/>
            </w:pPr>
            <w:r>
              <w:rPr>
                <w:rFonts w:ascii="Times New Roman" w:eastAsia="Times New Roman" w:hAnsi="Times New Roman"/>
                <w:color w:val="000000"/>
                <w:sz w:val="24"/>
                <w:lang w:val="ru-RU"/>
              </w:rPr>
              <w:t>58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ind w:left="72"/>
            </w:pPr>
            <w:r>
              <w:rPr>
                <w:rFonts w:ascii="Times New Roman" w:eastAsia="Times New Roman" w:hAnsi="Times New Roman"/>
                <w:color w:val="000000"/>
                <w:sz w:val="24"/>
                <w:lang w:val="ru-RU"/>
              </w:rPr>
              <w:t>59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pPr>
              <w:autoSpaceDE w:val="0"/>
              <w:autoSpaceDN w:val="0"/>
              <w:spacing w:before="98" w:after="0" w:line="230" w:lineRule="auto"/>
              <w:ind w:left="72"/>
            </w:pPr>
            <w:r>
              <w:rPr>
                <w:rFonts w:ascii="Times New Roman" w:eastAsia="Times New Roman" w:hAnsi="Times New Roman"/>
                <w:color w:val="000000"/>
                <w:sz w:val="24"/>
                <w:lang w:val="ru-RU"/>
              </w:rPr>
              <w:t>60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ind w:left="72"/>
            </w:pPr>
            <w:r>
              <w:rPr>
                <w:rFonts w:ascii="Times New Roman" w:eastAsia="Times New Roman" w:hAnsi="Times New Roman"/>
                <w:color w:val="000000"/>
                <w:sz w:val="24"/>
                <w:lang w:val="ru-RU"/>
              </w:rPr>
              <w:t>61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ind w:left="72"/>
            </w:pPr>
            <w:r>
              <w:rPr>
                <w:rFonts w:ascii="Times New Roman" w:eastAsia="Times New Roman" w:hAnsi="Times New Roman"/>
                <w:color w:val="000000"/>
                <w:sz w:val="24"/>
                <w:lang w:val="ru-RU"/>
              </w:rPr>
              <w:t>62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44"/>
        </w:trPr>
        <w:tc>
          <w:tcPr>
            <w:tcW w:w="577"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ind w:left="72"/>
            </w:pPr>
            <w:r>
              <w:rPr>
                <w:rFonts w:ascii="Times New Roman" w:eastAsia="Times New Roman" w:hAnsi="Times New Roman"/>
                <w:color w:val="000000"/>
                <w:sz w:val="24"/>
                <w:lang w:val="ru-RU"/>
              </w:rPr>
              <w:t>63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ind w:left="72"/>
            </w:pPr>
            <w:r>
              <w:rPr>
                <w:rFonts w:ascii="Times New Roman" w:eastAsia="Times New Roman" w:hAnsi="Times New Roman"/>
                <w:color w:val="000000"/>
                <w:sz w:val="24"/>
                <w:lang w:val="ru-RU"/>
              </w:rPr>
              <w:t>64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координации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ind w:left="72"/>
            </w:pPr>
            <w:r>
              <w:rPr>
                <w:rFonts w:ascii="Times New Roman" w:eastAsia="Times New Roman" w:hAnsi="Times New Roman"/>
                <w:color w:val="000000"/>
                <w:sz w:val="24"/>
                <w:lang w:val="ru-RU"/>
              </w:rPr>
              <w:t>65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координации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jc w:val="center"/>
            </w:pPr>
            <w:r>
              <w:rPr>
                <w:rFonts w:ascii="Times New Roman" w:eastAsia="Times New Roman" w:hAnsi="Times New Roman"/>
                <w:color w:val="000000"/>
                <w:sz w:val="24"/>
                <w:lang w:val="ru-RU"/>
              </w:rPr>
              <w:lastRenderedPageBreak/>
              <w:t>66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30" w:lineRule="auto"/>
              <w:rPr>
                <w:lang w:val="ru-RU"/>
              </w:rPr>
            </w:pP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jc w:val="center"/>
            </w:pPr>
            <w:r>
              <w:rPr>
                <w:rFonts w:ascii="Times New Roman" w:eastAsia="Times New Roman" w:hAnsi="Times New Roman"/>
                <w:color w:val="000000"/>
                <w:sz w:val="24"/>
                <w:lang w:val="ru-RU"/>
              </w:rPr>
              <w:t>67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rPr>
                <w:lang w:val="ru-RU"/>
              </w:rPr>
            </w:pPr>
            <w:r w:rsidRPr="00E809BF">
              <w:rPr>
                <w:rFonts w:ascii="Times New Roman" w:eastAsia="Times New Roman" w:hAnsi="Times New Roman"/>
                <w:color w:val="000000"/>
                <w:sz w:val="24"/>
                <w:lang w:val="ru-RU"/>
              </w:rPr>
              <w:t xml:space="preserve"> 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FC1C4F" w:rsidP="00FC1C4F">
            <w:pPr>
              <w:autoSpaceDE w:val="0"/>
              <w:autoSpaceDN w:val="0"/>
              <w:spacing w:before="98" w:after="0" w:line="230" w:lineRule="auto"/>
              <w:ind w:left="72"/>
            </w:pPr>
            <w:r>
              <w:rPr>
                <w:rFonts w:ascii="Times New Roman" w:eastAsia="Times New Roman" w:hAnsi="Times New Roman"/>
                <w:color w:val="000000"/>
                <w:sz w:val="24"/>
                <w:lang w:val="ru-RU"/>
              </w:rPr>
              <w:t>68</w:t>
            </w:r>
            <w:r w:rsidR="00E809BF">
              <w:rPr>
                <w:rFonts w:ascii="Times New Roman" w:eastAsia="Times New Roman" w:hAnsi="Times New Roman"/>
                <w:color w:val="000000"/>
                <w:sz w:val="24"/>
              </w:rPr>
              <w:t xml:space="preserve">. </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30" w:lineRule="auto"/>
              <w:rPr>
                <w:lang w:val="ru-RU"/>
              </w:rPr>
            </w:pPr>
            <w:r>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Tr="00BB5AF5">
        <w:trPr>
          <w:trHeight w:hRule="exact" w:val="828"/>
        </w:trPr>
        <w:tc>
          <w:tcPr>
            <w:tcW w:w="5342" w:type="dxa"/>
            <w:gridSpan w:val="2"/>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0"/>
              <w:rPr>
                <w:lang w:val="ru-RU"/>
              </w:rPr>
            </w:pPr>
            <w:r w:rsidRPr="00E809BF">
              <w:rPr>
                <w:rFonts w:ascii="Times New Roman" w:eastAsia="Times New Roman" w:hAnsi="Times New Roman"/>
                <w:color w:val="000000"/>
                <w:sz w:val="24"/>
                <w:lang w:val="ru-RU"/>
              </w:rPr>
              <w:t>ОБЩЕЕ КОЛИЧЕСТВО ЧАСОВ ПО ПРОГРАММЕ</w:t>
            </w:r>
          </w:p>
        </w:tc>
        <w:tc>
          <w:tcPr>
            <w:tcW w:w="73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FC1C4F" w:rsidRDefault="00FC1C4F">
            <w:pPr>
              <w:autoSpaceDE w:val="0"/>
              <w:autoSpaceDN w:val="0"/>
              <w:spacing w:before="98" w:after="0" w:line="230" w:lineRule="auto"/>
              <w:ind w:left="72"/>
              <w:rPr>
                <w:lang w:val="ru-RU"/>
              </w:rPr>
            </w:pPr>
            <w:r>
              <w:rPr>
                <w:rFonts w:ascii="Times New Roman" w:eastAsia="Times New Roman" w:hAnsi="Times New Roman"/>
                <w:color w:val="000000"/>
                <w:sz w:val="24"/>
                <w:lang w:val="ru-RU"/>
              </w:rPr>
              <w:t>68</w:t>
            </w:r>
          </w:p>
        </w:tc>
        <w:tc>
          <w:tcPr>
            <w:tcW w:w="162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2858" w:type="dxa"/>
            <w:gridSpan w:val="2"/>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r>
    </w:tbl>
    <w:p w:rsidR="00267656" w:rsidRDefault="00E809BF">
      <w:pPr>
        <w:autoSpaceDE w:val="0"/>
        <w:autoSpaceDN w:val="0"/>
        <w:spacing w:before="220" w:after="140" w:line="230" w:lineRule="auto"/>
      </w:pPr>
      <w:r>
        <w:rPr>
          <w:rFonts w:ascii="Times New Roman" w:eastAsia="Times New Roman" w:hAnsi="Times New Roman"/>
          <w:b/>
          <w:color w:val="000000"/>
          <w:sz w:val="24"/>
        </w:rPr>
        <w:t>8 КЛАСС</w:t>
      </w:r>
    </w:p>
    <w:tbl>
      <w:tblPr>
        <w:tblW w:w="0" w:type="auto"/>
        <w:tblInd w:w="6" w:type="dxa"/>
        <w:tblLayout w:type="fixed"/>
        <w:tblLook w:val="04A0" w:firstRow="1" w:lastRow="0" w:firstColumn="1" w:lastColumn="0" w:noHBand="0" w:noVBand="1"/>
      </w:tblPr>
      <w:tblGrid>
        <w:gridCol w:w="576"/>
        <w:gridCol w:w="4766"/>
        <w:gridCol w:w="732"/>
        <w:gridCol w:w="1620"/>
        <w:gridCol w:w="1668"/>
        <w:gridCol w:w="1190"/>
      </w:tblGrid>
      <w:tr w:rsidR="00267656">
        <w:trPr>
          <w:trHeight w:hRule="exact" w:val="494"/>
        </w:trPr>
        <w:tc>
          <w:tcPr>
            <w:tcW w:w="57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62" w:lineRule="auto"/>
              <w:ind w:left="72" w:right="144"/>
            </w:pPr>
            <w:r>
              <w:rPr>
                <w:rFonts w:ascii="Times New Roman" w:eastAsia="Times New Roman" w:hAnsi="Times New Roman"/>
                <w:b/>
                <w:color w:val="000000"/>
                <w:sz w:val="24"/>
              </w:rPr>
              <w:t>№</w:t>
            </w:r>
            <w:r>
              <w:br/>
            </w:r>
            <w:r>
              <w:rPr>
                <w:rFonts w:ascii="Times New Roman" w:eastAsia="Times New Roman" w:hAnsi="Times New Roman"/>
                <w:b/>
                <w:color w:val="000000"/>
                <w:sz w:val="24"/>
              </w:rPr>
              <w:t>п/п</w:t>
            </w:r>
          </w:p>
        </w:tc>
        <w:tc>
          <w:tcPr>
            <w:tcW w:w="476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b/>
                <w:color w:val="000000"/>
                <w:sz w:val="24"/>
              </w:rPr>
              <w:t>Тема урока</w:t>
            </w:r>
          </w:p>
        </w:tc>
        <w:tc>
          <w:tcPr>
            <w:tcW w:w="4020"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b/>
                <w:color w:val="000000"/>
                <w:sz w:val="24"/>
              </w:rPr>
              <w:t>Количество часов</w:t>
            </w:r>
          </w:p>
        </w:tc>
        <w:tc>
          <w:tcPr>
            <w:tcW w:w="1190"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71" w:lineRule="auto"/>
              <w:ind w:left="72"/>
            </w:pPr>
            <w:r>
              <w:rPr>
                <w:rFonts w:ascii="Times New Roman" w:eastAsia="Times New Roman" w:hAnsi="Times New Roman"/>
                <w:b/>
                <w:color w:val="000000"/>
                <w:sz w:val="24"/>
              </w:rPr>
              <w:t xml:space="preserve">Виды, </w:t>
            </w:r>
            <w:r>
              <w:br/>
            </w:r>
            <w:r>
              <w:rPr>
                <w:rFonts w:ascii="Times New Roman" w:eastAsia="Times New Roman" w:hAnsi="Times New Roman"/>
                <w:b/>
                <w:color w:val="000000"/>
                <w:sz w:val="24"/>
              </w:rPr>
              <w:t xml:space="preserve">формы </w:t>
            </w:r>
            <w:r>
              <w:br/>
            </w:r>
            <w:r>
              <w:rPr>
                <w:rFonts w:ascii="Times New Roman" w:eastAsia="Times New Roman" w:hAnsi="Times New Roman"/>
                <w:b/>
                <w:color w:val="000000"/>
                <w:sz w:val="24"/>
              </w:rPr>
              <w:t>контроля</w:t>
            </w:r>
          </w:p>
        </w:tc>
      </w:tr>
      <w:tr w:rsidR="00267656" w:rsidTr="004C385D">
        <w:trPr>
          <w:trHeight w:hRule="exact" w:val="828"/>
        </w:trPr>
        <w:tc>
          <w:tcPr>
            <w:tcW w:w="576"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4766" w:type="dxa"/>
            <w:vMerge/>
            <w:tcBorders>
              <w:top w:val="single" w:sz="4" w:space="0" w:color="000000"/>
              <w:left w:val="single" w:sz="4" w:space="0" w:color="000000"/>
              <w:bottom w:val="single" w:sz="4" w:space="0" w:color="000000"/>
              <w:right w:val="single" w:sz="4" w:space="0" w:color="000000"/>
            </w:tcBorders>
          </w:tcPr>
          <w:p w:rsidR="00267656" w:rsidRDefault="00267656"/>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 xml:space="preserve">всего </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pPr>
            <w:r>
              <w:rPr>
                <w:rFonts w:ascii="Times New Roman" w:eastAsia="Times New Roman" w:hAnsi="Times New Roman"/>
                <w:b/>
                <w:color w:val="000000"/>
                <w:sz w:val="24"/>
              </w:rPr>
              <w:t>контрольные работы</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pPr>
            <w:r>
              <w:rPr>
                <w:rFonts w:ascii="Times New Roman" w:eastAsia="Times New Roman" w:hAnsi="Times New Roman"/>
                <w:b/>
                <w:color w:val="000000"/>
                <w:sz w:val="24"/>
              </w:rPr>
              <w:t>практические работы</w:t>
            </w:r>
          </w:p>
        </w:tc>
        <w:tc>
          <w:tcPr>
            <w:tcW w:w="1190" w:type="dxa"/>
            <w:vMerge/>
            <w:tcBorders>
              <w:top w:val="single" w:sz="4" w:space="0" w:color="000000"/>
              <w:left w:val="single" w:sz="4" w:space="0" w:color="000000"/>
              <w:bottom w:val="single" w:sz="4" w:space="0" w:color="000000"/>
              <w:right w:val="single" w:sz="4" w:space="0" w:color="000000"/>
            </w:tcBorders>
          </w:tcPr>
          <w:p w:rsidR="00267656" w:rsidRDefault="00267656"/>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864"/>
              <w:rPr>
                <w:lang w:val="ru-RU"/>
              </w:rPr>
            </w:pPr>
            <w:r w:rsidRPr="00E809BF">
              <w:rPr>
                <w:rFonts w:ascii="Times New Roman" w:eastAsia="Times New Roman" w:hAnsi="Times New Roman"/>
                <w:color w:val="000000"/>
                <w:sz w:val="24"/>
                <w:lang w:val="ru-RU"/>
              </w:rPr>
              <w:t>Физическая культура в современном обществе, характеристика основных направлений и форм организации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2.</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Всестороннее и гармоничное физическое развитие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296"/>
              <w:rPr>
                <w:lang w:val="ru-RU"/>
              </w:rPr>
            </w:pPr>
            <w:r w:rsidRPr="00E809BF">
              <w:rPr>
                <w:rFonts w:ascii="Times New Roman" w:eastAsia="Times New Roman" w:hAnsi="Times New Roman"/>
                <w:color w:val="000000"/>
                <w:sz w:val="24"/>
                <w:lang w:val="ru-RU"/>
              </w:rPr>
              <w:t xml:space="preserve">Коррекция осанки и разработка индивидуальных планов занятий корригирующей гимнастикой.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Коррекция избыточной массы тела и </w:t>
            </w:r>
            <w:r w:rsidRPr="00E809BF">
              <w:rPr>
                <w:lang w:val="ru-RU"/>
              </w:rPr>
              <w:br/>
            </w:r>
            <w:r w:rsidRPr="00E809BF">
              <w:rPr>
                <w:rFonts w:ascii="Times New Roman" w:eastAsia="Times New Roman" w:hAnsi="Times New Roman"/>
                <w:color w:val="000000"/>
                <w:sz w:val="24"/>
                <w:lang w:val="ru-RU"/>
              </w:rPr>
              <w:t>разработка индивидуальных планов занятий корригирующей гимнастикой.</w:t>
            </w:r>
          </w:p>
        </w:tc>
        <w:tc>
          <w:tcPr>
            <w:tcW w:w="73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6"/>
        </w:trPr>
        <w:tc>
          <w:tcPr>
            <w:tcW w:w="57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100"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w:t>
            </w:r>
          </w:p>
        </w:tc>
        <w:tc>
          <w:tcPr>
            <w:tcW w:w="476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71" w:lineRule="auto"/>
              <w:ind w:left="72" w:right="288"/>
              <w:rPr>
                <w:lang w:val="ru-RU"/>
              </w:rPr>
            </w:pPr>
            <w:r w:rsidRPr="00E809BF">
              <w:rPr>
                <w:rFonts w:ascii="Times New Roman" w:eastAsia="Times New Roman" w:hAnsi="Times New Roman"/>
                <w:color w:val="000000"/>
                <w:sz w:val="24"/>
                <w:lang w:val="ru-RU"/>
              </w:rPr>
              <w:t xml:space="preserve">Составление планов-конспектов </w:t>
            </w:r>
            <w:r w:rsidRPr="00E809BF">
              <w:rPr>
                <w:lang w:val="ru-RU"/>
              </w:rPr>
              <w:br/>
            </w:r>
            <w:r w:rsidRPr="00E809BF">
              <w:rPr>
                <w:rFonts w:ascii="Times New Roman" w:eastAsia="Times New Roman" w:hAnsi="Times New Roman"/>
                <w:color w:val="000000"/>
                <w:sz w:val="24"/>
                <w:lang w:val="ru-RU"/>
              </w:rPr>
              <w:t>для самостоятельных занятий спортивной подготовкой.</w:t>
            </w:r>
          </w:p>
        </w:tc>
        <w:tc>
          <w:tcPr>
            <w:tcW w:w="73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576"/>
              <w:rPr>
                <w:lang w:val="ru-RU"/>
              </w:rPr>
            </w:pPr>
            <w:r w:rsidRPr="00E809BF">
              <w:rPr>
                <w:rFonts w:ascii="Times New Roman" w:eastAsia="Times New Roman" w:hAnsi="Times New Roman"/>
                <w:color w:val="000000"/>
                <w:sz w:val="24"/>
                <w:lang w:val="ru-RU"/>
              </w:rPr>
              <w:t>Профилактика перенапряжения систем организма средствами оздоровительной физической культуры</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Гимнастическая комбинация на перекладине с включением ранее освоенных упражнений в упорах и висах</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502"/>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100" w:after="0" w:line="230" w:lineRule="auto"/>
              <w:ind w:left="72"/>
            </w:pPr>
            <w:r>
              <w:rPr>
                <w:rFonts w:ascii="Times New Roman" w:eastAsia="Times New Roman" w:hAnsi="Times New Roman"/>
                <w:color w:val="000000"/>
                <w:sz w:val="24"/>
                <w:lang w:val="ru-RU"/>
              </w:rPr>
              <w:t>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ind w:left="72" w:right="576"/>
              <w:rPr>
                <w:lang w:val="ru-RU"/>
              </w:rPr>
            </w:pPr>
            <w:r w:rsidRPr="00E809BF">
              <w:rPr>
                <w:rFonts w:ascii="Times New Roman" w:eastAsia="Times New Roman" w:hAnsi="Times New Roman"/>
                <w:color w:val="000000"/>
                <w:sz w:val="24"/>
                <w:lang w:val="ru-RU"/>
              </w:rPr>
              <w:t xml:space="preserve">Гимнастическая комбинация на </w:t>
            </w:r>
            <w:r w:rsidRPr="00E809BF">
              <w:rPr>
                <w:lang w:val="ru-RU"/>
              </w:rPr>
              <w:br/>
            </w:r>
            <w:r w:rsidRPr="00E809BF">
              <w:rPr>
                <w:rFonts w:ascii="Times New Roman" w:eastAsia="Times New Roman" w:hAnsi="Times New Roman"/>
                <w:color w:val="000000"/>
                <w:sz w:val="24"/>
                <w:lang w:val="ru-RU"/>
              </w:rPr>
              <w:t xml:space="preserve">параллельных брусьях с включением упражнений в упоре на руках, кувырка вперёд и соскока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Вольные у</w:t>
            </w:r>
            <w:r w:rsidR="00BB767A">
              <w:rPr>
                <w:rFonts w:ascii="Times New Roman" w:eastAsia="Times New Roman" w:hAnsi="Times New Roman"/>
                <w:color w:val="000000"/>
                <w:sz w:val="24"/>
                <w:lang w:val="ru-RU"/>
              </w:rPr>
              <w:t>пражнения на базе ранее разучен</w:t>
            </w:r>
            <w:r w:rsidRPr="00E809BF">
              <w:rPr>
                <w:rFonts w:ascii="Times New Roman" w:eastAsia="Times New Roman" w:hAnsi="Times New Roman"/>
                <w:color w:val="000000"/>
                <w:sz w:val="24"/>
                <w:lang w:val="ru-RU"/>
              </w:rPr>
              <w:t xml:space="preserve">ных акробатических упражнений и </w:t>
            </w:r>
            <w:r w:rsidRPr="00E809BF">
              <w:rPr>
                <w:lang w:val="ru-RU"/>
              </w:rPr>
              <w:br/>
            </w:r>
            <w:r w:rsidRPr="00E809BF">
              <w:rPr>
                <w:rFonts w:ascii="Times New Roman" w:eastAsia="Times New Roman" w:hAnsi="Times New Roman"/>
                <w:color w:val="000000"/>
                <w:sz w:val="24"/>
                <w:lang w:val="ru-RU"/>
              </w:rPr>
              <w:t>упражнений ритмической гимнастики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F4D55"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8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4C385D">
            <w:pPr>
              <w:autoSpaceDE w:val="0"/>
              <w:autoSpaceDN w:val="0"/>
              <w:spacing w:before="98" w:after="0" w:line="230" w:lineRule="auto"/>
              <w:ind w:left="72"/>
            </w:pPr>
            <w:r>
              <w:rPr>
                <w:rFonts w:ascii="Times New Roman" w:eastAsia="Times New Roman" w:hAnsi="Times New Roman"/>
                <w:color w:val="000000"/>
                <w:sz w:val="24"/>
              </w:rPr>
              <w:lastRenderedPageBreak/>
              <w:t>1</w:t>
            </w:r>
            <w:r w:rsidR="004C385D">
              <w:rPr>
                <w:rFonts w:ascii="Times New Roman" w:eastAsia="Times New Roman" w:hAnsi="Times New Roman"/>
                <w:color w:val="000000"/>
                <w:sz w:val="24"/>
                <w:lang w:val="ru-RU"/>
              </w:rPr>
              <w:t>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Эстафетный бег</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4C385D">
            <w:pPr>
              <w:autoSpaceDE w:val="0"/>
              <w:autoSpaceDN w:val="0"/>
              <w:spacing w:before="98" w:after="0" w:line="230" w:lineRule="auto"/>
              <w:ind w:left="72"/>
            </w:pPr>
            <w:r>
              <w:rPr>
                <w:rFonts w:ascii="Times New Roman" w:eastAsia="Times New Roman" w:hAnsi="Times New Roman"/>
                <w:color w:val="000000"/>
                <w:sz w:val="24"/>
              </w:rPr>
              <w:t>1</w:t>
            </w:r>
            <w:r w:rsidR="004C385D">
              <w:rPr>
                <w:rFonts w:ascii="Times New Roman" w:eastAsia="Times New Roman" w:hAnsi="Times New Roman"/>
                <w:color w:val="000000"/>
                <w:sz w:val="24"/>
                <w:lang w:val="ru-RU"/>
              </w:rPr>
              <w:t>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864"/>
              <w:rPr>
                <w:lang w:val="ru-RU"/>
              </w:rPr>
            </w:pPr>
            <w:r w:rsidRPr="00E809BF">
              <w:rPr>
                <w:rFonts w:ascii="Times New Roman" w:eastAsia="Times New Roman" w:hAnsi="Times New Roman"/>
                <w:color w:val="000000"/>
                <w:sz w:val="24"/>
                <w:lang w:val="ru-RU"/>
              </w:rPr>
              <w:t>Прыжок в длину с разбега способом</w:t>
            </w:r>
            <w:r w:rsidR="00BB767A">
              <w:rPr>
                <w:rFonts w:ascii="Times New Roman" w:eastAsia="Times New Roman" w:hAnsi="Times New Roman"/>
                <w:color w:val="000000"/>
                <w:sz w:val="24"/>
                <w:lang w:val="ru-RU"/>
              </w:rPr>
              <w:t xml:space="preserve"> </w:t>
            </w:r>
            <w:r w:rsidRPr="00E809BF">
              <w:rPr>
                <w:rFonts w:ascii="Times New Roman" w:eastAsia="Times New Roman" w:hAnsi="Times New Roman"/>
                <w:color w:val="000000"/>
                <w:sz w:val="24"/>
                <w:lang w:val="ru-RU"/>
              </w:rPr>
              <w:t>«прогнувшись».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3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12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Правила проведения соревнований по сдаче норм комплекса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13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008"/>
              <w:rPr>
                <w:lang w:val="ru-RU"/>
              </w:rPr>
            </w:pPr>
            <w:r w:rsidRPr="00E809BF">
              <w:rPr>
                <w:rFonts w:ascii="Times New Roman" w:eastAsia="Times New Roman" w:hAnsi="Times New Roman"/>
                <w:color w:val="000000"/>
                <w:sz w:val="24"/>
                <w:lang w:val="ru-RU"/>
              </w:rPr>
              <w:t>Беговые упражнения скоростной и координационной направленности: челночный бег</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14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432"/>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ускорением и торможением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15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максимальной скоростью на дистанции 30 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16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максимальной скоростью на дистанции 60 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500"/>
        </w:trPr>
        <w:tc>
          <w:tcPr>
            <w:tcW w:w="57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17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E809BF">
            <w:pPr>
              <w:autoSpaceDE w:val="0"/>
              <w:autoSpaceDN w:val="0"/>
              <w:spacing w:before="98" w:after="0"/>
              <w:ind w:left="72" w:right="144"/>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максимальной скоростью на дистанции 100 м</w:t>
            </w:r>
          </w:p>
        </w:tc>
        <w:tc>
          <w:tcPr>
            <w:tcW w:w="73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288"/>
            </w:pPr>
            <w:r>
              <w:rPr>
                <w:rFonts w:ascii="Times New Roman" w:eastAsia="Times New Roman" w:hAnsi="Times New Roman"/>
                <w:color w:val="000000"/>
                <w:sz w:val="24"/>
              </w:rPr>
              <w:t>Устный опрос;</w:t>
            </w:r>
          </w:p>
        </w:tc>
      </w:tr>
      <w:tr w:rsidR="00267656">
        <w:trPr>
          <w:trHeight w:hRule="exact" w:val="830"/>
        </w:trPr>
        <w:tc>
          <w:tcPr>
            <w:tcW w:w="57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100" w:after="0" w:line="230" w:lineRule="auto"/>
              <w:ind w:left="72"/>
            </w:pPr>
            <w:r>
              <w:rPr>
                <w:rFonts w:ascii="Times New Roman" w:eastAsia="Times New Roman" w:hAnsi="Times New Roman"/>
                <w:color w:val="000000"/>
                <w:sz w:val="24"/>
                <w:lang w:val="ru-RU"/>
              </w:rPr>
              <w:t>18</w:t>
            </w:r>
            <w:r w:rsidR="00E809BF">
              <w:rPr>
                <w:rFonts w:ascii="Times New Roman" w:eastAsia="Times New Roman" w:hAnsi="Times New Roman"/>
                <w:color w:val="000000"/>
                <w:sz w:val="24"/>
              </w:rPr>
              <w:t>.</w:t>
            </w:r>
          </w:p>
        </w:tc>
        <w:tc>
          <w:tcPr>
            <w:tcW w:w="476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 xml:space="preserve">Бег на средние дистанции </w:t>
            </w:r>
          </w:p>
        </w:tc>
        <w:tc>
          <w:tcPr>
            <w:tcW w:w="73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19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Прыжки в длину с места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4C385D">
            <w:pPr>
              <w:autoSpaceDE w:val="0"/>
              <w:autoSpaceDN w:val="0"/>
              <w:spacing w:before="98" w:after="0" w:line="230" w:lineRule="auto"/>
              <w:ind w:left="72"/>
            </w:pPr>
            <w:r>
              <w:rPr>
                <w:rFonts w:ascii="Times New Roman" w:eastAsia="Times New Roman" w:hAnsi="Times New Roman"/>
                <w:color w:val="000000"/>
                <w:sz w:val="24"/>
              </w:rPr>
              <w:t>2</w:t>
            </w:r>
            <w:r w:rsidR="004C385D">
              <w:rPr>
                <w:rFonts w:ascii="Times New Roman" w:eastAsia="Times New Roman" w:hAnsi="Times New Roman"/>
                <w:color w:val="000000"/>
                <w:sz w:val="24"/>
                <w:lang w:val="ru-RU"/>
              </w:rPr>
              <w:t>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Pr>
                <w:lang w:val="ru-RU"/>
              </w:rPr>
            </w:pPr>
            <w:r w:rsidRPr="00E809BF">
              <w:rPr>
                <w:rFonts w:ascii="Times New Roman" w:eastAsia="Times New Roman" w:hAnsi="Times New Roman"/>
                <w:color w:val="000000"/>
                <w:sz w:val="24"/>
                <w:lang w:val="ru-RU"/>
              </w:rPr>
              <w:t>Прыжки в длину с разбега, способом согнув ноги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0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2</w:t>
            </w:r>
            <w:r w:rsidR="00E809BF">
              <w:rPr>
                <w:rFonts w:ascii="Times New Roman" w:eastAsia="Times New Roman" w:hAnsi="Times New Roman"/>
                <w:color w:val="000000"/>
                <w:sz w:val="24"/>
              </w:rPr>
              <w:t>1.</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Метание метание спортивного снаряда в цель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8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2</w:t>
            </w:r>
            <w:r w:rsidR="00E809BF">
              <w:rPr>
                <w:rFonts w:ascii="Times New Roman" w:eastAsia="Times New Roman" w:hAnsi="Times New Roman"/>
                <w:color w:val="000000"/>
                <w:sz w:val="24"/>
              </w:rPr>
              <w:t>2.</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Метание спортивного снаряда на дальность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2</w:t>
            </w:r>
            <w:r w:rsidR="00E809BF">
              <w:rPr>
                <w:rFonts w:ascii="Times New Roman" w:eastAsia="Times New Roman" w:hAnsi="Times New Roman"/>
                <w:color w:val="000000"/>
                <w:sz w:val="24"/>
              </w:rPr>
              <w:t>3.</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Подтягивание на высокой перекладине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2</w:t>
            </w:r>
            <w:r w:rsidR="00E809BF">
              <w:rPr>
                <w:rFonts w:ascii="Times New Roman" w:eastAsia="Times New Roman" w:hAnsi="Times New Roman"/>
                <w:color w:val="000000"/>
                <w:sz w:val="24"/>
              </w:rPr>
              <w:t>4.</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Передвижение на лыжах одновременным бесшажным ходом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3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2</w:t>
            </w:r>
            <w:r w:rsidR="00E809BF">
              <w:rPr>
                <w:rFonts w:ascii="Times New Roman" w:eastAsia="Times New Roman" w:hAnsi="Times New Roman"/>
                <w:color w:val="000000"/>
                <w:sz w:val="24"/>
              </w:rPr>
              <w:t>5.</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Преодоление естественных препятствий на лыжах широким шагом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lastRenderedPageBreak/>
              <w:t>2</w:t>
            </w:r>
            <w:r w:rsidR="00E809BF">
              <w:rPr>
                <w:rFonts w:ascii="Times New Roman" w:eastAsia="Times New Roman" w:hAnsi="Times New Roman"/>
                <w:color w:val="000000"/>
                <w:sz w:val="24"/>
              </w:rPr>
              <w:t>6.</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Преодоление естественных препятствий на лыжах перешагиванием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27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Торможение боковым скольжением при спуске на лыжах с  пологого склона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28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Переход с попеременного двухшажного хода на одновременный бесшажный ход и обратно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29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Переход с попеременного двухшажного хода на одновременный бесшажный ход и обратно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30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Ранее разученные упражнения лыжной подготовки в передвижении на лыжах, при спусках, подъёмах, торможении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31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Ранее разученные упражнения лыжной подготовки в передвижении на лыжах, при спусках, подъёмах, торможении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F92385" w:rsidTr="00F92385">
        <w:trPr>
          <w:trHeight w:hRule="exact" w:val="107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32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Повороты туловища в  правую и левую стороны с удержанием мяча двумя руками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rsidRPr="00F92385">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4C385D">
            <w:pPr>
              <w:autoSpaceDE w:val="0"/>
              <w:autoSpaceDN w:val="0"/>
              <w:spacing w:before="98" w:after="0" w:line="230" w:lineRule="auto"/>
              <w:ind w:left="72"/>
              <w:rPr>
                <w:lang w:val="ru-RU"/>
              </w:rPr>
            </w:pPr>
            <w:r>
              <w:rPr>
                <w:rFonts w:ascii="Times New Roman" w:eastAsia="Times New Roman" w:hAnsi="Times New Roman"/>
                <w:color w:val="000000"/>
                <w:sz w:val="24"/>
                <w:lang w:val="ru-RU"/>
              </w:rPr>
              <w:t>33</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30" w:lineRule="auto"/>
              <w:ind w:left="72"/>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 xml:space="preserve">Передача мяча одной рукой от плеча и снизу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E809BF">
            <w:pPr>
              <w:autoSpaceDE w:val="0"/>
              <w:autoSpaceDN w:val="0"/>
              <w:spacing w:before="98" w:after="0" w:line="230" w:lineRule="auto"/>
              <w:ind w:left="72"/>
              <w:rPr>
                <w:lang w:val="ru-RU"/>
              </w:rPr>
            </w:pPr>
            <w:r w:rsidRPr="00F92385">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F92385">
              <w:rPr>
                <w:rFonts w:ascii="Times New Roman" w:eastAsia="Times New Roman" w:hAnsi="Times New Roman"/>
                <w:color w:val="000000"/>
                <w:sz w:val="24"/>
                <w:lang w:val="ru-RU"/>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F92385" w:rsidRDefault="004C385D">
            <w:pPr>
              <w:autoSpaceDE w:val="0"/>
              <w:autoSpaceDN w:val="0"/>
              <w:spacing w:before="98" w:after="0" w:line="230" w:lineRule="auto"/>
              <w:ind w:left="72"/>
              <w:rPr>
                <w:lang w:val="ru-RU"/>
              </w:rPr>
            </w:pPr>
            <w:r>
              <w:rPr>
                <w:rFonts w:ascii="Times New Roman" w:eastAsia="Times New Roman" w:hAnsi="Times New Roman"/>
                <w:color w:val="000000"/>
                <w:sz w:val="24"/>
                <w:lang w:val="ru-RU"/>
              </w:rPr>
              <w:t>34</w:t>
            </w:r>
            <w:r w:rsidR="00E809BF" w:rsidRPr="00F92385">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Бросок мяча двумя руками и одной рукой в прыжке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35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F92385">
            <w:pPr>
              <w:autoSpaceDE w:val="0"/>
              <w:autoSpaceDN w:val="0"/>
              <w:spacing w:before="98" w:after="0" w:line="271" w:lineRule="auto"/>
              <w:ind w:left="72" w:right="864"/>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Игровая деятельность по правилам с использованием ранее разученных технических приёмов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284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36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86" w:lineRule="auto"/>
              <w:ind w:left="72"/>
              <w:rPr>
                <w:lang w:val="ru-RU"/>
              </w:rPr>
            </w:pPr>
            <w:r w:rsidRPr="00E809BF">
              <w:rPr>
                <w:rFonts w:ascii="Times New Roman" w:eastAsia="Times New Roman" w:hAnsi="Times New Roman"/>
                <w:color w:val="000000"/>
                <w:sz w:val="24"/>
                <w:lang w:val="ru-RU"/>
              </w:rPr>
              <w:t xml:space="preserve">«Методические рекомендации по </w:t>
            </w:r>
            <w:r w:rsidRPr="00E809BF">
              <w:rPr>
                <w:lang w:val="ru-RU"/>
              </w:rPr>
              <w:br/>
            </w:r>
            <w:r w:rsidRPr="00E809BF">
              <w:rPr>
                <w:rFonts w:ascii="Times New Roman" w:eastAsia="Times New Roman" w:hAnsi="Times New Roman"/>
                <w:color w:val="000000"/>
                <w:sz w:val="24"/>
                <w:lang w:val="ru-RU"/>
              </w:rPr>
              <w:t xml:space="preserve">самостоятельному решению задач при </w:t>
            </w:r>
            <w:r w:rsidRPr="00E809BF">
              <w:rPr>
                <w:lang w:val="ru-RU"/>
              </w:rPr>
              <w:br/>
            </w:r>
            <w:r w:rsidRPr="00E809BF">
              <w:rPr>
                <w:rFonts w:ascii="Times New Roman" w:eastAsia="Times New Roman" w:hAnsi="Times New Roman"/>
                <w:color w:val="000000"/>
                <w:sz w:val="24"/>
                <w:lang w:val="ru-RU"/>
              </w:rPr>
              <w:t xml:space="preserve">разучивании прямого нападающего удара, способам контроля и оценивания его </w:t>
            </w:r>
            <w:r w:rsidRPr="00E809BF">
              <w:rPr>
                <w:lang w:val="ru-RU"/>
              </w:rPr>
              <w:br/>
            </w:r>
            <w:r w:rsidRPr="00E809BF">
              <w:rPr>
                <w:rFonts w:ascii="Times New Roman" w:eastAsia="Times New Roman" w:hAnsi="Times New Roman"/>
                <w:color w:val="000000"/>
                <w:sz w:val="24"/>
                <w:lang w:val="ru-RU"/>
              </w:rPr>
              <w:t xml:space="preserve">технического выполнения, подбору и </w:t>
            </w:r>
            <w:r w:rsidRPr="00E809BF">
              <w:rPr>
                <w:lang w:val="ru-RU"/>
              </w:rPr>
              <w:br/>
            </w:r>
            <w:r w:rsidRPr="00E809BF">
              <w:rPr>
                <w:rFonts w:ascii="Times New Roman" w:eastAsia="Times New Roman" w:hAnsi="Times New Roman"/>
                <w:color w:val="000000"/>
                <w:sz w:val="24"/>
                <w:lang w:val="ru-RU"/>
              </w:rPr>
              <w:t xml:space="preserve">выполнению подводящих упражнений, </w:t>
            </w:r>
            <w:r w:rsidRPr="00E809BF">
              <w:rPr>
                <w:lang w:val="ru-RU"/>
              </w:rPr>
              <w:br/>
            </w:r>
            <w:r w:rsidRPr="00E809BF">
              <w:rPr>
                <w:rFonts w:ascii="Times New Roman" w:eastAsia="Times New Roman" w:hAnsi="Times New Roman"/>
                <w:color w:val="000000"/>
                <w:sz w:val="24"/>
                <w:lang w:val="ru-RU"/>
              </w:rPr>
              <w:t>соблюдению техники безопасности во время его разучивания и закрепления».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37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Волейбол. Прямой нападающий удар</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38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Волейбол. Прямой нападающий удар</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39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Волейбол. Прямой нападающий удар</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3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100" w:after="0" w:line="230" w:lineRule="auto"/>
              <w:ind w:left="72"/>
            </w:pPr>
            <w:r>
              <w:rPr>
                <w:rFonts w:ascii="Times New Roman" w:eastAsia="Times New Roman" w:hAnsi="Times New Roman"/>
                <w:color w:val="000000"/>
                <w:sz w:val="24"/>
                <w:lang w:val="ru-RU"/>
              </w:rPr>
              <w:lastRenderedPageBreak/>
              <w:t>40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62" w:lineRule="auto"/>
              <w:ind w:left="72" w:right="288"/>
              <w:rPr>
                <w:lang w:val="ru-RU"/>
              </w:rPr>
            </w:pPr>
            <w:r w:rsidRPr="00E809BF">
              <w:rPr>
                <w:rFonts w:ascii="Times New Roman" w:eastAsia="Times New Roman" w:hAnsi="Times New Roman"/>
                <w:color w:val="000000"/>
                <w:sz w:val="24"/>
                <w:lang w:val="ru-RU"/>
              </w:rPr>
              <w:t>Волейбол. Индивидуальное блокирование мяча в  прыжке с места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41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Волейбол. Индивидуальное блокирование мяча в  прыжке с места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BB767A">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42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62" w:lineRule="auto"/>
              <w:ind w:left="72" w:right="576"/>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Индивидуальное блокирование мяча в прыжке с места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BB767A">
              <w:rPr>
                <w:rFonts w:ascii="Times New Roman" w:eastAsia="Times New Roman" w:hAnsi="Times New Roman"/>
                <w:color w:val="000000"/>
                <w:sz w:val="24"/>
                <w:lang w:val="ru-RU"/>
              </w:rPr>
              <w:t>Устный опрос</w:t>
            </w:r>
          </w:p>
        </w:tc>
      </w:tr>
      <w:tr w:rsidR="00267656" w:rsidRPr="00BB767A">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4C385D">
            <w:pPr>
              <w:autoSpaceDE w:val="0"/>
              <w:autoSpaceDN w:val="0"/>
              <w:spacing w:before="98" w:after="0" w:line="230" w:lineRule="auto"/>
              <w:ind w:left="72"/>
              <w:rPr>
                <w:lang w:val="ru-RU"/>
              </w:rPr>
            </w:pPr>
            <w:r>
              <w:rPr>
                <w:rFonts w:ascii="Times New Roman" w:eastAsia="Times New Roman" w:hAnsi="Times New Roman"/>
                <w:color w:val="000000"/>
                <w:sz w:val="24"/>
                <w:lang w:val="ru-RU"/>
              </w:rPr>
              <w:t>43</w:t>
            </w:r>
            <w:r w:rsidR="00E809BF" w:rsidRPr="00BB767A">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30" w:lineRule="auto"/>
              <w:jc w:val="center"/>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Тактические действия в защите и нападении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BB767A">
              <w:rPr>
                <w:rFonts w:ascii="Times New Roman" w:eastAsia="Times New Roman" w:hAnsi="Times New Roman"/>
                <w:color w:val="000000"/>
                <w:sz w:val="24"/>
                <w:lang w:val="ru-RU"/>
              </w:rPr>
              <w:t>Устный опрос</w:t>
            </w:r>
          </w:p>
        </w:tc>
      </w:tr>
      <w:tr w:rsidR="00267656">
        <w:trPr>
          <w:trHeight w:hRule="exact" w:val="80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4C385D">
            <w:pPr>
              <w:autoSpaceDE w:val="0"/>
              <w:autoSpaceDN w:val="0"/>
              <w:spacing w:before="98" w:after="0" w:line="230" w:lineRule="auto"/>
              <w:ind w:left="72"/>
              <w:rPr>
                <w:lang w:val="ru-RU"/>
              </w:rPr>
            </w:pPr>
            <w:r>
              <w:rPr>
                <w:rFonts w:ascii="Times New Roman" w:eastAsia="Times New Roman" w:hAnsi="Times New Roman"/>
                <w:color w:val="000000"/>
                <w:sz w:val="24"/>
                <w:lang w:val="ru-RU"/>
              </w:rPr>
              <w:t>44</w:t>
            </w:r>
            <w:r w:rsidR="00E809BF" w:rsidRPr="00BB767A">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30" w:lineRule="auto"/>
              <w:jc w:val="center"/>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Тактические действия в защите и нападении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BB767A">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45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71" w:lineRule="auto"/>
              <w:ind w:left="72" w:right="864"/>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Игровая деятельность по правилам с использованием ранее разученных технических приёмов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BB767A">
              <w:rPr>
                <w:rFonts w:ascii="Times New Roman" w:eastAsia="Times New Roman" w:hAnsi="Times New Roman"/>
                <w:color w:val="000000"/>
                <w:sz w:val="24"/>
                <w:lang w:val="ru-RU"/>
              </w:rPr>
              <w:t>Устный опрос</w:t>
            </w:r>
          </w:p>
        </w:tc>
      </w:tr>
      <w:tr w:rsidR="00267656">
        <w:trPr>
          <w:trHeight w:hRule="exact" w:val="1164"/>
        </w:trPr>
        <w:tc>
          <w:tcPr>
            <w:tcW w:w="57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BB767A" w:rsidRDefault="004C385D">
            <w:pPr>
              <w:autoSpaceDE w:val="0"/>
              <w:autoSpaceDN w:val="0"/>
              <w:spacing w:before="98" w:after="0" w:line="230" w:lineRule="auto"/>
              <w:ind w:left="72"/>
              <w:rPr>
                <w:lang w:val="ru-RU"/>
              </w:rPr>
            </w:pPr>
            <w:r>
              <w:rPr>
                <w:rFonts w:ascii="Times New Roman" w:eastAsia="Times New Roman" w:hAnsi="Times New Roman"/>
                <w:color w:val="000000"/>
                <w:sz w:val="24"/>
                <w:lang w:val="ru-RU"/>
              </w:rPr>
              <w:t>46</w:t>
            </w:r>
            <w:r w:rsidR="00E809BF" w:rsidRPr="00BB767A">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BB767A">
            <w:pPr>
              <w:autoSpaceDE w:val="0"/>
              <w:autoSpaceDN w:val="0"/>
              <w:spacing w:before="98" w:after="0" w:line="271" w:lineRule="auto"/>
              <w:ind w:left="72" w:right="864"/>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Игровая деятельность по правилам с использованием ранее разученных технических приёмов</w:t>
            </w:r>
          </w:p>
        </w:tc>
        <w:tc>
          <w:tcPr>
            <w:tcW w:w="73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BB767A" w:rsidP="00BB767A">
            <w:pPr>
              <w:autoSpaceDE w:val="0"/>
              <w:autoSpaceDN w:val="0"/>
              <w:spacing w:before="98" w:after="0" w:line="262" w:lineRule="auto"/>
              <w:ind w:left="72" w:right="288"/>
            </w:pPr>
            <w:r w:rsidRPr="00BB767A">
              <w:rPr>
                <w:rFonts w:ascii="Times New Roman" w:eastAsia="Times New Roman" w:hAnsi="Times New Roman"/>
                <w:color w:val="000000"/>
                <w:sz w:val="24"/>
                <w:lang w:val="ru-RU"/>
              </w:rPr>
              <w:t>У</w:t>
            </w:r>
            <w:r>
              <w:rPr>
                <w:rFonts w:ascii="Times New Roman" w:eastAsia="Times New Roman" w:hAnsi="Times New Roman"/>
                <w:color w:val="000000"/>
                <w:sz w:val="24"/>
              </w:rPr>
              <w:t>стный опро</w:t>
            </w:r>
            <w:r>
              <w:rPr>
                <w:rFonts w:ascii="Times New Roman" w:eastAsia="Times New Roman" w:hAnsi="Times New Roman"/>
                <w:color w:val="000000"/>
                <w:sz w:val="24"/>
                <w:lang w:val="ru-RU"/>
              </w:rPr>
              <w:t>с</w:t>
            </w:r>
          </w:p>
        </w:tc>
      </w:tr>
      <w:tr w:rsidR="00267656">
        <w:trPr>
          <w:trHeight w:hRule="exact" w:val="1502"/>
        </w:trPr>
        <w:tc>
          <w:tcPr>
            <w:tcW w:w="57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100" w:after="0" w:line="230" w:lineRule="auto"/>
              <w:ind w:left="72"/>
            </w:pPr>
            <w:r>
              <w:rPr>
                <w:rFonts w:ascii="Times New Roman" w:eastAsia="Times New Roman" w:hAnsi="Times New Roman"/>
                <w:color w:val="000000"/>
                <w:sz w:val="24"/>
                <w:lang w:val="ru-RU"/>
              </w:rPr>
              <w:t>47</w:t>
            </w:r>
            <w:r w:rsidR="00E809BF">
              <w:rPr>
                <w:rFonts w:ascii="Times New Roman" w:eastAsia="Times New Roman" w:hAnsi="Times New Roman"/>
                <w:color w:val="000000"/>
                <w:sz w:val="24"/>
              </w:rPr>
              <w:t>.</w:t>
            </w:r>
          </w:p>
        </w:tc>
        <w:tc>
          <w:tcPr>
            <w:tcW w:w="476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ind w:left="72" w:right="144"/>
              <w:rPr>
                <w:lang w:val="ru-RU"/>
              </w:rPr>
            </w:pPr>
            <w:r w:rsidRPr="00E809BF">
              <w:rPr>
                <w:rFonts w:ascii="Times New Roman" w:eastAsia="Times New Roman" w:hAnsi="Times New Roman"/>
                <w:color w:val="000000"/>
                <w:sz w:val="24"/>
                <w:lang w:val="ru-RU"/>
              </w:rPr>
              <w:t xml:space="preserve">«Методические рекомендации по способам использования индивидуального </w:t>
            </w:r>
            <w:r w:rsidRPr="00E809BF">
              <w:rPr>
                <w:lang w:val="ru-RU"/>
              </w:rPr>
              <w:br/>
            </w:r>
            <w:r w:rsidRPr="00E809BF">
              <w:rPr>
                <w:rFonts w:ascii="Times New Roman" w:eastAsia="Times New Roman" w:hAnsi="Times New Roman"/>
                <w:color w:val="000000"/>
                <w:sz w:val="24"/>
                <w:lang w:val="ru-RU"/>
              </w:rPr>
              <w:t>блокирования мяча в условиях игровой деятельности»</w:t>
            </w:r>
          </w:p>
        </w:tc>
        <w:tc>
          <w:tcPr>
            <w:tcW w:w="73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RPr="00BB767A">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48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Удар по мячу с разбега внутренней частью подъёма стопы</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BB767A">
              <w:rPr>
                <w:rFonts w:ascii="Times New Roman" w:eastAsia="Times New Roman" w:hAnsi="Times New Roman"/>
                <w:color w:val="000000"/>
                <w:sz w:val="24"/>
                <w:lang w:val="ru-RU"/>
              </w:rPr>
              <w:t>Устный опрос</w:t>
            </w:r>
          </w:p>
        </w:tc>
      </w:tr>
      <w:tr w:rsidR="00267656" w:rsidRPr="00BB767A">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4C385D">
            <w:pPr>
              <w:autoSpaceDE w:val="0"/>
              <w:autoSpaceDN w:val="0"/>
              <w:spacing w:before="98" w:after="0" w:line="230" w:lineRule="auto"/>
              <w:ind w:left="72"/>
              <w:rPr>
                <w:lang w:val="ru-RU"/>
              </w:rPr>
            </w:pPr>
            <w:r>
              <w:rPr>
                <w:rFonts w:ascii="Times New Roman" w:eastAsia="Times New Roman" w:hAnsi="Times New Roman"/>
                <w:color w:val="000000"/>
                <w:sz w:val="24"/>
                <w:lang w:val="ru-RU"/>
              </w:rPr>
              <w:t>49</w:t>
            </w:r>
            <w:r w:rsidR="00E809BF" w:rsidRPr="00BB767A">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rsidP="00BB767A">
            <w:pPr>
              <w:autoSpaceDE w:val="0"/>
              <w:autoSpaceDN w:val="0"/>
              <w:spacing w:before="98" w:after="0" w:line="230" w:lineRule="auto"/>
              <w:rPr>
                <w:lang w:val="ru-RU"/>
              </w:rPr>
            </w:pPr>
            <w:r>
              <w:rPr>
                <w:rFonts w:ascii="Times New Roman" w:eastAsia="Times New Roman" w:hAnsi="Times New Roman"/>
                <w:color w:val="000000"/>
                <w:sz w:val="24"/>
                <w:lang w:val="ru-RU"/>
              </w:rPr>
              <w:t xml:space="preserve"> Футбол. </w:t>
            </w:r>
            <w:r w:rsidR="00E809BF" w:rsidRPr="00E809BF">
              <w:rPr>
                <w:rFonts w:ascii="Times New Roman" w:eastAsia="Times New Roman" w:hAnsi="Times New Roman"/>
                <w:color w:val="000000"/>
                <w:sz w:val="24"/>
                <w:lang w:val="ru-RU"/>
              </w:rPr>
              <w:t>Остановка мяча внутренней стороной стопы</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BB767A">
              <w:rPr>
                <w:rFonts w:ascii="Times New Roman" w:eastAsia="Times New Roman" w:hAnsi="Times New Roman"/>
                <w:color w:val="000000"/>
                <w:sz w:val="24"/>
                <w:lang w:val="ru-RU"/>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4C385D">
            <w:pPr>
              <w:autoSpaceDE w:val="0"/>
              <w:autoSpaceDN w:val="0"/>
              <w:spacing w:before="98" w:after="0" w:line="230" w:lineRule="auto"/>
              <w:ind w:left="72"/>
              <w:rPr>
                <w:lang w:val="ru-RU"/>
              </w:rPr>
            </w:pPr>
            <w:r>
              <w:rPr>
                <w:rFonts w:ascii="Times New Roman" w:eastAsia="Times New Roman" w:hAnsi="Times New Roman"/>
                <w:color w:val="000000"/>
                <w:sz w:val="24"/>
                <w:lang w:val="ru-RU"/>
              </w:rPr>
              <w:t>50</w:t>
            </w:r>
            <w:r w:rsidR="00E809BF" w:rsidRPr="00BB767A">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Правила игры в мини</w:t>
            </w:r>
            <w:r w:rsidR="002C1FA1">
              <w:rPr>
                <w:rFonts w:ascii="Times New Roman" w:eastAsia="Times New Roman" w:hAnsi="Times New Roman"/>
                <w:color w:val="000000"/>
                <w:sz w:val="24"/>
                <w:lang w:val="ru-RU"/>
              </w:rPr>
              <w:t xml:space="preserve"> </w:t>
            </w:r>
            <w:r w:rsidR="00E809BF" w:rsidRPr="00E809BF">
              <w:rPr>
                <w:rFonts w:ascii="Times New Roman" w:eastAsia="Times New Roman" w:hAnsi="Times New Roman"/>
                <w:color w:val="000000"/>
                <w:sz w:val="24"/>
                <w:lang w:val="ru-RU"/>
              </w:rPr>
              <w:t>- футбол; технические и тактические действия.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BB767A" w:rsidTr="002C1FA1">
        <w:trPr>
          <w:trHeight w:hRule="exact" w:val="125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51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71" w:lineRule="auto"/>
              <w:ind w:left="72" w:right="288"/>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Игровая деятельность по правилам мини-футбола с использованием ранее разученных технических приёмов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BB767A">
              <w:rPr>
                <w:rFonts w:ascii="Times New Roman" w:eastAsia="Times New Roman" w:hAnsi="Times New Roman"/>
                <w:color w:val="000000"/>
                <w:sz w:val="24"/>
                <w:lang w:val="ru-RU"/>
              </w:rPr>
              <w:t>Устный опрос</w:t>
            </w:r>
          </w:p>
        </w:tc>
      </w:tr>
      <w:tr w:rsidR="00267656" w:rsidTr="002C1FA1">
        <w:trPr>
          <w:trHeight w:hRule="exact" w:val="1415"/>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4C385D">
            <w:pPr>
              <w:autoSpaceDE w:val="0"/>
              <w:autoSpaceDN w:val="0"/>
              <w:spacing w:before="98" w:after="0" w:line="230" w:lineRule="auto"/>
              <w:ind w:left="72"/>
              <w:rPr>
                <w:lang w:val="ru-RU"/>
              </w:rPr>
            </w:pPr>
            <w:r>
              <w:rPr>
                <w:rFonts w:ascii="Times New Roman" w:eastAsia="Times New Roman" w:hAnsi="Times New Roman"/>
                <w:color w:val="000000"/>
                <w:sz w:val="24"/>
                <w:lang w:val="ru-RU"/>
              </w:rPr>
              <w:t>52</w:t>
            </w:r>
            <w:r w:rsidR="00E809BF" w:rsidRPr="00BB767A">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288"/>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Игровая деятельность по правилам классического футбола с использов</w:t>
            </w:r>
            <w:r>
              <w:rPr>
                <w:rFonts w:ascii="Times New Roman" w:eastAsia="Times New Roman" w:hAnsi="Times New Roman"/>
                <w:color w:val="000000"/>
                <w:sz w:val="24"/>
                <w:lang w:val="ru-RU"/>
              </w:rPr>
              <w:t>анием ранее разученных техниче</w:t>
            </w:r>
            <w:r w:rsidR="00E809BF" w:rsidRPr="00E809BF">
              <w:rPr>
                <w:rFonts w:ascii="Times New Roman" w:eastAsia="Times New Roman" w:hAnsi="Times New Roman"/>
                <w:color w:val="000000"/>
                <w:sz w:val="24"/>
                <w:lang w:val="ru-RU"/>
              </w:rPr>
              <w:t>ских приёмов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BB767A" w:rsidTr="002C1FA1">
        <w:trPr>
          <w:trHeight w:hRule="exact" w:val="1332"/>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4C385D">
            <w:pPr>
              <w:autoSpaceDE w:val="0"/>
              <w:autoSpaceDN w:val="0"/>
              <w:spacing w:before="98" w:after="0" w:line="230" w:lineRule="auto"/>
              <w:ind w:left="72"/>
            </w:pPr>
            <w:r>
              <w:rPr>
                <w:rFonts w:ascii="Times New Roman" w:eastAsia="Times New Roman" w:hAnsi="Times New Roman"/>
                <w:color w:val="000000"/>
                <w:sz w:val="24"/>
                <w:lang w:val="ru-RU"/>
              </w:rPr>
              <w:t>53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BB767A">
            <w:pPr>
              <w:autoSpaceDE w:val="0"/>
              <w:autoSpaceDN w:val="0"/>
              <w:spacing w:before="98" w:after="0" w:line="271" w:lineRule="auto"/>
              <w:ind w:left="72" w:right="288"/>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Игровая деятельность по правилам классического футбола с использов</w:t>
            </w:r>
            <w:r w:rsidR="002C1FA1">
              <w:rPr>
                <w:rFonts w:ascii="Times New Roman" w:eastAsia="Times New Roman" w:hAnsi="Times New Roman"/>
                <w:color w:val="000000"/>
                <w:sz w:val="24"/>
                <w:lang w:val="ru-RU"/>
              </w:rPr>
              <w:t>анием ранее разученных техниче</w:t>
            </w:r>
            <w:r w:rsidR="00E809BF" w:rsidRPr="00E809BF">
              <w:rPr>
                <w:rFonts w:ascii="Times New Roman" w:eastAsia="Times New Roman" w:hAnsi="Times New Roman"/>
                <w:color w:val="000000"/>
                <w:sz w:val="24"/>
                <w:lang w:val="ru-RU"/>
              </w:rPr>
              <w:t>ских приёмов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BB767A">
              <w:rPr>
                <w:rFonts w:ascii="Times New Roman" w:eastAsia="Times New Roman" w:hAnsi="Times New Roman"/>
                <w:color w:val="000000"/>
                <w:sz w:val="24"/>
                <w:lang w:val="ru-RU"/>
              </w:rPr>
              <w:t>Устный опрос</w:t>
            </w:r>
          </w:p>
        </w:tc>
      </w:tr>
      <w:tr w:rsidR="00267656" w:rsidRPr="00BB767A">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D61D40">
            <w:pPr>
              <w:autoSpaceDE w:val="0"/>
              <w:autoSpaceDN w:val="0"/>
              <w:spacing w:before="98" w:after="0" w:line="230" w:lineRule="auto"/>
              <w:ind w:left="72"/>
              <w:rPr>
                <w:lang w:val="ru-RU"/>
              </w:rPr>
            </w:pPr>
            <w:r>
              <w:rPr>
                <w:rFonts w:ascii="Times New Roman" w:eastAsia="Times New Roman" w:hAnsi="Times New Roman"/>
                <w:color w:val="000000"/>
                <w:sz w:val="24"/>
                <w:lang w:val="ru-RU"/>
              </w:rPr>
              <w:t>54</w:t>
            </w:r>
            <w:r w:rsidR="00E809BF" w:rsidRPr="00BB767A">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 xml:space="preserve">Правила соревнований по комплексу ГТО. </w:t>
            </w:r>
            <w:r w:rsidRPr="00BB767A">
              <w:rPr>
                <w:rFonts w:ascii="Times New Roman" w:eastAsia="Times New Roman" w:hAnsi="Times New Roman"/>
                <w:color w:val="000000"/>
                <w:sz w:val="24"/>
                <w:lang w:val="ru-RU"/>
              </w:rPr>
              <w:t>Тестовые упражнения комплекса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30" w:lineRule="auto"/>
              <w:ind w:left="72"/>
              <w:rPr>
                <w:lang w:val="ru-RU"/>
              </w:rPr>
            </w:pPr>
            <w:r w:rsidRPr="00BB767A">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BB767A">
              <w:rPr>
                <w:rFonts w:ascii="Times New Roman" w:eastAsia="Times New Roman" w:hAnsi="Times New Roman"/>
                <w:color w:val="000000"/>
                <w:sz w:val="24"/>
                <w:lang w:val="ru-RU"/>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D61D40">
            <w:pPr>
              <w:autoSpaceDE w:val="0"/>
              <w:autoSpaceDN w:val="0"/>
              <w:spacing w:before="98" w:after="0" w:line="230" w:lineRule="auto"/>
              <w:ind w:left="72"/>
              <w:rPr>
                <w:lang w:val="ru-RU"/>
              </w:rPr>
            </w:pPr>
            <w:r>
              <w:rPr>
                <w:rFonts w:ascii="Times New Roman" w:eastAsia="Times New Roman" w:hAnsi="Times New Roman"/>
                <w:color w:val="000000"/>
                <w:sz w:val="24"/>
                <w:lang w:val="ru-RU"/>
              </w:rPr>
              <w:lastRenderedPageBreak/>
              <w:t>55</w:t>
            </w:r>
            <w:r w:rsidR="00E809BF" w:rsidRPr="00BB767A">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720"/>
            </w:pPr>
            <w:r w:rsidRPr="00BB767A">
              <w:rPr>
                <w:rFonts w:ascii="Times New Roman" w:eastAsia="Times New Roman" w:hAnsi="Times New Roman"/>
                <w:color w:val="000000"/>
                <w:sz w:val="24"/>
                <w:lang w:val="ru-RU"/>
              </w:rPr>
              <w:t>Сов</w:t>
            </w:r>
            <w:r>
              <w:rPr>
                <w:rFonts w:ascii="Times New Roman" w:eastAsia="Times New Roman" w:hAnsi="Times New Roman"/>
                <w:color w:val="000000"/>
                <w:sz w:val="24"/>
              </w:rPr>
              <w:t>ершенствование техники тестовых упражнений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4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6.</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2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7.</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rsidP="00D61D40">
            <w:pPr>
              <w:autoSpaceDE w:val="0"/>
              <w:autoSpaceDN w:val="0"/>
              <w:spacing w:before="98"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8.</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ind w:left="72"/>
            </w:pPr>
            <w:r>
              <w:rPr>
                <w:rFonts w:ascii="Times New Roman" w:eastAsia="Times New Roman" w:hAnsi="Times New Roman"/>
                <w:color w:val="000000"/>
                <w:sz w:val="24"/>
                <w:lang w:val="ru-RU"/>
              </w:rPr>
              <w:t>59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ind w:left="72"/>
            </w:pPr>
            <w:r>
              <w:rPr>
                <w:rFonts w:ascii="Times New Roman" w:eastAsia="Times New Roman" w:hAnsi="Times New Roman"/>
                <w:color w:val="000000"/>
                <w:sz w:val="24"/>
                <w:lang w:val="ru-RU"/>
              </w:rPr>
              <w:t>60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D61D40">
            <w:pPr>
              <w:autoSpaceDE w:val="0"/>
              <w:autoSpaceDN w:val="0"/>
              <w:spacing w:before="98" w:after="0" w:line="230" w:lineRule="auto"/>
              <w:ind w:left="72"/>
            </w:pPr>
            <w:r>
              <w:rPr>
                <w:rFonts w:ascii="Times New Roman" w:eastAsia="Times New Roman" w:hAnsi="Times New Roman"/>
                <w:color w:val="000000"/>
                <w:sz w:val="24"/>
                <w:lang w:val="ru-RU"/>
              </w:rPr>
              <w:t>61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32"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5"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2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ind w:left="72"/>
            </w:pPr>
            <w:r>
              <w:rPr>
                <w:rFonts w:ascii="Times New Roman" w:eastAsia="Times New Roman" w:hAnsi="Times New Roman"/>
                <w:color w:val="000000"/>
                <w:sz w:val="24"/>
                <w:lang w:val="ru-RU"/>
              </w:rPr>
              <w:t>62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ind w:left="72"/>
            </w:pPr>
            <w:r>
              <w:rPr>
                <w:rFonts w:ascii="Times New Roman" w:eastAsia="Times New Roman" w:hAnsi="Times New Roman"/>
                <w:color w:val="000000"/>
                <w:sz w:val="24"/>
                <w:lang w:val="ru-RU"/>
              </w:rPr>
              <w:t>63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ind w:left="72"/>
            </w:pPr>
            <w:r>
              <w:rPr>
                <w:rFonts w:ascii="Times New Roman" w:eastAsia="Times New Roman" w:hAnsi="Times New Roman"/>
                <w:color w:val="000000"/>
                <w:sz w:val="24"/>
                <w:lang w:val="ru-RU"/>
              </w:rPr>
              <w:t>64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координации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ind w:left="72"/>
            </w:pPr>
            <w:r>
              <w:rPr>
                <w:rFonts w:ascii="Times New Roman" w:eastAsia="Times New Roman" w:hAnsi="Times New Roman"/>
                <w:color w:val="000000"/>
                <w:sz w:val="24"/>
                <w:lang w:val="ru-RU"/>
              </w:rPr>
              <w:t>65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координации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3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100" w:after="0" w:line="230" w:lineRule="auto"/>
              <w:ind w:left="72"/>
            </w:pPr>
            <w:r>
              <w:rPr>
                <w:rFonts w:ascii="Times New Roman" w:eastAsia="Times New Roman" w:hAnsi="Times New Roman"/>
                <w:color w:val="000000"/>
                <w:sz w:val="24"/>
                <w:lang w:val="ru-RU"/>
              </w:rPr>
              <w:t>66</w:t>
            </w:r>
            <w:r w:rsidR="00E809BF">
              <w:rPr>
                <w:rFonts w:ascii="Times New Roman" w:eastAsia="Times New Roman" w:hAnsi="Times New Roman"/>
                <w:color w:val="000000"/>
                <w:sz w:val="24"/>
              </w:rPr>
              <w:t xml:space="preserve">. </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30" w:lineRule="auto"/>
              <w:rPr>
                <w:lang w:val="ru-RU"/>
              </w:rPr>
            </w:pPr>
            <w:r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jc w:val="center"/>
            </w:pPr>
            <w:r>
              <w:rPr>
                <w:rFonts w:ascii="Times New Roman" w:eastAsia="Times New Roman" w:hAnsi="Times New Roman"/>
                <w:color w:val="000000"/>
                <w:sz w:val="24"/>
                <w:lang w:val="ru-RU"/>
              </w:rPr>
              <w:t>67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rPr>
                <w:lang w:val="ru-RU"/>
              </w:rPr>
            </w:pPr>
            <w:r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D61D40">
            <w:pPr>
              <w:autoSpaceDE w:val="0"/>
              <w:autoSpaceDN w:val="0"/>
              <w:spacing w:before="98" w:after="0" w:line="230" w:lineRule="auto"/>
              <w:jc w:val="center"/>
            </w:pPr>
            <w:r>
              <w:rPr>
                <w:rFonts w:ascii="Times New Roman" w:eastAsia="Times New Roman" w:hAnsi="Times New Roman"/>
                <w:color w:val="000000"/>
                <w:sz w:val="24"/>
                <w:lang w:val="ru-RU"/>
              </w:rPr>
              <w:t>68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rPr>
                <w:lang w:val="ru-RU"/>
              </w:rPr>
            </w:pPr>
            <w:r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342"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0"/>
              <w:rPr>
                <w:lang w:val="ru-RU"/>
              </w:rPr>
            </w:pPr>
            <w:r w:rsidRPr="00E809BF">
              <w:rPr>
                <w:rFonts w:ascii="Times New Roman" w:eastAsia="Times New Roman" w:hAnsi="Times New Roman"/>
                <w:color w:val="000000"/>
                <w:sz w:val="24"/>
                <w:lang w:val="ru-RU"/>
              </w:rPr>
              <w:t>ОБЩЕЕ КОЛИЧЕСТВО ЧАСОВ ПО ПРОГРАММЕ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D61D40" w:rsidRDefault="00D61D40">
            <w:pPr>
              <w:autoSpaceDE w:val="0"/>
              <w:autoSpaceDN w:val="0"/>
              <w:spacing w:before="98" w:after="0" w:line="230" w:lineRule="auto"/>
              <w:ind w:left="72"/>
              <w:rPr>
                <w:lang w:val="ru-RU"/>
              </w:rPr>
            </w:pPr>
            <w:r>
              <w:rPr>
                <w:rFonts w:ascii="Times New Roman" w:eastAsia="Times New Roman" w:hAnsi="Times New Roman"/>
                <w:color w:val="000000"/>
                <w:sz w:val="24"/>
                <w:lang w:val="ru-RU"/>
              </w:rPr>
              <w:t>68</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2858"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r>
    </w:tbl>
    <w:p w:rsidR="00C620C1" w:rsidRPr="00C620C1" w:rsidRDefault="00E809BF">
      <w:pPr>
        <w:autoSpaceDE w:val="0"/>
        <w:autoSpaceDN w:val="0"/>
        <w:spacing w:before="218" w:after="140" w:line="230" w:lineRule="auto"/>
        <w:rPr>
          <w:rFonts w:ascii="Times New Roman" w:eastAsia="Times New Roman" w:hAnsi="Times New Roman"/>
          <w:b/>
          <w:color w:val="000000"/>
          <w:sz w:val="24"/>
          <w:lang w:val="ru-RU"/>
        </w:rPr>
      </w:pPr>
      <w:r>
        <w:rPr>
          <w:rFonts w:ascii="Times New Roman" w:eastAsia="Times New Roman" w:hAnsi="Times New Roman"/>
          <w:b/>
          <w:color w:val="000000"/>
          <w:sz w:val="24"/>
        </w:rPr>
        <w:lastRenderedPageBreak/>
        <w:t>9 КЛАСС</w:t>
      </w:r>
    </w:p>
    <w:tbl>
      <w:tblPr>
        <w:tblW w:w="0" w:type="auto"/>
        <w:tblInd w:w="6" w:type="dxa"/>
        <w:tblLayout w:type="fixed"/>
        <w:tblLook w:val="04A0" w:firstRow="1" w:lastRow="0" w:firstColumn="1" w:lastColumn="0" w:noHBand="0" w:noVBand="1"/>
      </w:tblPr>
      <w:tblGrid>
        <w:gridCol w:w="576"/>
        <w:gridCol w:w="4766"/>
        <w:gridCol w:w="4020"/>
        <w:gridCol w:w="1190"/>
      </w:tblGrid>
      <w:tr w:rsidR="00267656" w:rsidTr="00C620C1">
        <w:trPr>
          <w:trHeight w:hRule="exact" w:val="818"/>
        </w:trPr>
        <w:tc>
          <w:tcPr>
            <w:tcW w:w="576" w:type="dxa"/>
            <w:tcBorders>
              <w:top w:val="single" w:sz="4" w:space="0" w:color="000000"/>
              <w:left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144"/>
            </w:pPr>
            <w:r>
              <w:rPr>
                <w:rFonts w:ascii="Times New Roman" w:eastAsia="Times New Roman" w:hAnsi="Times New Roman"/>
                <w:b/>
                <w:color w:val="000000"/>
                <w:sz w:val="24"/>
              </w:rPr>
              <w:t>№</w:t>
            </w:r>
            <w:r>
              <w:br/>
            </w:r>
            <w:r>
              <w:rPr>
                <w:rFonts w:ascii="Times New Roman" w:eastAsia="Times New Roman" w:hAnsi="Times New Roman"/>
                <w:b/>
                <w:color w:val="000000"/>
                <w:sz w:val="24"/>
              </w:rPr>
              <w:t>п/п</w:t>
            </w:r>
          </w:p>
        </w:tc>
        <w:tc>
          <w:tcPr>
            <w:tcW w:w="4766" w:type="dxa"/>
            <w:tcBorders>
              <w:top w:val="single" w:sz="4" w:space="0" w:color="000000"/>
              <w:left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Тема урока</w:t>
            </w:r>
          </w:p>
        </w:tc>
        <w:tc>
          <w:tcPr>
            <w:tcW w:w="40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b/>
                <w:color w:val="000000"/>
                <w:sz w:val="24"/>
              </w:rPr>
              <w:t>Количество часов</w:t>
            </w:r>
          </w:p>
        </w:tc>
        <w:tc>
          <w:tcPr>
            <w:tcW w:w="1190" w:type="dxa"/>
            <w:tcBorders>
              <w:top w:val="single" w:sz="4" w:space="0" w:color="000000"/>
              <w:left w:val="single" w:sz="4" w:space="0" w:color="000000"/>
              <w:right w:val="single" w:sz="4" w:space="0" w:color="000000"/>
            </w:tcBorders>
            <w:tcMar>
              <w:left w:w="0" w:type="dxa"/>
              <w:right w:w="0" w:type="dxa"/>
            </w:tcMar>
          </w:tcPr>
          <w:p w:rsidR="00267656" w:rsidRDefault="00E809BF">
            <w:pPr>
              <w:autoSpaceDE w:val="0"/>
              <w:autoSpaceDN w:val="0"/>
              <w:spacing w:before="98" w:after="0" w:line="271" w:lineRule="auto"/>
              <w:ind w:left="72"/>
            </w:pPr>
            <w:r>
              <w:rPr>
                <w:rFonts w:ascii="Times New Roman" w:eastAsia="Times New Roman" w:hAnsi="Times New Roman"/>
                <w:b/>
                <w:color w:val="000000"/>
                <w:sz w:val="24"/>
              </w:rPr>
              <w:t xml:space="preserve">Виды, </w:t>
            </w:r>
            <w:r>
              <w:br/>
            </w:r>
            <w:r>
              <w:rPr>
                <w:rFonts w:ascii="Times New Roman" w:eastAsia="Times New Roman" w:hAnsi="Times New Roman"/>
                <w:b/>
                <w:color w:val="000000"/>
                <w:sz w:val="24"/>
              </w:rPr>
              <w:t xml:space="preserve">формы </w:t>
            </w:r>
            <w:r>
              <w:br/>
            </w:r>
            <w:r>
              <w:rPr>
                <w:rFonts w:ascii="Times New Roman" w:eastAsia="Times New Roman" w:hAnsi="Times New Roman"/>
                <w:b/>
                <w:color w:val="000000"/>
                <w:sz w:val="24"/>
              </w:rPr>
              <w:t>контроля</w:t>
            </w:r>
          </w:p>
        </w:tc>
      </w:tr>
    </w:tbl>
    <w:p w:rsidR="00267656" w:rsidRDefault="00267656">
      <w:pPr>
        <w:autoSpaceDE w:val="0"/>
        <w:autoSpaceDN w:val="0"/>
        <w:spacing w:after="0" w:line="14" w:lineRule="exact"/>
      </w:pPr>
    </w:p>
    <w:tbl>
      <w:tblPr>
        <w:tblW w:w="0" w:type="auto"/>
        <w:tblInd w:w="6" w:type="dxa"/>
        <w:tblLayout w:type="fixed"/>
        <w:tblLook w:val="04A0" w:firstRow="1" w:lastRow="0" w:firstColumn="1" w:lastColumn="0" w:noHBand="0" w:noVBand="1"/>
      </w:tblPr>
      <w:tblGrid>
        <w:gridCol w:w="576"/>
        <w:gridCol w:w="4766"/>
        <w:gridCol w:w="732"/>
        <w:gridCol w:w="1620"/>
        <w:gridCol w:w="1668"/>
        <w:gridCol w:w="1190"/>
      </w:tblGrid>
      <w:tr w:rsidR="00C620C1" w:rsidTr="00C620C1">
        <w:trPr>
          <w:trHeight w:hRule="exact" w:val="83"/>
        </w:trPr>
        <w:tc>
          <w:tcPr>
            <w:tcW w:w="576" w:type="dxa"/>
            <w:vMerge w:val="restart"/>
            <w:tcBorders>
              <w:left w:val="single" w:sz="4" w:space="0" w:color="000000"/>
              <w:bottom w:val="single" w:sz="4" w:space="0" w:color="000000"/>
              <w:right w:val="single" w:sz="4" w:space="0" w:color="000000"/>
            </w:tcBorders>
            <w:tcMar>
              <w:left w:w="0" w:type="dxa"/>
              <w:right w:w="0" w:type="dxa"/>
            </w:tcMar>
          </w:tcPr>
          <w:p w:rsidR="00C620C1" w:rsidRDefault="00C620C1" w:rsidP="006F4D55"/>
        </w:tc>
        <w:tc>
          <w:tcPr>
            <w:tcW w:w="4766" w:type="dxa"/>
            <w:vMerge w:val="restart"/>
            <w:tcBorders>
              <w:left w:val="single" w:sz="4" w:space="0" w:color="000000"/>
              <w:bottom w:val="single" w:sz="4" w:space="0" w:color="000000"/>
              <w:right w:val="single" w:sz="4" w:space="0" w:color="000000"/>
            </w:tcBorders>
            <w:tcMar>
              <w:left w:w="0" w:type="dxa"/>
              <w:right w:w="0" w:type="dxa"/>
            </w:tcMar>
          </w:tcPr>
          <w:p w:rsidR="00C620C1" w:rsidRPr="00C620C1" w:rsidRDefault="00C620C1" w:rsidP="006F4D55">
            <w:pPr>
              <w:rPr>
                <w:lang w:val="ru-RU"/>
              </w:rPr>
            </w:pPr>
          </w:p>
        </w:tc>
        <w:tc>
          <w:tcPr>
            <w:tcW w:w="4020" w:type="dxa"/>
            <w:gridSpan w:val="3"/>
            <w:tcBorders>
              <w:left w:val="single" w:sz="4" w:space="0" w:color="000000"/>
              <w:bottom w:val="single" w:sz="4" w:space="0" w:color="000000"/>
              <w:right w:val="single" w:sz="4" w:space="0" w:color="000000"/>
            </w:tcBorders>
            <w:tcMar>
              <w:left w:w="0" w:type="dxa"/>
              <w:right w:w="0" w:type="dxa"/>
            </w:tcMar>
          </w:tcPr>
          <w:p w:rsidR="00C620C1" w:rsidRDefault="00C620C1" w:rsidP="006F4D55"/>
        </w:tc>
        <w:tc>
          <w:tcPr>
            <w:tcW w:w="1190" w:type="dxa"/>
            <w:vMerge w:val="restart"/>
            <w:tcBorders>
              <w:left w:val="single" w:sz="4" w:space="0" w:color="000000"/>
              <w:bottom w:val="single" w:sz="4" w:space="0" w:color="000000"/>
              <w:right w:val="single" w:sz="4" w:space="0" w:color="000000"/>
            </w:tcBorders>
            <w:tcMar>
              <w:left w:w="0" w:type="dxa"/>
              <w:right w:w="0" w:type="dxa"/>
            </w:tcMar>
          </w:tcPr>
          <w:p w:rsidR="00C620C1" w:rsidRDefault="00C620C1" w:rsidP="006F4D55"/>
        </w:tc>
      </w:tr>
      <w:tr w:rsidR="00C620C1" w:rsidTr="00C620C1">
        <w:trPr>
          <w:trHeight w:hRule="exact" w:val="805"/>
        </w:trPr>
        <w:tc>
          <w:tcPr>
            <w:tcW w:w="576" w:type="dxa"/>
            <w:vMerge/>
            <w:tcBorders>
              <w:left w:val="single" w:sz="4" w:space="0" w:color="000000"/>
              <w:bottom w:val="single" w:sz="4" w:space="0" w:color="000000"/>
              <w:right w:val="single" w:sz="4" w:space="0" w:color="000000"/>
            </w:tcBorders>
          </w:tcPr>
          <w:p w:rsidR="00C620C1" w:rsidRDefault="00C620C1" w:rsidP="006F4D55"/>
        </w:tc>
        <w:tc>
          <w:tcPr>
            <w:tcW w:w="4766" w:type="dxa"/>
            <w:vMerge/>
            <w:tcBorders>
              <w:left w:val="single" w:sz="4" w:space="0" w:color="000000"/>
              <w:bottom w:val="single" w:sz="4" w:space="0" w:color="000000"/>
              <w:right w:val="single" w:sz="4" w:space="0" w:color="000000"/>
            </w:tcBorders>
          </w:tcPr>
          <w:p w:rsidR="00C620C1" w:rsidRDefault="00C620C1" w:rsidP="006F4D55"/>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b/>
                <w:color w:val="000000"/>
                <w:sz w:val="24"/>
              </w:rPr>
              <w:t xml:space="preserve">всего </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62" w:lineRule="auto"/>
              <w:ind w:left="72"/>
            </w:pPr>
            <w:r>
              <w:rPr>
                <w:rFonts w:ascii="Times New Roman" w:eastAsia="Times New Roman" w:hAnsi="Times New Roman"/>
                <w:b/>
                <w:color w:val="000000"/>
                <w:sz w:val="24"/>
              </w:rPr>
              <w:t>контрольные работы</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62" w:lineRule="auto"/>
              <w:ind w:left="72"/>
            </w:pPr>
            <w:r>
              <w:rPr>
                <w:rFonts w:ascii="Times New Roman" w:eastAsia="Times New Roman" w:hAnsi="Times New Roman"/>
                <w:b/>
                <w:color w:val="000000"/>
                <w:sz w:val="24"/>
              </w:rPr>
              <w:t>практические работы</w:t>
            </w:r>
          </w:p>
        </w:tc>
        <w:tc>
          <w:tcPr>
            <w:tcW w:w="1190" w:type="dxa"/>
            <w:vMerge/>
            <w:tcBorders>
              <w:left w:val="single" w:sz="4" w:space="0" w:color="000000"/>
              <w:bottom w:val="single" w:sz="4" w:space="0" w:color="000000"/>
              <w:right w:val="single" w:sz="4" w:space="0" w:color="000000"/>
            </w:tcBorders>
          </w:tcPr>
          <w:p w:rsidR="00C620C1" w:rsidRDefault="00C620C1" w:rsidP="006F4D55"/>
        </w:tc>
      </w:tr>
      <w:tr w:rsidR="00C620C1" w:rsidTr="006F4D55">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 xml:space="preserve">Здоровье и здоровый образ жизни, вредные привычки и их пагубное влияние на </w:t>
            </w:r>
            <w:r w:rsidRPr="00E809BF">
              <w:rPr>
                <w:lang w:val="ru-RU"/>
              </w:rPr>
              <w:br/>
            </w:r>
            <w:r w:rsidRPr="00E809BF">
              <w:rPr>
                <w:rFonts w:ascii="Times New Roman" w:eastAsia="Times New Roman" w:hAnsi="Times New Roman"/>
                <w:color w:val="000000"/>
                <w:sz w:val="24"/>
                <w:lang w:val="ru-RU"/>
              </w:rPr>
              <w:t>здоровье человека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2.</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Туристские походы как форма организации здорового образа жизни.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83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81" w:lineRule="auto"/>
              <w:ind w:left="72" w:right="432"/>
              <w:rPr>
                <w:lang w:val="ru-RU"/>
              </w:rPr>
            </w:pPr>
            <w:r w:rsidRPr="00E809BF">
              <w:rPr>
                <w:rFonts w:ascii="Times New Roman" w:eastAsia="Times New Roman" w:hAnsi="Times New Roman"/>
                <w:color w:val="000000"/>
                <w:sz w:val="24"/>
                <w:lang w:val="ru-RU"/>
              </w:rPr>
              <w:t xml:space="preserve">Восстановительный массаж как средство оптимизации работоспособности, его правила и приёмы во время </w:t>
            </w:r>
            <w:r w:rsidRPr="00E809BF">
              <w:rPr>
                <w:lang w:val="ru-RU"/>
              </w:rPr>
              <w:br/>
            </w:r>
            <w:r w:rsidRPr="00E809BF">
              <w:rPr>
                <w:rFonts w:ascii="Times New Roman" w:eastAsia="Times New Roman" w:hAnsi="Times New Roman"/>
                <w:color w:val="000000"/>
                <w:sz w:val="24"/>
                <w:lang w:val="ru-RU"/>
              </w:rPr>
              <w:t>самостоятельных занятий физической подготовкой.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4</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62" w:lineRule="auto"/>
              <w:ind w:left="72" w:right="720"/>
            </w:pPr>
            <w:r>
              <w:rPr>
                <w:rFonts w:ascii="Times New Roman" w:eastAsia="Times New Roman" w:hAnsi="Times New Roman"/>
                <w:color w:val="000000"/>
                <w:sz w:val="24"/>
              </w:rPr>
              <w:t>Измерение функциональных резервов организма.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5</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Оказание первой помощи на </w:t>
            </w:r>
            <w:r w:rsidRPr="00E809BF">
              <w:rPr>
                <w:lang w:val="ru-RU"/>
              </w:rPr>
              <w:br/>
            </w:r>
            <w:r w:rsidRPr="00E809BF">
              <w:rPr>
                <w:rFonts w:ascii="Times New Roman" w:eastAsia="Times New Roman" w:hAnsi="Times New Roman"/>
                <w:color w:val="000000"/>
                <w:sz w:val="24"/>
                <w:lang w:val="ru-RU"/>
              </w:rPr>
              <w:t>самостоятельных занятиях физическими упражнениями и во время активного отдыха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6</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Занятия физической культурой и режим питания.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83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7</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62" w:lineRule="auto"/>
              <w:ind w:left="72" w:right="576"/>
              <w:rPr>
                <w:lang w:val="ru-RU"/>
              </w:rPr>
            </w:pPr>
            <w:r w:rsidRPr="00E809BF">
              <w:rPr>
                <w:rFonts w:ascii="Times New Roman" w:eastAsia="Times New Roman" w:hAnsi="Times New Roman"/>
                <w:color w:val="000000"/>
                <w:sz w:val="24"/>
                <w:lang w:val="ru-RU"/>
              </w:rPr>
              <w:t>Упражнения для снижения избыточной массы тела.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100" w:after="0" w:line="230" w:lineRule="auto"/>
              <w:ind w:left="72"/>
            </w:pPr>
            <w:r>
              <w:rPr>
                <w:rFonts w:ascii="Times New Roman" w:eastAsia="Times New Roman" w:hAnsi="Times New Roman"/>
                <w:color w:val="000000"/>
                <w:sz w:val="24"/>
                <w:lang w:val="ru-RU"/>
              </w:rPr>
              <w:t>8</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E2430B">
            <w:pPr>
              <w:autoSpaceDE w:val="0"/>
              <w:autoSpaceDN w:val="0"/>
              <w:spacing w:before="100" w:after="0"/>
              <w:ind w:left="72" w:right="288"/>
              <w:rPr>
                <w:lang w:val="ru-RU"/>
              </w:rPr>
            </w:pPr>
            <w:r w:rsidRPr="00E809BF">
              <w:rPr>
                <w:rFonts w:ascii="Times New Roman" w:eastAsia="Times New Roman" w:hAnsi="Times New Roman"/>
                <w:color w:val="000000"/>
                <w:sz w:val="24"/>
                <w:lang w:val="ru-RU"/>
              </w:rPr>
              <w:t>Оздоровительные, коррекционные и профилактические мероприятия в режиме двигательной активности старшеклассников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9</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 xml:space="preserve">Акробатическая комбинация с включением длинного кувырка с разбега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4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r>
              <w:rPr>
                <w:rFonts w:ascii="Times New Roman" w:eastAsia="Times New Roman" w:hAnsi="Times New Roman"/>
                <w:color w:val="000000"/>
                <w:sz w:val="24"/>
                <w:lang w:val="ru-RU"/>
              </w:rPr>
              <w:t>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ight="1008"/>
              <w:rPr>
                <w:lang w:val="ru-RU"/>
              </w:rPr>
            </w:pPr>
            <w:r w:rsidRPr="00E809BF">
              <w:rPr>
                <w:rFonts w:ascii="Times New Roman" w:eastAsia="Times New Roman" w:hAnsi="Times New Roman"/>
                <w:color w:val="000000"/>
                <w:sz w:val="24"/>
                <w:lang w:val="ru-RU"/>
              </w:rPr>
              <w:t xml:space="preserve">Акробатическая комбинация с </w:t>
            </w:r>
            <w:r w:rsidRPr="00E809BF">
              <w:rPr>
                <w:lang w:val="ru-RU"/>
              </w:rPr>
              <w:br/>
            </w:r>
            <w:r w:rsidRPr="00E809BF">
              <w:rPr>
                <w:rFonts w:ascii="Times New Roman" w:eastAsia="Times New Roman" w:hAnsi="Times New Roman"/>
                <w:color w:val="000000"/>
                <w:sz w:val="24"/>
                <w:lang w:val="ru-RU"/>
              </w:rPr>
              <w:t>включением кувырка назад в упор, стоя ноги врозь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7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r>
              <w:rPr>
                <w:rFonts w:ascii="Times New Roman" w:eastAsia="Times New Roman" w:hAnsi="Times New Roman"/>
                <w:color w:val="000000"/>
                <w:sz w:val="24"/>
                <w:lang w:val="ru-RU"/>
              </w:rPr>
              <w:t>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 xml:space="preserve">Вольные упражнения на базе ранее </w:t>
            </w:r>
            <w:r w:rsidRPr="00E809BF">
              <w:rPr>
                <w:lang w:val="ru-RU"/>
              </w:rPr>
              <w:br/>
            </w:r>
            <w:r w:rsidRPr="00E809BF">
              <w:rPr>
                <w:rFonts w:ascii="Times New Roman" w:eastAsia="Times New Roman" w:hAnsi="Times New Roman"/>
                <w:color w:val="000000"/>
                <w:sz w:val="24"/>
                <w:lang w:val="ru-RU"/>
              </w:rPr>
              <w:t xml:space="preserve">разученных акробатических упражнений и упражнений ритмической гимнастики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r>
              <w:rPr>
                <w:rFonts w:ascii="Times New Roman" w:eastAsia="Times New Roman" w:hAnsi="Times New Roman"/>
                <w:color w:val="000000"/>
                <w:sz w:val="24"/>
                <w:lang w:val="ru-RU"/>
              </w:rPr>
              <w:t>2</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 xml:space="preserve">Гимнастическая комбинация на высокой перекладине, с включением элементов </w:t>
            </w:r>
            <w:proofErr w:type="gramStart"/>
            <w:r w:rsidRPr="00E809BF">
              <w:rPr>
                <w:rFonts w:ascii="Times New Roman" w:eastAsia="Times New Roman" w:hAnsi="Times New Roman"/>
                <w:color w:val="000000"/>
                <w:sz w:val="24"/>
                <w:lang w:val="ru-RU"/>
              </w:rPr>
              <w:t>раз-махивания</w:t>
            </w:r>
            <w:proofErr w:type="gramEnd"/>
            <w:r w:rsidRPr="00E809BF">
              <w:rPr>
                <w:rFonts w:ascii="Times New Roman" w:eastAsia="Times New Roman" w:hAnsi="Times New Roman"/>
                <w:color w:val="000000"/>
                <w:sz w:val="24"/>
                <w:lang w:val="ru-RU"/>
              </w:rPr>
              <w:t xml:space="preserve"> и соскока вперед прогнувшись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6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lastRenderedPageBreak/>
              <w:t>1</w:t>
            </w:r>
            <w:r>
              <w:rPr>
                <w:rFonts w:ascii="Times New Roman" w:eastAsia="Times New Roman" w:hAnsi="Times New Roman"/>
                <w:color w:val="000000"/>
                <w:sz w:val="24"/>
                <w:lang w:val="ru-RU"/>
              </w:rPr>
              <w:t>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 xml:space="preserve">Гимнастическая комбинация на высокой перекладине, с включением элементов </w:t>
            </w:r>
            <w:proofErr w:type="gramStart"/>
            <w:r w:rsidRPr="00E809BF">
              <w:rPr>
                <w:rFonts w:ascii="Times New Roman" w:eastAsia="Times New Roman" w:hAnsi="Times New Roman"/>
                <w:color w:val="000000"/>
                <w:sz w:val="24"/>
                <w:lang w:val="ru-RU"/>
              </w:rPr>
              <w:t>раз-махивания</w:t>
            </w:r>
            <w:proofErr w:type="gramEnd"/>
            <w:r w:rsidRPr="00E809BF">
              <w:rPr>
                <w:rFonts w:ascii="Times New Roman" w:eastAsia="Times New Roman" w:hAnsi="Times New Roman"/>
                <w:color w:val="000000"/>
                <w:sz w:val="24"/>
                <w:lang w:val="ru-RU"/>
              </w:rPr>
              <w:t xml:space="preserve"> и соскока вперед прогнувшись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100" w:after="0" w:line="230" w:lineRule="auto"/>
              <w:ind w:left="72"/>
            </w:pPr>
            <w:r>
              <w:rPr>
                <w:rFonts w:ascii="Times New Roman" w:eastAsia="Times New Roman" w:hAnsi="Times New Roman"/>
                <w:color w:val="000000"/>
                <w:sz w:val="24"/>
              </w:rPr>
              <w:t>1</w:t>
            </w:r>
            <w:r>
              <w:rPr>
                <w:rFonts w:ascii="Times New Roman" w:eastAsia="Times New Roman" w:hAnsi="Times New Roman"/>
                <w:color w:val="000000"/>
                <w:sz w:val="24"/>
                <w:lang w:val="ru-RU"/>
              </w:rPr>
              <w:t>4</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100" w:after="0" w:line="271" w:lineRule="auto"/>
              <w:ind w:left="72" w:right="144"/>
              <w:rPr>
                <w:lang w:val="ru-RU"/>
              </w:rPr>
            </w:pPr>
            <w:r w:rsidRPr="00E809BF">
              <w:rPr>
                <w:rFonts w:ascii="Times New Roman" w:eastAsia="Times New Roman" w:hAnsi="Times New Roman"/>
                <w:color w:val="000000"/>
                <w:sz w:val="24"/>
                <w:lang w:val="ru-RU"/>
              </w:rPr>
              <w:t xml:space="preserve">Гимнастическая комбинация на </w:t>
            </w:r>
            <w:r w:rsidRPr="00E809BF">
              <w:rPr>
                <w:lang w:val="ru-RU"/>
              </w:rPr>
              <w:br/>
            </w:r>
            <w:r w:rsidRPr="00E809BF">
              <w:rPr>
                <w:rFonts w:ascii="Times New Roman" w:eastAsia="Times New Roman" w:hAnsi="Times New Roman"/>
                <w:color w:val="000000"/>
                <w:sz w:val="24"/>
                <w:lang w:val="ru-RU"/>
              </w:rPr>
              <w:t>параллельных брусьях, с включением двух кувырков вперёд с опорой на руки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r>
              <w:rPr>
                <w:rFonts w:ascii="Times New Roman" w:eastAsia="Times New Roman" w:hAnsi="Times New Roman"/>
                <w:color w:val="000000"/>
                <w:sz w:val="24"/>
                <w:lang w:val="ru-RU"/>
              </w:rPr>
              <w:t>5</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ight="144"/>
              <w:rPr>
                <w:lang w:val="ru-RU"/>
              </w:rPr>
            </w:pPr>
            <w:r w:rsidRPr="00E809BF">
              <w:rPr>
                <w:rFonts w:ascii="Times New Roman" w:eastAsia="Times New Roman" w:hAnsi="Times New Roman"/>
                <w:color w:val="000000"/>
                <w:sz w:val="24"/>
                <w:lang w:val="ru-RU"/>
              </w:rPr>
              <w:t xml:space="preserve">Гимнастическая комбинация на </w:t>
            </w:r>
            <w:r w:rsidRPr="00E809BF">
              <w:rPr>
                <w:lang w:val="ru-RU"/>
              </w:rPr>
              <w:br/>
            </w:r>
            <w:r w:rsidRPr="00E809BF">
              <w:rPr>
                <w:rFonts w:ascii="Times New Roman" w:eastAsia="Times New Roman" w:hAnsi="Times New Roman"/>
                <w:color w:val="000000"/>
                <w:sz w:val="24"/>
                <w:lang w:val="ru-RU"/>
              </w:rPr>
              <w:t>параллельных брусьях, с включением двух кувырков вперёд с опорой на руки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r>
              <w:rPr>
                <w:rFonts w:ascii="Times New Roman" w:eastAsia="Times New Roman" w:hAnsi="Times New Roman"/>
                <w:color w:val="000000"/>
                <w:sz w:val="24"/>
                <w:lang w:val="ru-RU"/>
              </w:rPr>
              <w:t>6</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ight="576"/>
              <w:rPr>
                <w:lang w:val="ru-RU"/>
              </w:rPr>
            </w:pPr>
            <w:r w:rsidRPr="00E809BF">
              <w:rPr>
                <w:rFonts w:ascii="Times New Roman" w:eastAsia="Times New Roman" w:hAnsi="Times New Roman"/>
                <w:color w:val="000000"/>
                <w:sz w:val="24"/>
                <w:lang w:val="ru-RU"/>
              </w:rPr>
              <w:t xml:space="preserve">Гимнастическая комбинация на </w:t>
            </w:r>
            <w:r w:rsidRPr="00E809BF">
              <w:rPr>
                <w:lang w:val="ru-RU"/>
              </w:rPr>
              <w:br/>
            </w:r>
            <w:r w:rsidRPr="00E809BF">
              <w:rPr>
                <w:rFonts w:ascii="Times New Roman" w:eastAsia="Times New Roman" w:hAnsi="Times New Roman"/>
                <w:color w:val="000000"/>
                <w:sz w:val="24"/>
                <w:lang w:val="ru-RU"/>
              </w:rPr>
              <w:t>гимнастическом бревне, с включением полушпагата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17</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ind w:left="72" w:right="576"/>
              <w:rPr>
                <w:lang w:val="ru-RU"/>
              </w:rPr>
            </w:pPr>
            <w:r w:rsidRPr="00E809BF">
              <w:rPr>
                <w:rFonts w:ascii="Times New Roman" w:eastAsia="Times New Roman" w:hAnsi="Times New Roman"/>
                <w:color w:val="000000"/>
                <w:sz w:val="24"/>
                <w:lang w:val="ru-RU"/>
              </w:rPr>
              <w:t xml:space="preserve">Гимнастическая комбинация на </w:t>
            </w:r>
            <w:r w:rsidRPr="00E809BF">
              <w:rPr>
                <w:lang w:val="ru-RU"/>
              </w:rPr>
              <w:br/>
            </w:r>
            <w:r w:rsidRPr="00E809BF">
              <w:rPr>
                <w:rFonts w:ascii="Times New Roman" w:eastAsia="Times New Roman" w:hAnsi="Times New Roman"/>
                <w:color w:val="000000"/>
                <w:sz w:val="24"/>
                <w:lang w:val="ru-RU"/>
              </w:rPr>
              <w:t>гимнастическом бревне, с включением стойки на колене с  опорой на руки и отведением ноги назад</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18</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ind w:left="72" w:right="432"/>
              <w:rPr>
                <w:lang w:val="ru-RU"/>
              </w:rPr>
            </w:pPr>
            <w:r w:rsidRPr="00E809BF">
              <w:rPr>
                <w:rFonts w:ascii="Times New Roman" w:eastAsia="Times New Roman" w:hAnsi="Times New Roman"/>
                <w:color w:val="000000"/>
                <w:sz w:val="24"/>
                <w:lang w:val="ru-RU"/>
              </w:rPr>
              <w:t>Черлидинг: композиция упражнений с построением</w:t>
            </w:r>
            <w:r w:rsidR="002C1FA1">
              <w:rPr>
                <w:rFonts w:ascii="Times New Roman" w:eastAsia="Times New Roman" w:hAnsi="Times New Roman"/>
                <w:color w:val="000000"/>
                <w:sz w:val="24"/>
                <w:lang w:val="ru-RU"/>
              </w:rPr>
              <w:t xml:space="preserve"> пирамид, элементами степ-аэро</w:t>
            </w:r>
            <w:r w:rsidRPr="00E809BF">
              <w:rPr>
                <w:rFonts w:ascii="Times New Roman" w:eastAsia="Times New Roman" w:hAnsi="Times New Roman"/>
                <w:color w:val="000000"/>
                <w:sz w:val="24"/>
                <w:lang w:val="ru-RU"/>
              </w:rPr>
              <w:t xml:space="preserve">бики, акробатики и ритмической гимнастики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66"/>
        </w:trPr>
        <w:tc>
          <w:tcPr>
            <w:tcW w:w="576" w:type="dxa"/>
            <w:tcBorders>
              <w:top w:val="single" w:sz="4" w:space="0" w:color="000000"/>
              <w:left w:val="single" w:sz="4" w:space="0" w:color="000000"/>
              <w:bottom w:val="single" w:sz="5"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19</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5"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ight="1008"/>
              <w:rPr>
                <w:lang w:val="ru-RU"/>
              </w:rPr>
            </w:pPr>
            <w:r w:rsidRPr="00E809BF">
              <w:rPr>
                <w:rFonts w:ascii="Times New Roman" w:eastAsia="Times New Roman" w:hAnsi="Times New Roman"/>
                <w:color w:val="000000"/>
                <w:sz w:val="24"/>
                <w:lang w:val="ru-RU"/>
              </w:rPr>
              <w:t>Беговые упражнения скоростной и координационной направленности: челночный бег</w:t>
            </w:r>
          </w:p>
        </w:tc>
        <w:tc>
          <w:tcPr>
            <w:tcW w:w="732" w:type="dxa"/>
            <w:tcBorders>
              <w:top w:val="single" w:sz="4" w:space="0" w:color="000000"/>
              <w:left w:val="single" w:sz="4" w:space="0" w:color="000000"/>
              <w:bottom w:val="single" w:sz="5"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5"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5"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5"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C620C1" w:rsidTr="006F4D55">
        <w:trPr>
          <w:trHeight w:hRule="exact" w:val="114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lang w:val="ru-RU"/>
              </w:rPr>
              <w:t>20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E809BF" w:rsidRDefault="00C620C1" w:rsidP="006F4D55">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максимальной скоростью на дистанции 30 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Default="00C620C1" w:rsidP="006F4D55">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C620C1" w:rsidRPr="00BB767A" w:rsidRDefault="00C620C1" w:rsidP="006F4D55">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7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C620C1">
            <w:pPr>
              <w:autoSpaceDE w:val="0"/>
              <w:autoSpaceDN w:val="0"/>
              <w:spacing w:before="98" w:after="0" w:line="230" w:lineRule="auto"/>
              <w:ind w:left="72"/>
            </w:pPr>
            <w:r>
              <w:rPr>
                <w:rFonts w:ascii="Times New Roman" w:eastAsia="Times New Roman" w:hAnsi="Times New Roman"/>
                <w:color w:val="000000"/>
                <w:sz w:val="24"/>
                <w:lang w:val="ru-RU"/>
              </w:rPr>
              <w:t>2</w:t>
            </w:r>
            <w:r w:rsidR="006635C4">
              <w:rPr>
                <w:rFonts w:ascii="Times New Roman" w:eastAsia="Times New Roman" w:hAnsi="Times New Roman"/>
                <w:color w:val="000000"/>
                <w:sz w:val="24"/>
                <w:lang w:val="ru-RU"/>
              </w:rPr>
              <w:t>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максимальной скоростью на дистанции 60 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500"/>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6635C4">
            <w:pPr>
              <w:autoSpaceDE w:val="0"/>
              <w:autoSpaceDN w:val="0"/>
              <w:spacing w:before="98" w:after="0" w:line="230" w:lineRule="auto"/>
              <w:ind w:left="72"/>
            </w:pPr>
            <w:r>
              <w:rPr>
                <w:rFonts w:ascii="Times New Roman" w:eastAsia="Times New Roman" w:hAnsi="Times New Roman"/>
                <w:color w:val="000000"/>
                <w:sz w:val="24"/>
              </w:rPr>
              <w:t>2</w:t>
            </w:r>
            <w:r w:rsidR="006635C4">
              <w:rPr>
                <w:rFonts w:ascii="Times New Roman" w:eastAsia="Times New Roman" w:hAnsi="Times New Roman"/>
                <w:color w:val="000000"/>
                <w:sz w:val="24"/>
                <w:lang w:val="ru-RU"/>
              </w:rPr>
              <w:t>2</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ind w:left="72" w:right="144"/>
              <w:rPr>
                <w:lang w:val="ru-RU"/>
              </w:rPr>
            </w:pPr>
            <w:r w:rsidRPr="00E809BF">
              <w:rPr>
                <w:rFonts w:ascii="Times New Roman" w:eastAsia="Times New Roman" w:hAnsi="Times New Roman"/>
                <w:color w:val="000000"/>
                <w:sz w:val="24"/>
                <w:lang w:val="ru-RU"/>
              </w:rPr>
              <w:t xml:space="preserve">Беговые упражнения скоростной и </w:t>
            </w:r>
            <w:r w:rsidRPr="00E809BF">
              <w:rPr>
                <w:lang w:val="ru-RU"/>
              </w:rPr>
              <w:br/>
            </w:r>
            <w:r w:rsidRPr="00E809BF">
              <w:rPr>
                <w:rFonts w:ascii="Times New Roman" w:eastAsia="Times New Roman" w:hAnsi="Times New Roman"/>
                <w:color w:val="000000"/>
                <w:sz w:val="24"/>
                <w:lang w:val="ru-RU"/>
              </w:rPr>
              <w:t>координационной направленности: бег с максимальной скоростью на дистанции 100 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6635C4">
            <w:pPr>
              <w:autoSpaceDE w:val="0"/>
              <w:autoSpaceDN w:val="0"/>
              <w:spacing w:before="100" w:after="0" w:line="230" w:lineRule="auto"/>
              <w:ind w:left="72"/>
            </w:pPr>
            <w:r>
              <w:rPr>
                <w:rFonts w:ascii="Times New Roman" w:eastAsia="Times New Roman" w:hAnsi="Times New Roman"/>
                <w:color w:val="000000"/>
                <w:sz w:val="24"/>
              </w:rPr>
              <w:t>2</w:t>
            </w:r>
            <w:r w:rsidR="006635C4">
              <w:rPr>
                <w:rFonts w:ascii="Times New Roman" w:eastAsia="Times New Roman" w:hAnsi="Times New Roman"/>
                <w:color w:val="000000"/>
                <w:sz w:val="24"/>
                <w:lang w:val="ru-RU"/>
              </w:rPr>
              <w:t>3</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Эстафетный бег</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24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Pr>
                <w:lang w:val="ru-RU"/>
              </w:rPr>
            </w:pPr>
            <w:r w:rsidRPr="00E809BF">
              <w:rPr>
                <w:rFonts w:ascii="Times New Roman" w:eastAsia="Times New Roman" w:hAnsi="Times New Roman"/>
                <w:color w:val="000000"/>
                <w:sz w:val="24"/>
                <w:lang w:val="ru-RU"/>
              </w:rPr>
              <w:t>Прыжки в длину с разбега, способом согнув ноги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25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Прыжки в длину с места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26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Подтягивание на высокой перекладине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lastRenderedPageBreak/>
              <w:t>27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ind w:left="72"/>
              <w:rPr>
                <w:lang w:val="ru-RU"/>
              </w:rPr>
            </w:pPr>
            <w:r w:rsidRPr="00E809BF">
              <w:rPr>
                <w:rFonts w:ascii="Times New Roman" w:eastAsia="Times New Roman" w:hAnsi="Times New Roman"/>
                <w:color w:val="000000"/>
                <w:sz w:val="24"/>
                <w:lang w:val="ru-RU"/>
              </w:rPr>
              <w:t>Метание спортивного снаряда в цель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28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Метание спортивного снаряда с разбега на дальность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29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Передвижение на лыжах одновременным бесшажным ходом;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6635C4">
            <w:pPr>
              <w:autoSpaceDE w:val="0"/>
              <w:autoSpaceDN w:val="0"/>
              <w:spacing w:before="98" w:after="0" w:line="230" w:lineRule="auto"/>
              <w:ind w:left="72"/>
            </w:pPr>
            <w:r>
              <w:rPr>
                <w:rFonts w:ascii="Times New Roman" w:eastAsia="Times New Roman" w:hAnsi="Times New Roman"/>
                <w:color w:val="000000"/>
                <w:sz w:val="24"/>
              </w:rPr>
              <w:t>3</w:t>
            </w:r>
            <w:r w:rsidR="006635C4">
              <w:rPr>
                <w:rFonts w:ascii="Times New Roman" w:eastAsia="Times New Roman" w:hAnsi="Times New Roman"/>
                <w:color w:val="000000"/>
                <w:sz w:val="24"/>
                <w:lang w:val="ru-RU"/>
              </w:rPr>
              <w:t>0</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Pr>
                <w:lang w:val="ru-RU"/>
              </w:rPr>
            </w:pPr>
            <w:r w:rsidRPr="00E809BF">
              <w:rPr>
                <w:rFonts w:ascii="Times New Roman" w:eastAsia="Times New Roman" w:hAnsi="Times New Roman"/>
                <w:color w:val="000000"/>
                <w:sz w:val="24"/>
                <w:lang w:val="ru-RU"/>
              </w:rPr>
              <w:t>Совершенствование техники попеременным двухшажным ходом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6635C4">
            <w:pPr>
              <w:autoSpaceDE w:val="0"/>
              <w:autoSpaceDN w:val="0"/>
              <w:spacing w:before="100" w:after="0" w:line="230" w:lineRule="auto"/>
              <w:ind w:left="72"/>
            </w:pPr>
            <w:r>
              <w:rPr>
                <w:rFonts w:ascii="Times New Roman" w:eastAsia="Times New Roman" w:hAnsi="Times New Roman"/>
                <w:color w:val="000000"/>
                <w:sz w:val="24"/>
              </w:rPr>
              <w:t>3</w:t>
            </w:r>
            <w:r w:rsidR="006635C4">
              <w:rPr>
                <w:rFonts w:ascii="Times New Roman" w:eastAsia="Times New Roman" w:hAnsi="Times New Roman"/>
                <w:color w:val="000000"/>
                <w:sz w:val="24"/>
                <w:lang w:val="ru-RU"/>
              </w:rPr>
              <w:t>1</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100" w:after="0" w:line="271" w:lineRule="auto"/>
              <w:ind w:left="72" w:right="144"/>
              <w:rPr>
                <w:lang w:val="ru-RU"/>
              </w:rPr>
            </w:pPr>
            <w:r w:rsidRPr="00E809BF">
              <w:rPr>
                <w:rFonts w:ascii="Times New Roman" w:eastAsia="Times New Roman" w:hAnsi="Times New Roman"/>
                <w:color w:val="000000"/>
                <w:sz w:val="24"/>
                <w:lang w:val="ru-RU"/>
              </w:rPr>
              <w:t>Переход с попеременного двухшажного хода на одновременный бесшажный ход и обратно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rsidP="006635C4">
            <w:pPr>
              <w:autoSpaceDE w:val="0"/>
              <w:autoSpaceDN w:val="0"/>
              <w:spacing w:before="98" w:after="0" w:line="230" w:lineRule="auto"/>
              <w:ind w:left="72"/>
            </w:pPr>
            <w:r>
              <w:rPr>
                <w:rFonts w:ascii="Times New Roman" w:eastAsia="Times New Roman" w:hAnsi="Times New Roman"/>
                <w:color w:val="000000"/>
                <w:sz w:val="24"/>
              </w:rPr>
              <w:t>3</w:t>
            </w:r>
            <w:r w:rsidR="006635C4">
              <w:rPr>
                <w:rFonts w:ascii="Times New Roman" w:eastAsia="Times New Roman" w:hAnsi="Times New Roman"/>
                <w:color w:val="000000"/>
                <w:sz w:val="24"/>
                <w:lang w:val="ru-RU"/>
              </w:rPr>
              <w:t>2</w:t>
            </w:r>
            <w:r>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Преодоление естественных препятствий на лыжах перешагиванием прямо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33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
              <w:rPr>
                <w:lang w:val="ru-RU"/>
              </w:rPr>
            </w:pPr>
            <w:r w:rsidRPr="00E809BF">
              <w:rPr>
                <w:rFonts w:ascii="Times New Roman" w:eastAsia="Times New Roman" w:hAnsi="Times New Roman"/>
                <w:color w:val="000000"/>
                <w:sz w:val="24"/>
                <w:lang w:val="ru-RU"/>
              </w:rPr>
              <w:t>Преодоление естественных препятствий на лыжах перешагиванием в сторону</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34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Торможение боковым скольжением при спуске на лыжах с  пологого склона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0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35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288"/>
              <w:rPr>
                <w:lang w:val="ru-RU"/>
              </w:rPr>
            </w:pPr>
            <w:r w:rsidRPr="00E809BF">
              <w:rPr>
                <w:rFonts w:ascii="Times New Roman" w:eastAsia="Times New Roman" w:hAnsi="Times New Roman"/>
                <w:color w:val="000000"/>
                <w:sz w:val="24"/>
                <w:lang w:val="ru-RU"/>
              </w:rPr>
              <w:t>Совершенствование техники торможения способом "упор" и "плугом"</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36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720"/>
              <w:rPr>
                <w:lang w:val="ru-RU"/>
              </w:rPr>
            </w:pPr>
            <w:r w:rsidRPr="00E809BF">
              <w:rPr>
                <w:rFonts w:ascii="Times New Roman" w:eastAsia="Times New Roman" w:hAnsi="Times New Roman"/>
                <w:color w:val="000000"/>
                <w:sz w:val="24"/>
                <w:lang w:val="ru-RU"/>
              </w:rPr>
              <w:t>Спуски и подъёмы ранее освоенными способами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37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432"/>
              <w:rPr>
                <w:lang w:val="ru-RU"/>
              </w:rPr>
            </w:pPr>
            <w:r w:rsidRPr="00E809BF">
              <w:rPr>
                <w:rFonts w:ascii="Times New Roman" w:eastAsia="Times New Roman" w:hAnsi="Times New Roman"/>
                <w:color w:val="000000"/>
                <w:sz w:val="24"/>
                <w:lang w:val="ru-RU"/>
              </w:rPr>
              <w:t>Поворот на лыжах при спуске с пологого склона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8.</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Ранее разученные упражнения лыжной </w:t>
            </w:r>
            <w:r w:rsidRPr="00E809BF">
              <w:rPr>
                <w:lang w:val="ru-RU"/>
              </w:rPr>
              <w:br/>
            </w:r>
            <w:r w:rsidR="002C1FA1">
              <w:rPr>
                <w:rFonts w:ascii="Times New Roman" w:eastAsia="Times New Roman" w:hAnsi="Times New Roman"/>
                <w:color w:val="000000"/>
                <w:sz w:val="24"/>
                <w:lang w:val="ru-RU"/>
              </w:rPr>
              <w:t>подготов</w:t>
            </w:r>
            <w:r w:rsidRPr="00E809BF">
              <w:rPr>
                <w:rFonts w:ascii="Times New Roman" w:eastAsia="Times New Roman" w:hAnsi="Times New Roman"/>
                <w:color w:val="000000"/>
                <w:sz w:val="24"/>
                <w:lang w:val="ru-RU"/>
              </w:rPr>
              <w:t>ки в передвижении на лыжах, при спусках, подъёмах, торможении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rsidTr="002C1FA1">
        <w:trPr>
          <w:trHeight w:hRule="exact" w:val="112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3</w:t>
            </w:r>
            <w:r w:rsidR="00E809BF">
              <w:rPr>
                <w:rFonts w:ascii="Times New Roman" w:eastAsia="Times New Roman" w:hAnsi="Times New Roman"/>
                <w:color w:val="000000"/>
                <w:sz w:val="24"/>
              </w:rPr>
              <w:t>9.</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Повороты туловища в  правую и левую стороны с удержанием мяча двумя руками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6635C4">
            <w:pPr>
              <w:autoSpaceDE w:val="0"/>
              <w:autoSpaceDN w:val="0"/>
              <w:spacing w:before="98" w:after="0" w:line="230" w:lineRule="auto"/>
              <w:ind w:left="72"/>
              <w:rPr>
                <w:lang w:val="ru-RU"/>
              </w:rPr>
            </w:pPr>
            <w:r>
              <w:rPr>
                <w:rFonts w:ascii="Times New Roman" w:eastAsia="Times New Roman" w:hAnsi="Times New Roman"/>
                <w:color w:val="000000"/>
                <w:sz w:val="24"/>
                <w:lang w:val="ru-RU"/>
              </w:rPr>
              <w:t>40</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30" w:lineRule="auto"/>
              <w:ind w:left="72"/>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 xml:space="preserve">Передача мяча одной рукой от плеча и снизу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6635C4">
            <w:pPr>
              <w:autoSpaceDE w:val="0"/>
              <w:autoSpaceDN w:val="0"/>
              <w:spacing w:before="98" w:after="0" w:line="230" w:lineRule="auto"/>
              <w:ind w:left="72"/>
              <w:rPr>
                <w:lang w:val="ru-RU"/>
              </w:rPr>
            </w:pPr>
            <w:r>
              <w:rPr>
                <w:rFonts w:ascii="Times New Roman" w:eastAsia="Times New Roman" w:hAnsi="Times New Roman"/>
                <w:color w:val="000000"/>
                <w:sz w:val="24"/>
                <w:lang w:val="ru-RU"/>
              </w:rPr>
              <w:t>41</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Бросок мяча двумя руками и одной рукой в прыжке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42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864"/>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Игровая деятельность по правилам с использованием ранее разученных технических приёмов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6635C4">
            <w:pPr>
              <w:autoSpaceDE w:val="0"/>
              <w:autoSpaceDN w:val="0"/>
              <w:spacing w:before="98" w:after="0" w:line="230" w:lineRule="auto"/>
              <w:ind w:left="72"/>
              <w:rPr>
                <w:lang w:val="ru-RU"/>
              </w:rPr>
            </w:pPr>
            <w:r>
              <w:rPr>
                <w:rFonts w:ascii="Times New Roman" w:eastAsia="Times New Roman" w:hAnsi="Times New Roman"/>
                <w:color w:val="000000"/>
                <w:sz w:val="24"/>
                <w:lang w:val="ru-RU"/>
              </w:rPr>
              <w:t>43</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864"/>
              <w:rPr>
                <w:lang w:val="ru-RU"/>
              </w:rPr>
            </w:pPr>
            <w:r>
              <w:rPr>
                <w:rFonts w:ascii="Times New Roman" w:eastAsia="Times New Roman" w:hAnsi="Times New Roman"/>
                <w:color w:val="000000"/>
                <w:sz w:val="24"/>
                <w:lang w:val="ru-RU"/>
              </w:rPr>
              <w:t xml:space="preserve">Баскетбол. </w:t>
            </w:r>
            <w:r w:rsidR="00E809BF" w:rsidRPr="00E809BF">
              <w:rPr>
                <w:rFonts w:ascii="Times New Roman" w:eastAsia="Times New Roman" w:hAnsi="Times New Roman"/>
                <w:color w:val="000000"/>
                <w:sz w:val="24"/>
                <w:lang w:val="ru-RU"/>
              </w:rPr>
              <w:t>Игровая деятельность по правилам с использованием ранее разученных технических приёмов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w:t>
            </w:r>
            <w:r>
              <w:rPr>
                <w:rFonts w:ascii="Times New Roman" w:eastAsia="Times New Roman" w:hAnsi="Times New Roman"/>
                <w:color w:val="000000"/>
                <w:sz w:val="24"/>
              </w:rPr>
              <w:t>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lastRenderedPageBreak/>
              <w:t>44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Верхняя прямая подача мяча в разные зоны площадки соперника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trPr>
          <w:trHeight w:hRule="exact" w:val="114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6635C4">
            <w:pPr>
              <w:autoSpaceDE w:val="0"/>
              <w:autoSpaceDN w:val="0"/>
              <w:spacing w:before="98" w:after="0" w:line="230" w:lineRule="auto"/>
              <w:ind w:left="72"/>
              <w:rPr>
                <w:lang w:val="ru-RU"/>
              </w:rPr>
            </w:pPr>
            <w:r>
              <w:rPr>
                <w:rFonts w:ascii="Times New Roman" w:eastAsia="Times New Roman" w:hAnsi="Times New Roman"/>
                <w:color w:val="000000"/>
                <w:sz w:val="24"/>
                <w:lang w:val="ru-RU"/>
              </w:rPr>
              <w:t>45</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144"/>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Перевод мяча через сетку двумя руками и способом неожиданной (скрытой) передачи за голову</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trPr>
          <w:trHeight w:hRule="exact" w:val="8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46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720"/>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Совершенствование техник  приема и передач мяча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6635C4">
            <w:pPr>
              <w:autoSpaceDE w:val="0"/>
              <w:autoSpaceDN w:val="0"/>
              <w:spacing w:before="98" w:after="0" w:line="230" w:lineRule="auto"/>
              <w:ind w:left="72"/>
              <w:rPr>
                <w:lang w:val="ru-RU"/>
              </w:rPr>
            </w:pPr>
            <w:r>
              <w:rPr>
                <w:rFonts w:ascii="Times New Roman" w:eastAsia="Times New Roman" w:hAnsi="Times New Roman"/>
                <w:color w:val="000000"/>
                <w:sz w:val="24"/>
                <w:lang w:val="ru-RU"/>
              </w:rPr>
              <w:t>47</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Волейбол. Прямой нападающий удар</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trPr>
          <w:trHeight w:hRule="exact" w:val="1166"/>
        </w:trPr>
        <w:tc>
          <w:tcPr>
            <w:tcW w:w="57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2C1FA1" w:rsidRDefault="006635C4">
            <w:pPr>
              <w:autoSpaceDE w:val="0"/>
              <w:autoSpaceDN w:val="0"/>
              <w:spacing w:before="100" w:after="0" w:line="230" w:lineRule="auto"/>
              <w:ind w:left="72"/>
              <w:rPr>
                <w:lang w:val="ru-RU"/>
              </w:rPr>
            </w:pPr>
            <w:r>
              <w:rPr>
                <w:rFonts w:ascii="Times New Roman" w:eastAsia="Times New Roman" w:hAnsi="Times New Roman"/>
                <w:color w:val="000000"/>
                <w:sz w:val="24"/>
                <w:lang w:val="ru-RU"/>
              </w:rPr>
              <w:t>48</w:t>
            </w:r>
            <w:r w:rsidR="00E809BF" w:rsidRPr="002C1FA1">
              <w:rPr>
                <w:rFonts w:ascii="Times New Roman" w:eastAsia="Times New Roman" w:hAnsi="Times New Roman"/>
                <w:color w:val="000000"/>
                <w:sz w:val="24"/>
                <w:lang w:val="ru-RU"/>
              </w:rPr>
              <w:t>.</w:t>
            </w:r>
          </w:p>
        </w:tc>
        <w:tc>
          <w:tcPr>
            <w:tcW w:w="4766"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100" w:after="0" w:line="271" w:lineRule="auto"/>
              <w:ind w:left="72" w:right="864"/>
              <w:rPr>
                <w:lang w:val="ru-RU"/>
              </w:rPr>
            </w:pPr>
            <w:r>
              <w:rPr>
                <w:rFonts w:ascii="Times New Roman" w:eastAsia="Times New Roman" w:hAnsi="Times New Roman"/>
                <w:color w:val="000000"/>
                <w:sz w:val="24"/>
                <w:lang w:val="ru-RU"/>
              </w:rPr>
              <w:t xml:space="preserve">Волейбол. </w:t>
            </w:r>
            <w:r w:rsidR="00E809BF" w:rsidRPr="00E809BF">
              <w:rPr>
                <w:rFonts w:ascii="Times New Roman" w:eastAsia="Times New Roman" w:hAnsi="Times New Roman"/>
                <w:color w:val="000000"/>
                <w:sz w:val="24"/>
                <w:lang w:val="ru-RU"/>
              </w:rPr>
              <w:t>Игровая деятельность по правилам с использованием ранее разученных технических приёмов</w:t>
            </w:r>
          </w:p>
        </w:tc>
        <w:tc>
          <w:tcPr>
            <w:tcW w:w="732"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1</w:t>
            </w:r>
          </w:p>
        </w:tc>
        <w:tc>
          <w:tcPr>
            <w:tcW w:w="162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100" w:after="0" w:line="230" w:lineRule="auto"/>
              <w:ind w:left="72"/>
            </w:pPr>
            <w:r>
              <w:rPr>
                <w:rFonts w:ascii="Times New Roman" w:eastAsia="Times New Roman" w:hAnsi="Times New Roman"/>
                <w:color w:val="000000"/>
                <w:sz w:val="24"/>
              </w:rPr>
              <w:t>0</w:t>
            </w:r>
          </w:p>
        </w:tc>
        <w:tc>
          <w:tcPr>
            <w:tcW w:w="1190" w:type="dxa"/>
            <w:tcBorders>
              <w:top w:val="single" w:sz="5"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100" w:after="0" w:line="262" w:lineRule="auto"/>
              <w:ind w:left="72" w:right="288"/>
              <w:rPr>
                <w:lang w:val="ru-RU"/>
              </w:rPr>
            </w:pPr>
            <w:r>
              <w:rPr>
                <w:rFonts w:ascii="Times New Roman" w:eastAsia="Times New Roman" w:hAnsi="Times New Roman"/>
                <w:color w:val="000000"/>
                <w:sz w:val="24"/>
              </w:rPr>
              <w:t>Устный опрос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49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Средние и длинные передачи футбольного мяча по прямой и диагонали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rsidRPr="002C1FA1">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6635C4">
            <w:pPr>
              <w:autoSpaceDE w:val="0"/>
              <w:autoSpaceDN w:val="0"/>
              <w:spacing w:before="98" w:after="0" w:line="230" w:lineRule="auto"/>
              <w:ind w:left="72"/>
              <w:rPr>
                <w:lang w:val="ru-RU"/>
              </w:rPr>
            </w:pPr>
            <w:r>
              <w:rPr>
                <w:rFonts w:ascii="Times New Roman" w:eastAsia="Times New Roman" w:hAnsi="Times New Roman"/>
                <w:color w:val="000000"/>
                <w:sz w:val="24"/>
                <w:lang w:val="ru-RU"/>
              </w:rPr>
              <w:t>50</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576"/>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Тактические действия при выполнении углового удара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E809BF">
            <w:pPr>
              <w:autoSpaceDE w:val="0"/>
              <w:autoSpaceDN w:val="0"/>
              <w:spacing w:before="98" w:after="0" w:line="230" w:lineRule="auto"/>
              <w:ind w:left="72"/>
              <w:rPr>
                <w:lang w:val="ru-RU"/>
              </w:rPr>
            </w:pPr>
            <w:r w:rsidRPr="002C1FA1">
              <w:rPr>
                <w:rFonts w:ascii="Times New Roman" w:eastAsia="Times New Roman" w:hAnsi="Times New Roman"/>
                <w:color w:val="000000"/>
                <w:sz w:val="24"/>
                <w:lang w:val="ru-RU"/>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sidRPr="002C1FA1">
              <w:rPr>
                <w:rFonts w:ascii="Times New Roman" w:eastAsia="Times New Roman" w:hAnsi="Times New Roman"/>
                <w:color w:val="000000"/>
                <w:sz w:val="24"/>
                <w:lang w:val="ru-RU"/>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2C1FA1" w:rsidRDefault="006635C4">
            <w:pPr>
              <w:autoSpaceDE w:val="0"/>
              <w:autoSpaceDN w:val="0"/>
              <w:spacing w:before="98" w:after="0" w:line="230" w:lineRule="auto"/>
              <w:ind w:left="72"/>
              <w:rPr>
                <w:lang w:val="ru-RU"/>
              </w:rPr>
            </w:pPr>
            <w:r>
              <w:rPr>
                <w:rFonts w:ascii="Times New Roman" w:eastAsia="Times New Roman" w:hAnsi="Times New Roman"/>
                <w:color w:val="000000"/>
                <w:sz w:val="24"/>
                <w:lang w:val="ru-RU"/>
              </w:rPr>
              <w:t>51</w:t>
            </w:r>
            <w:r w:rsidR="00E809BF" w:rsidRPr="002C1FA1">
              <w:rPr>
                <w:rFonts w:ascii="Times New Roman" w:eastAsia="Times New Roman" w:hAnsi="Times New Roman"/>
                <w:color w:val="000000"/>
                <w:sz w:val="24"/>
                <w:lang w:val="ru-RU"/>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62" w:lineRule="auto"/>
              <w:ind w:left="72" w:right="144"/>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Удар по мячу с разбега внутренней частью подъёма стопы</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52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rsidP="002C1FA1">
            <w:pPr>
              <w:autoSpaceDE w:val="0"/>
              <w:autoSpaceDN w:val="0"/>
              <w:spacing w:before="98" w:after="0" w:line="230" w:lineRule="auto"/>
              <w:rPr>
                <w:lang w:val="ru-RU"/>
              </w:rPr>
            </w:pPr>
            <w:r>
              <w:rPr>
                <w:rFonts w:ascii="Times New Roman" w:eastAsia="Times New Roman" w:hAnsi="Times New Roman"/>
                <w:color w:val="000000"/>
                <w:sz w:val="24"/>
                <w:lang w:val="ru-RU"/>
              </w:rPr>
              <w:t xml:space="preserve"> Футбол. </w:t>
            </w:r>
            <w:r w:rsidR="00E809BF" w:rsidRPr="00E809BF">
              <w:rPr>
                <w:rFonts w:ascii="Times New Roman" w:eastAsia="Times New Roman" w:hAnsi="Times New Roman"/>
                <w:color w:val="000000"/>
                <w:sz w:val="24"/>
                <w:lang w:val="ru-RU"/>
              </w:rPr>
              <w:t>Остановка мяча внутренней стороной стопы</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3.</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2C1FA1">
            <w:pPr>
              <w:autoSpaceDE w:val="0"/>
              <w:autoSpaceDN w:val="0"/>
              <w:spacing w:before="98" w:after="0" w:line="271" w:lineRule="auto"/>
              <w:ind w:left="72" w:right="288"/>
              <w:rPr>
                <w:lang w:val="ru-RU"/>
              </w:rPr>
            </w:pPr>
            <w:r>
              <w:rPr>
                <w:rFonts w:ascii="Times New Roman" w:eastAsia="Times New Roman" w:hAnsi="Times New Roman"/>
                <w:color w:val="000000"/>
                <w:sz w:val="24"/>
                <w:lang w:val="ru-RU"/>
              </w:rPr>
              <w:t xml:space="preserve">Футбол. </w:t>
            </w:r>
            <w:r w:rsidR="00E809BF" w:rsidRPr="00E809BF">
              <w:rPr>
                <w:rFonts w:ascii="Times New Roman" w:eastAsia="Times New Roman" w:hAnsi="Times New Roman"/>
                <w:color w:val="000000"/>
                <w:sz w:val="24"/>
                <w:lang w:val="ru-RU"/>
              </w:rPr>
              <w:t xml:space="preserve">Игровая деятельность по правилам </w:t>
            </w:r>
            <w:r w:rsidR="00E809BF" w:rsidRPr="00E809BF">
              <w:rPr>
                <w:lang w:val="ru-RU"/>
              </w:rPr>
              <w:br/>
            </w:r>
            <w:r w:rsidR="00E809BF" w:rsidRPr="00E809BF">
              <w:rPr>
                <w:rFonts w:ascii="Times New Roman" w:eastAsia="Times New Roman" w:hAnsi="Times New Roman"/>
                <w:color w:val="000000"/>
                <w:sz w:val="24"/>
                <w:lang w:val="ru-RU"/>
              </w:rPr>
              <w:t>классического футбола с использованием ранее разученных технических приёмов</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0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4.</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288"/>
            </w:pPr>
            <w:r w:rsidRPr="00E809BF">
              <w:rPr>
                <w:rFonts w:ascii="Times New Roman" w:eastAsia="Times New Roman" w:hAnsi="Times New Roman"/>
                <w:color w:val="000000"/>
                <w:sz w:val="24"/>
                <w:lang w:val="ru-RU"/>
              </w:rPr>
              <w:t xml:space="preserve">Правила соревнований по комплексу ГТО. </w:t>
            </w:r>
            <w:r>
              <w:rPr>
                <w:rFonts w:ascii="Times New Roman" w:eastAsia="Times New Roman" w:hAnsi="Times New Roman"/>
                <w:color w:val="000000"/>
                <w:sz w:val="24"/>
              </w:rPr>
              <w:t>Тестовые упражнения комплекса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5</w:t>
            </w:r>
            <w:r w:rsidR="00E809BF">
              <w:rPr>
                <w:rFonts w:ascii="Times New Roman" w:eastAsia="Times New Roman" w:hAnsi="Times New Roman"/>
                <w:color w:val="000000"/>
                <w:sz w:val="24"/>
              </w:rPr>
              <w:t>5.</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62" w:lineRule="auto"/>
              <w:ind w:left="72" w:right="720"/>
            </w:pPr>
            <w:r>
              <w:rPr>
                <w:rFonts w:ascii="Times New Roman" w:eastAsia="Times New Roman" w:hAnsi="Times New Roman"/>
                <w:color w:val="000000"/>
                <w:sz w:val="24"/>
              </w:rPr>
              <w:t>Совершенствование техники тестовых упражнений</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56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57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6"/>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силы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58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59</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выносливости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lastRenderedPageBreak/>
              <w:t>60</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56"/>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61</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ight="114"/>
              <w:jc w:val="both"/>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быстроты движений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62</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63</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Совершенствование физической подготовки на развитие равновесия средствами 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64</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координации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1164"/>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ind w:left="72"/>
            </w:pPr>
            <w:r>
              <w:rPr>
                <w:rFonts w:ascii="Times New Roman" w:eastAsia="Times New Roman" w:hAnsi="Times New Roman"/>
                <w:color w:val="000000"/>
                <w:sz w:val="24"/>
                <w:lang w:val="ru-RU"/>
              </w:rPr>
              <w:t>65</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71" w:lineRule="auto"/>
              <w:ind w:left="72"/>
              <w:rPr>
                <w:lang w:val="ru-RU"/>
              </w:rPr>
            </w:pPr>
            <w:r w:rsidRPr="00E809BF">
              <w:rPr>
                <w:rFonts w:ascii="Times New Roman" w:eastAsia="Times New Roman" w:hAnsi="Times New Roman"/>
                <w:color w:val="000000"/>
                <w:sz w:val="24"/>
                <w:lang w:val="ru-RU"/>
              </w:rPr>
              <w:t xml:space="preserve">Совершенствование физической подготовки на развитие координации средствами </w:t>
            </w:r>
            <w:r w:rsidRPr="00E809BF">
              <w:rPr>
                <w:lang w:val="ru-RU"/>
              </w:rPr>
              <w:br/>
            </w:r>
            <w:r w:rsidRPr="00E809BF">
              <w:rPr>
                <w:rFonts w:ascii="Times New Roman" w:eastAsia="Times New Roman" w:hAnsi="Times New Roman"/>
                <w:color w:val="000000"/>
                <w:sz w:val="24"/>
                <w:lang w:val="ru-RU"/>
              </w:rPr>
              <w:t>базовых видов спорта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jc w:val="center"/>
            </w:pPr>
            <w:r>
              <w:rPr>
                <w:rFonts w:ascii="Times New Roman" w:eastAsia="Times New Roman" w:hAnsi="Times New Roman"/>
                <w:color w:val="000000"/>
                <w:sz w:val="24"/>
                <w:lang w:val="ru-RU"/>
              </w:rPr>
              <w:t>66</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rPr>
                <w:lang w:val="ru-RU"/>
              </w:rPr>
            </w:pPr>
            <w:r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rsidP="006635C4">
            <w:pPr>
              <w:autoSpaceDE w:val="0"/>
              <w:autoSpaceDN w:val="0"/>
              <w:spacing w:before="98" w:after="0" w:line="230" w:lineRule="auto"/>
              <w:jc w:val="center"/>
            </w:pPr>
            <w:r>
              <w:rPr>
                <w:rFonts w:ascii="Times New Roman" w:eastAsia="Times New Roman" w:hAnsi="Times New Roman"/>
                <w:color w:val="000000"/>
                <w:sz w:val="24"/>
                <w:lang w:val="ru-RU"/>
              </w:rPr>
              <w:t>67</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rPr>
                <w:lang w:val="ru-RU"/>
              </w:rPr>
            </w:pPr>
            <w:r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8"/>
        </w:trPr>
        <w:tc>
          <w:tcPr>
            <w:tcW w:w="57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6635C4">
            <w:pPr>
              <w:autoSpaceDE w:val="0"/>
              <w:autoSpaceDN w:val="0"/>
              <w:spacing w:before="98" w:after="0" w:line="230" w:lineRule="auto"/>
              <w:jc w:val="center"/>
            </w:pPr>
            <w:r>
              <w:rPr>
                <w:rFonts w:ascii="Times New Roman" w:eastAsia="Times New Roman" w:hAnsi="Times New Roman"/>
                <w:color w:val="000000"/>
                <w:sz w:val="24"/>
                <w:lang w:val="ru-RU"/>
              </w:rPr>
              <w:t>68</w:t>
            </w:r>
            <w:r w:rsidR="00E809BF">
              <w:rPr>
                <w:rFonts w:ascii="Times New Roman" w:eastAsia="Times New Roman" w:hAnsi="Times New Roman"/>
                <w:color w:val="000000"/>
                <w:sz w:val="24"/>
              </w:rPr>
              <w:t>.</w:t>
            </w:r>
          </w:p>
        </w:tc>
        <w:tc>
          <w:tcPr>
            <w:tcW w:w="4766"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30" w:lineRule="auto"/>
              <w:rPr>
                <w:lang w:val="ru-RU"/>
              </w:rPr>
            </w:pPr>
            <w:r w:rsidRPr="00E809BF">
              <w:rPr>
                <w:rFonts w:ascii="Times New Roman" w:eastAsia="Times New Roman" w:hAnsi="Times New Roman"/>
                <w:color w:val="000000"/>
                <w:sz w:val="24"/>
                <w:lang w:val="ru-RU"/>
              </w:rPr>
              <w:t>Подготовка к сдаче нормативов ГТО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119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BB767A" w:rsidRDefault="00E809BF">
            <w:pPr>
              <w:autoSpaceDE w:val="0"/>
              <w:autoSpaceDN w:val="0"/>
              <w:spacing w:before="98" w:after="0" w:line="262" w:lineRule="auto"/>
              <w:ind w:left="72" w:right="288"/>
              <w:rPr>
                <w:lang w:val="ru-RU"/>
              </w:rPr>
            </w:pPr>
            <w:r>
              <w:rPr>
                <w:rFonts w:ascii="Times New Roman" w:eastAsia="Times New Roman" w:hAnsi="Times New Roman"/>
                <w:color w:val="000000"/>
                <w:sz w:val="24"/>
              </w:rPr>
              <w:t>Устный опрос</w:t>
            </w:r>
          </w:p>
        </w:tc>
      </w:tr>
      <w:tr w:rsidR="00267656">
        <w:trPr>
          <w:trHeight w:hRule="exact" w:val="820"/>
        </w:trPr>
        <w:tc>
          <w:tcPr>
            <w:tcW w:w="5342"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E809BF" w:rsidRDefault="00E809BF">
            <w:pPr>
              <w:autoSpaceDE w:val="0"/>
              <w:autoSpaceDN w:val="0"/>
              <w:spacing w:before="98" w:after="0" w:line="262" w:lineRule="auto"/>
              <w:ind w:left="72" w:right="1440"/>
              <w:rPr>
                <w:lang w:val="ru-RU"/>
              </w:rPr>
            </w:pPr>
            <w:r w:rsidRPr="00E809BF">
              <w:rPr>
                <w:rFonts w:ascii="Times New Roman" w:eastAsia="Times New Roman" w:hAnsi="Times New Roman"/>
                <w:color w:val="000000"/>
                <w:sz w:val="24"/>
                <w:lang w:val="ru-RU"/>
              </w:rPr>
              <w:t>ОБЩЕЕ КОЛИЧЕСТВО ЧАСОВ ПО ПРОГРАММЕ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Pr="006635C4" w:rsidRDefault="006635C4">
            <w:pPr>
              <w:autoSpaceDE w:val="0"/>
              <w:autoSpaceDN w:val="0"/>
              <w:spacing w:before="98" w:after="0" w:line="230" w:lineRule="auto"/>
              <w:ind w:left="72"/>
              <w:rPr>
                <w:lang w:val="ru-RU"/>
              </w:rPr>
            </w:pPr>
            <w:r>
              <w:rPr>
                <w:rFonts w:ascii="Times New Roman" w:eastAsia="Times New Roman" w:hAnsi="Times New Roman"/>
                <w:color w:val="000000"/>
                <w:sz w:val="24"/>
                <w:lang w:val="ru-RU"/>
              </w:rPr>
              <w:t>68</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c>
          <w:tcPr>
            <w:tcW w:w="2858"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267656" w:rsidRDefault="00E809BF">
            <w:pPr>
              <w:autoSpaceDE w:val="0"/>
              <w:autoSpaceDN w:val="0"/>
              <w:spacing w:before="98" w:after="0" w:line="230" w:lineRule="auto"/>
              <w:ind w:left="72"/>
            </w:pPr>
            <w:r>
              <w:rPr>
                <w:rFonts w:ascii="Times New Roman" w:eastAsia="Times New Roman" w:hAnsi="Times New Roman"/>
                <w:color w:val="000000"/>
                <w:sz w:val="24"/>
              </w:rPr>
              <w:t>0</w:t>
            </w:r>
          </w:p>
        </w:tc>
      </w:tr>
    </w:tbl>
    <w:p w:rsidR="00267656" w:rsidRPr="00F92385" w:rsidRDefault="00267656">
      <w:pPr>
        <w:rPr>
          <w:lang w:val="ru-RU"/>
        </w:rPr>
        <w:sectPr w:rsidR="00267656" w:rsidRPr="00F92385">
          <w:pgSz w:w="11900" w:h="16840"/>
          <w:pgMar w:top="284" w:right="650" w:bottom="568" w:left="666" w:header="720" w:footer="720" w:gutter="0"/>
          <w:cols w:space="720" w:equalWidth="0">
            <w:col w:w="10584" w:space="0"/>
          </w:cols>
          <w:docGrid w:linePitch="360"/>
        </w:sectPr>
      </w:pPr>
    </w:p>
    <w:p w:rsidR="00267656" w:rsidRPr="00F92385" w:rsidRDefault="00267656">
      <w:pPr>
        <w:autoSpaceDE w:val="0"/>
        <w:autoSpaceDN w:val="0"/>
        <w:spacing w:after="78" w:line="220" w:lineRule="exact"/>
        <w:rPr>
          <w:lang w:val="ru-RU"/>
        </w:rPr>
      </w:pPr>
    </w:p>
    <w:p w:rsidR="00267656" w:rsidRDefault="00E809BF">
      <w:pPr>
        <w:autoSpaceDE w:val="0"/>
        <w:autoSpaceDN w:val="0"/>
        <w:spacing w:after="0" w:line="230" w:lineRule="auto"/>
      </w:pPr>
      <w:r>
        <w:rPr>
          <w:rFonts w:ascii="Times New Roman" w:eastAsia="Times New Roman" w:hAnsi="Times New Roman"/>
          <w:b/>
          <w:color w:val="000000"/>
          <w:sz w:val="24"/>
        </w:rPr>
        <w:t xml:space="preserve">УЧЕБНО-МЕТОДИЧЕСКОЕ ОБЕСПЕЧЕНИЕ ОБРАЗОВАТЕЛЬНОГО ПРОЦЕССА </w:t>
      </w:r>
    </w:p>
    <w:p w:rsidR="00267656" w:rsidRDefault="00E809BF">
      <w:pPr>
        <w:autoSpaceDE w:val="0"/>
        <w:autoSpaceDN w:val="0"/>
        <w:spacing w:before="346" w:after="0" w:line="230" w:lineRule="auto"/>
      </w:pPr>
      <w:r>
        <w:rPr>
          <w:rFonts w:ascii="Times New Roman" w:eastAsia="Times New Roman" w:hAnsi="Times New Roman"/>
          <w:b/>
          <w:color w:val="000000"/>
          <w:sz w:val="24"/>
        </w:rPr>
        <w:t>ОБЯЗАТЕЛЬНЫЕ УЧЕБНЫЕ МАТЕРИАЛЫ ДЛЯ УЧЕНИКА</w:t>
      </w:r>
    </w:p>
    <w:p w:rsidR="00267656" w:rsidRDefault="00E809BF">
      <w:pPr>
        <w:autoSpaceDE w:val="0"/>
        <w:autoSpaceDN w:val="0"/>
        <w:spacing w:before="262" w:after="0" w:line="230" w:lineRule="auto"/>
      </w:pPr>
      <w:r>
        <w:rPr>
          <w:rFonts w:ascii="Times New Roman" w:eastAsia="Times New Roman" w:hAnsi="Times New Roman"/>
          <w:b/>
          <w:color w:val="000000"/>
          <w:sz w:val="24"/>
        </w:rPr>
        <w:t>5 КЛАСС</w:t>
      </w:r>
    </w:p>
    <w:p w:rsidR="00267656" w:rsidRPr="00E809BF" w:rsidRDefault="00E809BF">
      <w:pPr>
        <w:autoSpaceDE w:val="0"/>
        <w:autoSpaceDN w:val="0"/>
        <w:spacing w:before="166" w:after="0"/>
        <w:ind w:right="144"/>
        <w:rPr>
          <w:lang w:val="ru-RU"/>
        </w:rPr>
      </w:pPr>
      <w:r w:rsidRPr="00E809BF">
        <w:rPr>
          <w:rFonts w:ascii="Times New Roman" w:eastAsia="Times New Roman" w:hAnsi="Times New Roman"/>
          <w:color w:val="000000"/>
          <w:sz w:val="24"/>
          <w:lang w:val="ru-RU"/>
        </w:rPr>
        <w:t xml:space="preserve">Физическая культура, 5-7 класс/ Петрова Т.В., Копылов Ю.А., Полянская Н.В. и другие, Общество с ограниченной ответственностью «Издательский центр ВЕНТАНА-ГРАФ»; Акционерное </w:t>
      </w:r>
      <w:proofErr w:type="gramStart"/>
      <w:r w:rsidRPr="00E809BF">
        <w:rPr>
          <w:rFonts w:ascii="Times New Roman" w:eastAsia="Times New Roman" w:hAnsi="Times New Roman"/>
          <w:color w:val="000000"/>
          <w:sz w:val="24"/>
          <w:lang w:val="ru-RU"/>
        </w:rPr>
        <w:t>общество«</w:t>
      </w:r>
      <w:proofErr w:type="gramEnd"/>
      <w:r w:rsidRPr="00E809BF">
        <w:rPr>
          <w:rFonts w:ascii="Times New Roman" w:eastAsia="Times New Roman" w:hAnsi="Times New Roman"/>
          <w:color w:val="000000"/>
          <w:sz w:val="24"/>
          <w:lang w:val="ru-RU"/>
        </w:rPr>
        <w:t xml:space="preserve">Издательство Просвещение»; </w:t>
      </w:r>
      <w:r w:rsidRPr="00E809BF">
        <w:rPr>
          <w:lang w:val="ru-RU"/>
        </w:rPr>
        <w:br/>
      </w:r>
      <w:r w:rsidRPr="00E809BF">
        <w:rPr>
          <w:rFonts w:ascii="Times New Roman" w:eastAsia="Times New Roman" w:hAnsi="Times New Roman"/>
          <w:color w:val="000000"/>
          <w:sz w:val="24"/>
          <w:lang w:val="ru-RU"/>
        </w:rPr>
        <w:t>Введите свой вариант:</w:t>
      </w:r>
    </w:p>
    <w:p w:rsidR="00267656" w:rsidRPr="00E809BF" w:rsidRDefault="00E809BF">
      <w:pPr>
        <w:autoSpaceDE w:val="0"/>
        <w:autoSpaceDN w:val="0"/>
        <w:spacing w:before="264" w:after="0" w:line="230" w:lineRule="auto"/>
        <w:rPr>
          <w:lang w:val="ru-RU"/>
        </w:rPr>
      </w:pPr>
      <w:r w:rsidRPr="00E809BF">
        <w:rPr>
          <w:rFonts w:ascii="Times New Roman" w:eastAsia="Times New Roman" w:hAnsi="Times New Roman"/>
          <w:b/>
          <w:color w:val="000000"/>
          <w:sz w:val="24"/>
          <w:lang w:val="ru-RU"/>
        </w:rPr>
        <w:t>6 КЛАСС</w:t>
      </w:r>
    </w:p>
    <w:p w:rsidR="00267656" w:rsidRPr="00E809BF" w:rsidRDefault="00E809BF">
      <w:pPr>
        <w:autoSpaceDE w:val="0"/>
        <w:autoSpaceDN w:val="0"/>
        <w:spacing w:before="168" w:after="0"/>
        <w:ind w:right="144"/>
        <w:rPr>
          <w:lang w:val="ru-RU"/>
        </w:rPr>
      </w:pPr>
      <w:r w:rsidRPr="00E809BF">
        <w:rPr>
          <w:rFonts w:ascii="Times New Roman" w:eastAsia="Times New Roman" w:hAnsi="Times New Roman"/>
          <w:color w:val="000000"/>
          <w:sz w:val="24"/>
          <w:lang w:val="ru-RU"/>
        </w:rPr>
        <w:t xml:space="preserve">Физическая культура, 5-7 класс/ Петрова Т.В., Копылов Ю.А., Полянская Н.В. и другие, Общество с ограниченной ответственностью «Издательский центр ВЕНТАНА-ГРАФ»; Акционерное </w:t>
      </w:r>
      <w:proofErr w:type="gramStart"/>
      <w:r w:rsidRPr="00E809BF">
        <w:rPr>
          <w:rFonts w:ascii="Times New Roman" w:eastAsia="Times New Roman" w:hAnsi="Times New Roman"/>
          <w:color w:val="000000"/>
          <w:sz w:val="24"/>
          <w:lang w:val="ru-RU"/>
        </w:rPr>
        <w:t>общество«</w:t>
      </w:r>
      <w:proofErr w:type="gramEnd"/>
      <w:r w:rsidRPr="00E809BF">
        <w:rPr>
          <w:rFonts w:ascii="Times New Roman" w:eastAsia="Times New Roman" w:hAnsi="Times New Roman"/>
          <w:color w:val="000000"/>
          <w:sz w:val="24"/>
          <w:lang w:val="ru-RU"/>
        </w:rPr>
        <w:t xml:space="preserve">Издательство Просвещение» ; </w:t>
      </w:r>
      <w:r w:rsidRPr="00E809BF">
        <w:rPr>
          <w:lang w:val="ru-RU"/>
        </w:rPr>
        <w:br/>
      </w:r>
      <w:r w:rsidRPr="00E809BF">
        <w:rPr>
          <w:rFonts w:ascii="Times New Roman" w:eastAsia="Times New Roman" w:hAnsi="Times New Roman"/>
          <w:color w:val="000000"/>
          <w:sz w:val="24"/>
          <w:lang w:val="ru-RU"/>
        </w:rPr>
        <w:t>Введите свой вариант:</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7 КЛАСС</w:t>
      </w:r>
    </w:p>
    <w:p w:rsidR="00267656" w:rsidRPr="00E809BF" w:rsidRDefault="00E809BF">
      <w:pPr>
        <w:autoSpaceDE w:val="0"/>
        <w:autoSpaceDN w:val="0"/>
        <w:spacing w:before="166" w:after="0"/>
        <w:ind w:right="144"/>
        <w:rPr>
          <w:lang w:val="ru-RU"/>
        </w:rPr>
      </w:pPr>
      <w:r w:rsidRPr="00E809BF">
        <w:rPr>
          <w:rFonts w:ascii="Times New Roman" w:eastAsia="Times New Roman" w:hAnsi="Times New Roman"/>
          <w:color w:val="000000"/>
          <w:sz w:val="24"/>
          <w:lang w:val="ru-RU"/>
        </w:rPr>
        <w:t xml:space="preserve">Физическая культура, 5-7 класс/ Петрова Т.В., Копылов Ю.А., Полянская Н.В. и другие, Общество с ограниченной ответственностью «Издательский центр ВЕНТАНА-ГРАФ»; Акционерное </w:t>
      </w:r>
      <w:proofErr w:type="gramStart"/>
      <w:r w:rsidRPr="00E809BF">
        <w:rPr>
          <w:rFonts w:ascii="Times New Roman" w:eastAsia="Times New Roman" w:hAnsi="Times New Roman"/>
          <w:color w:val="000000"/>
          <w:sz w:val="24"/>
          <w:lang w:val="ru-RU"/>
        </w:rPr>
        <w:t>общество«</w:t>
      </w:r>
      <w:proofErr w:type="gramEnd"/>
      <w:r w:rsidRPr="00E809BF">
        <w:rPr>
          <w:rFonts w:ascii="Times New Roman" w:eastAsia="Times New Roman" w:hAnsi="Times New Roman"/>
          <w:color w:val="000000"/>
          <w:sz w:val="24"/>
          <w:lang w:val="ru-RU"/>
        </w:rPr>
        <w:t xml:space="preserve">Издательство Просвещение» ; </w:t>
      </w:r>
      <w:r w:rsidRPr="00E809BF">
        <w:rPr>
          <w:lang w:val="ru-RU"/>
        </w:rPr>
        <w:br/>
      </w:r>
      <w:r w:rsidRPr="00E809BF">
        <w:rPr>
          <w:rFonts w:ascii="Times New Roman" w:eastAsia="Times New Roman" w:hAnsi="Times New Roman"/>
          <w:color w:val="000000"/>
          <w:sz w:val="24"/>
          <w:lang w:val="ru-RU"/>
        </w:rPr>
        <w:t>Введите свой вариант:</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8 КЛАСС</w:t>
      </w:r>
    </w:p>
    <w:p w:rsidR="00267656" w:rsidRPr="00E809BF" w:rsidRDefault="00E809BF">
      <w:pPr>
        <w:autoSpaceDE w:val="0"/>
        <w:autoSpaceDN w:val="0"/>
        <w:spacing w:before="166" w:after="0" w:line="281" w:lineRule="auto"/>
        <w:ind w:right="144"/>
        <w:rPr>
          <w:lang w:val="ru-RU"/>
        </w:rPr>
      </w:pPr>
      <w:r w:rsidRPr="00E809BF">
        <w:rPr>
          <w:rFonts w:ascii="Times New Roman" w:eastAsia="Times New Roman" w:hAnsi="Times New Roman"/>
          <w:color w:val="000000"/>
          <w:sz w:val="24"/>
          <w:lang w:val="ru-RU"/>
        </w:rPr>
        <w:t xml:space="preserve">Физическая культура, 8-9 класс/ Петрова Т.В., Копылов Ю.А., Полянская Н.В. и другие, Общество с ограниченной ответственностью «Издательский центр ВЕНТАНА-ГРАФ»; Акционерное </w:t>
      </w:r>
      <w:proofErr w:type="gramStart"/>
      <w:r w:rsidRPr="00E809BF">
        <w:rPr>
          <w:rFonts w:ascii="Times New Roman" w:eastAsia="Times New Roman" w:hAnsi="Times New Roman"/>
          <w:color w:val="000000"/>
          <w:sz w:val="24"/>
          <w:lang w:val="ru-RU"/>
        </w:rPr>
        <w:t>общество«</w:t>
      </w:r>
      <w:proofErr w:type="gramEnd"/>
      <w:r w:rsidRPr="00E809BF">
        <w:rPr>
          <w:rFonts w:ascii="Times New Roman" w:eastAsia="Times New Roman" w:hAnsi="Times New Roman"/>
          <w:color w:val="000000"/>
          <w:sz w:val="24"/>
          <w:lang w:val="ru-RU"/>
        </w:rPr>
        <w:t xml:space="preserve">Издательство Просвещение» ; </w:t>
      </w:r>
      <w:r w:rsidRPr="00E809BF">
        <w:rPr>
          <w:lang w:val="ru-RU"/>
        </w:rPr>
        <w:br/>
      </w:r>
      <w:r w:rsidRPr="00E809BF">
        <w:rPr>
          <w:rFonts w:ascii="Times New Roman" w:eastAsia="Times New Roman" w:hAnsi="Times New Roman"/>
          <w:color w:val="000000"/>
          <w:sz w:val="24"/>
          <w:lang w:val="ru-RU"/>
        </w:rPr>
        <w:t>Физическая культура, 8-9 класс/Лях В.И., Акционерное общество «Издательство «Просвещение» ; Введите свой вариант:</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9 КЛАСС</w:t>
      </w:r>
    </w:p>
    <w:p w:rsidR="00267656" w:rsidRPr="00E809BF" w:rsidRDefault="00E809BF">
      <w:pPr>
        <w:autoSpaceDE w:val="0"/>
        <w:autoSpaceDN w:val="0"/>
        <w:spacing w:before="166" w:after="0" w:line="281" w:lineRule="auto"/>
        <w:ind w:right="144"/>
        <w:rPr>
          <w:lang w:val="ru-RU"/>
        </w:rPr>
      </w:pPr>
      <w:r w:rsidRPr="00E809BF">
        <w:rPr>
          <w:rFonts w:ascii="Times New Roman" w:eastAsia="Times New Roman" w:hAnsi="Times New Roman"/>
          <w:color w:val="000000"/>
          <w:sz w:val="24"/>
          <w:lang w:val="ru-RU"/>
        </w:rPr>
        <w:t xml:space="preserve">Физическая культура, 8-9 класс/ Петрова Т.В., Копылов Ю.А., Полянская Н.В. и другие, Общество с ограниченной ответственностью «Издательский центр ВЕНТАНА-ГРАФ»; Акционерное </w:t>
      </w:r>
      <w:proofErr w:type="gramStart"/>
      <w:r w:rsidRPr="00E809BF">
        <w:rPr>
          <w:rFonts w:ascii="Times New Roman" w:eastAsia="Times New Roman" w:hAnsi="Times New Roman"/>
          <w:color w:val="000000"/>
          <w:sz w:val="24"/>
          <w:lang w:val="ru-RU"/>
        </w:rPr>
        <w:t>общество«</w:t>
      </w:r>
      <w:proofErr w:type="gramEnd"/>
      <w:r w:rsidRPr="00E809BF">
        <w:rPr>
          <w:rFonts w:ascii="Times New Roman" w:eastAsia="Times New Roman" w:hAnsi="Times New Roman"/>
          <w:color w:val="000000"/>
          <w:sz w:val="24"/>
          <w:lang w:val="ru-RU"/>
        </w:rPr>
        <w:t xml:space="preserve">Издательство Просвещение» ; </w:t>
      </w:r>
      <w:r w:rsidRPr="00E809BF">
        <w:rPr>
          <w:lang w:val="ru-RU"/>
        </w:rPr>
        <w:br/>
      </w:r>
      <w:r w:rsidRPr="00E809BF">
        <w:rPr>
          <w:rFonts w:ascii="Times New Roman" w:eastAsia="Times New Roman" w:hAnsi="Times New Roman"/>
          <w:color w:val="000000"/>
          <w:sz w:val="24"/>
          <w:lang w:val="ru-RU"/>
        </w:rPr>
        <w:t>Физическая культура, 8-9 класс/Лях В.И., Акционерное общество «Издательство «Просвещение» ; Введите свой вариант:</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МЕТОДИЧЕСКИЕ МАТЕРИАЛЫ ДЛЯ УЧИТЕЛЯ</w:t>
      </w:r>
    </w:p>
    <w:p w:rsidR="00267656" w:rsidRPr="00E809BF" w:rsidRDefault="00E809BF">
      <w:pPr>
        <w:autoSpaceDE w:val="0"/>
        <w:autoSpaceDN w:val="0"/>
        <w:spacing w:before="262" w:after="0" w:line="230" w:lineRule="auto"/>
        <w:rPr>
          <w:lang w:val="ru-RU"/>
        </w:rPr>
      </w:pPr>
      <w:r w:rsidRPr="00E809BF">
        <w:rPr>
          <w:rFonts w:ascii="Times New Roman" w:eastAsia="Times New Roman" w:hAnsi="Times New Roman"/>
          <w:b/>
          <w:color w:val="000000"/>
          <w:sz w:val="24"/>
          <w:lang w:val="ru-RU"/>
        </w:rPr>
        <w:t>5 КЛАСС</w:t>
      </w:r>
    </w:p>
    <w:p w:rsidR="00267656" w:rsidRPr="00E809BF" w:rsidRDefault="00E809BF">
      <w:pPr>
        <w:autoSpaceDE w:val="0"/>
        <w:autoSpaceDN w:val="0"/>
        <w:spacing w:before="166" w:after="0" w:line="230" w:lineRule="auto"/>
        <w:rPr>
          <w:lang w:val="ru-RU"/>
        </w:rPr>
      </w:pPr>
      <w:r w:rsidRPr="00E809BF">
        <w:rPr>
          <w:rFonts w:ascii="Times New Roman" w:eastAsia="Times New Roman" w:hAnsi="Times New Roman"/>
          <w:color w:val="000000"/>
          <w:sz w:val="24"/>
          <w:lang w:val="ru-RU"/>
        </w:rPr>
        <w:t>Методические пособия по физической культуре</w:t>
      </w:r>
    </w:p>
    <w:p w:rsidR="00267656" w:rsidRPr="00E809BF" w:rsidRDefault="00E809BF">
      <w:pPr>
        <w:autoSpaceDE w:val="0"/>
        <w:autoSpaceDN w:val="0"/>
        <w:spacing w:before="598" w:after="0" w:line="230" w:lineRule="auto"/>
        <w:rPr>
          <w:lang w:val="ru-RU"/>
        </w:rPr>
      </w:pPr>
      <w:r w:rsidRPr="00E809BF">
        <w:rPr>
          <w:rFonts w:ascii="Times New Roman" w:eastAsia="Times New Roman" w:hAnsi="Times New Roman"/>
          <w:b/>
          <w:color w:val="000000"/>
          <w:sz w:val="24"/>
          <w:lang w:val="ru-RU"/>
        </w:rPr>
        <w:lastRenderedPageBreak/>
        <w:t>6 КЛАСС</w:t>
      </w:r>
    </w:p>
    <w:p w:rsidR="00267656" w:rsidRDefault="00E809BF" w:rsidP="006635C4">
      <w:pPr>
        <w:autoSpaceDE w:val="0"/>
        <w:autoSpaceDN w:val="0"/>
        <w:spacing w:before="166" w:after="0" w:line="230" w:lineRule="auto"/>
        <w:rPr>
          <w:lang w:val="ru-RU"/>
        </w:rPr>
      </w:pPr>
      <w:r w:rsidRPr="00E809BF">
        <w:rPr>
          <w:rFonts w:ascii="Times New Roman" w:eastAsia="Times New Roman" w:hAnsi="Times New Roman"/>
          <w:color w:val="000000"/>
          <w:sz w:val="24"/>
          <w:lang w:val="ru-RU"/>
        </w:rPr>
        <w:t>Методические пособия по физической культуре</w:t>
      </w:r>
    </w:p>
    <w:p w:rsidR="006635C4" w:rsidRPr="00E809BF" w:rsidRDefault="006635C4" w:rsidP="006635C4">
      <w:pPr>
        <w:autoSpaceDE w:val="0"/>
        <w:autoSpaceDN w:val="0"/>
        <w:spacing w:before="166" w:after="0" w:line="230" w:lineRule="auto"/>
        <w:rPr>
          <w:lang w:val="ru-RU"/>
        </w:rPr>
      </w:pPr>
    </w:p>
    <w:p w:rsidR="00267656" w:rsidRPr="00E809BF" w:rsidRDefault="00E809BF">
      <w:pPr>
        <w:autoSpaceDE w:val="0"/>
        <w:autoSpaceDN w:val="0"/>
        <w:spacing w:after="0" w:line="302" w:lineRule="auto"/>
        <w:ind w:right="4752"/>
        <w:rPr>
          <w:lang w:val="ru-RU"/>
        </w:rPr>
      </w:pPr>
      <w:r w:rsidRPr="00E809BF">
        <w:rPr>
          <w:rFonts w:ascii="Times New Roman" w:eastAsia="Times New Roman" w:hAnsi="Times New Roman"/>
          <w:b/>
          <w:color w:val="000000"/>
          <w:sz w:val="24"/>
          <w:lang w:val="ru-RU"/>
        </w:rPr>
        <w:t xml:space="preserve">7 КЛАСС </w:t>
      </w:r>
      <w:r w:rsidRPr="00E809BF">
        <w:rPr>
          <w:lang w:val="ru-RU"/>
        </w:rPr>
        <w:br/>
      </w:r>
      <w:r w:rsidRPr="00E809BF">
        <w:rPr>
          <w:rFonts w:ascii="Times New Roman" w:eastAsia="Times New Roman" w:hAnsi="Times New Roman"/>
          <w:color w:val="000000"/>
          <w:sz w:val="24"/>
          <w:lang w:val="ru-RU"/>
        </w:rPr>
        <w:t>Методические пособия по физической культуре</w:t>
      </w:r>
    </w:p>
    <w:p w:rsidR="00267656" w:rsidRPr="00E809BF" w:rsidRDefault="00E809BF">
      <w:pPr>
        <w:autoSpaceDE w:val="0"/>
        <w:autoSpaceDN w:val="0"/>
        <w:spacing w:before="598" w:after="0" w:line="302" w:lineRule="auto"/>
        <w:ind w:right="4752"/>
        <w:rPr>
          <w:lang w:val="ru-RU"/>
        </w:rPr>
      </w:pPr>
      <w:r w:rsidRPr="00E809BF">
        <w:rPr>
          <w:rFonts w:ascii="Times New Roman" w:eastAsia="Times New Roman" w:hAnsi="Times New Roman"/>
          <w:b/>
          <w:color w:val="000000"/>
          <w:sz w:val="24"/>
          <w:lang w:val="ru-RU"/>
        </w:rPr>
        <w:t xml:space="preserve">8 КЛАСС </w:t>
      </w:r>
      <w:r w:rsidRPr="00E809BF">
        <w:rPr>
          <w:lang w:val="ru-RU"/>
        </w:rPr>
        <w:br/>
      </w:r>
      <w:r w:rsidRPr="00E809BF">
        <w:rPr>
          <w:rFonts w:ascii="Times New Roman" w:eastAsia="Times New Roman" w:hAnsi="Times New Roman"/>
          <w:color w:val="000000"/>
          <w:sz w:val="24"/>
          <w:lang w:val="ru-RU"/>
        </w:rPr>
        <w:t>Методические пособия по физической культуре</w:t>
      </w:r>
    </w:p>
    <w:p w:rsidR="00267656" w:rsidRPr="00E809BF" w:rsidRDefault="00E809BF">
      <w:pPr>
        <w:autoSpaceDE w:val="0"/>
        <w:autoSpaceDN w:val="0"/>
        <w:spacing w:before="598" w:after="0" w:line="302" w:lineRule="auto"/>
        <w:ind w:right="4752"/>
        <w:rPr>
          <w:lang w:val="ru-RU"/>
        </w:rPr>
      </w:pPr>
      <w:r w:rsidRPr="00E809BF">
        <w:rPr>
          <w:rFonts w:ascii="Times New Roman" w:eastAsia="Times New Roman" w:hAnsi="Times New Roman"/>
          <w:b/>
          <w:color w:val="000000"/>
          <w:sz w:val="24"/>
          <w:lang w:val="ru-RU"/>
        </w:rPr>
        <w:t xml:space="preserve">9 КЛАСС </w:t>
      </w:r>
      <w:r w:rsidRPr="00E809BF">
        <w:rPr>
          <w:lang w:val="ru-RU"/>
        </w:rPr>
        <w:br/>
      </w:r>
      <w:r w:rsidRPr="00E809BF">
        <w:rPr>
          <w:rFonts w:ascii="Times New Roman" w:eastAsia="Times New Roman" w:hAnsi="Times New Roman"/>
          <w:color w:val="000000"/>
          <w:sz w:val="24"/>
          <w:lang w:val="ru-RU"/>
        </w:rPr>
        <w:t>Методические пособия по физической культуре</w:t>
      </w:r>
    </w:p>
    <w:p w:rsidR="00267656" w:rsidRPr="00E809BF" w:rsidRDefault="00E809BF">
      <w:pPr>
        <w:autoSpaceDE w:val="0"/>
        <w:autoSpaceDN w:val="0"/>
        <w:spacing w:before="600" w:after="0" w:line="230" w:lineRule="auto"/>
        <w:rPr>
          <w:lang w:val="ru-RU"/>
        </w:rPr>
      </w:pPr>
      <w:r w:rsidRPr="00E809BF">
        <w:rPr>
          <w:rFonts w:ascii="Times New Roman" w:eastAsia="Times New Roman" w:hAnsi="Times New Roman"/>
          <w:b/>
          <w:color w:val="000000"/>
          <w:sz w:val="24"/>
          <w:lang w:val="ru-RU"/>
        </w:rPr>
        <w:t>ЦИФРОВЫЕ ОБРАЗОВАТЕЛЬНЫЕ РЕСУРСЫ И РЕСУРСЫ СЕТИ ИНТЕРНЕТ</w:t>
      </w:r>
    </w:p>
    <w:p w:rsidR="00267656" w:rsidRPr="00E809BF" w:rsidRDefault="00E809BF">
      <w:pPr>
        <w:autoSpaceDE w:val="0"/>
        <w:autoSpaceDN w:val="0"/>
        <w:spacing w:before="262" w:after="0" w:line="302" w:lineRule="auto"/>
        <w:ind w:right="6048"/>
        <w:rPr>
          <w:lang w:val="ru-RU"/>
        </w:rPr>
      </w:pPr>
      <w:r w:rsidRPr="00E809BF">
        <w:rPr>
          <w:rFonts w:ascii="Times New Roman" w:eastAsia="Times New Roman" w:hAnsi="Times New Roman"/>
          <w:b/>
          <w:color w:val="000000"/>
          <w:sz w:val="24"/>
          <w:lang w:val="ru-RU"/>
        </w:rPr>
        <w:t xml:space="preserve">5 КЛАСС </w:t>
      </w:r>
      <w:r w:rsidRPr="00E809BF">
        <w:rPr>
          <w:lang w:val="ru-RU"/>
        </w:rPr>
        <w:br/>
      </w:r>
      <w:r>
        <w:rPr>
          <w:rFonts w:ascii="Times New Roman" w:eastAsia="Times New Roman" w:hAnsi="Times New Roman"/>
          <w:color w:val="000000"/>
          <w:sz w:val="24"/>
        </w:rPr>
        <w:t>http</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school</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collection</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edu</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ru</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catalog</w:t>
      </w:r>
      <w:r w:rsidRPr="00E809BF">
        <w:rPr>
          <w:rFonts w:ascii="Times New Roman" w:eastAsia="Times New Roman" w:hAnsi="Times New Roman"/>
          <w:color w:val="000000"/>
          <w:sz w:val="24"/>
          <w:lang w:val="ru-RU"/>
        </w:rPr>
        <w:t>/</w:t>
      </w:r>
    </w:p>
    <w:p w:rsidR="00267656" w:rsidRPr="00E809BF" w:rsidRDefault="00E809BF">
      <w:pPr>
        <w:autoSpaceDE w:val="0"/>
        <w:autoSpaceDN w:val="0"/>
        <w:spacing w:before="382" w:after="0" w:line="302" w:lineRule="auto"/>
        <w:ind w:right="6048"/>
        <w:rPr>
          <w:lang w:val="ru-RU"/>
        </w:rPr>
      </w:pPr>
      <w:r w:rsidRPr="00E809BF">
        <w:rPr>
          <w:rFonts w:ascii="Times New Roman" w:eastAsia="Times New Roman" w:hAnsi="Times New Roman"/>
          <w:b/>
          <w:color w:val="000000"/>
          <w:sz w:val="24"/>
          <w:lang w:val="ru-RU"/>
        </w:rPr>
        <w:t xml:space="preserve">6 КЛАСС </w:t>
      </w:r>
      <w:r w:rsidRPr="00E809BF">
        <w:rPr>
          <w:lang w:val="ru-RU"/>
        </w:rPr>
        <w:br/>
      </w:r>
      <w:r>
        <w:rPr>
          <w:rFonts w:ascii="Times New Roman" w:eastAsia="Times New Roman" w:hAnsi="Times New Roman"/>
          <w:color w:val="000000"/>
          <w:sz w:val="24"/>
        </w:rPr>
        <w:t>http</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school</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collection</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edu</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ru</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catalog</w:t>
      </w:r>
      <w:r w:rsidRPr="00E809BF">
        <w:rPr>
          <w:rFonts w:ascii="Times New Roman" w:eastAsia="Times New Roman" w:hAnsi="Times New Roman"/>
          <w:color w:val="000000"/>
          <w:sz w:val="24"/>
          <w:lang w:val="ru-RU"/>
        </w:rPr>
        <w:t>/</w:t>
      </w:r>
    </w:p>
    <w:p w:rsidR="00267656" w:rsidRPr="00E809BF" w:rsidRDefault="00E809BF">
      <w:pPr>
        <w:autoSpaceDE w:val="0"/>
        <w:autoSpaceDN w:val="0"/>
        <w:spacing w:before="262" w:after="0" w:line="302" w:lineRule="auto"/>
        <w:ind w:right="6048"/>
        <w:rPr>
          <w:lang w:val="ru-RU"/>
        </w:rPr>
      </w:pPr>
      <w:r w:rsidRPr="00E809BF">
        <w:rPr>
          <w:rFonts w:ascii="Times New Roman" w:eastAsia="Times New Roman" w:hAnsi="Times New Roman"/>
          <w:b/>
          <w:color w:val="000000"/>
          <w:sz w:val="24"/>
          <w:lang w:val="ru-RU"/>
        </w:rPr>
        <w:t xml:space="preserve">7 КЛАСС </w:t>
      </w:r>
      <w:r w:rsidRPr="00E809BF">
        <w:rPr>
          <w:lang w:val="ru-RU"/>
        </w:rPr>
        <w:br/>
      </w:r>
      <w:r>
        <w:rPr>
          <w:rFonts w:ascii="Times New Roman" w:eastAsia="Times New Roman" w:hAnsi="Times New Roman"/>
          <w:color w:val="000000"/>
          <w:sz w:val="24"/>
        </w:rPr>
        <w:t>http</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school</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collection</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edu</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ru</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catalog</w:t>
      </w:r>
      <w:r w:rsidRPr="00E809BF">
        <w:rPr>
          <w:rFonts w:ascii="Times New Roman" w:eastAsia="Times New Roman" w:hAnsi="Times New Roman"/>
          <w:color w:val="000000"/>
          <w:sz w:val="24"/>
          <w:lang w:val="ru-RU"/>
        </w:rPr>
        <w:t>/</w:t>
      </w:r>
    </w:p>
    <w:p w:rsidR="00267656" w:rsidRPr="00E809BF" w:rsidRDefault="00E809BF">
      <w:pPr>
        <w:autoSpaceDE w:val="0"/>
        <w:autoSpaceDN w:val="0"/>
        <w:spacing w:before="262" w:after="0" w:line="302" w:lineRule="auto"/>
        <w:ind w:right="6048"/>
        <w:rPr>
          <w:lang w:val="ru-RU"/>
        </w:rPr>
      </w:pPr>
      <w:r w:rsidRPr="00E809BF">
        <w:rPr>
          <w:rFonts w:ascii="Times New Roman" w:eastAsia="Times New Roman" w:hAnsi="Times New Roman"/>
          <w:b/>
          <w:color w:val="000000"/>
          <w:sz w:val="24"/>
          <w:lang w:val="ru-RU"/>
        </w:rPr>
        <w:t xml:space="preserve">8 КЛАСС </w:t>
      </w:r>
      <w:r w:rsidRPr="00E809BF">
        <w:rPr>
          <w:lang w:val="ru-RU"/>
        </w:rPr>
        <w:br/>
      </w:r>
      <w:r>
        <w:rPr>
          <w:rFonts w:ascii="Times New Roman" w:eastAsia="Times New Roman" w:hAnsi="Times New Roman"/>
          <w:color w:val="000000"/>
          <w:sz w:val="24"/>
        </w:rPr>
        <w:t>http</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school</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collection</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edu</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ru</w:t>
      </w:r>
      <w:r w:rsidRPr="00E809BF">
        <w:rPr>
          <w:rFonts w:ascii="Times New Roman" w:eastAsia="Times New Roman" w:hAnsi="Times New Roman"/>
          <w:color w:val="000000"/>
          <w:sz w:val="24"/>
          <w:lang w:val="ru-RU"/>
        </w:rPr>
        <w:t>/</w:t>
      </w:r>
      <w:r>
        <w:rPr>
          <w:rFonts w:ascii="Times New Roman" w:eastAsia="Times New Roman" w:hAnsi="Times New Roman"/>
          <w:color w:val="000000"/>
          <w:sz w:val="24"/>
        </w:rPr>
        <w:t>catalog</w:t>
      </w:r>
      <w:r w:rsidRPr="00E809BF">
        <w:rPr>
          <w:rFonts w:ascii="Times New Roman" w:eastAsia="Times New Roman" w:hAnsi="Times New Roman"/>
          <w:color w:val="000000"/>
          <w:sz w:val="24"/>
          <w:lang w:val="ru-RU"/>
        </w:rPr>
        <w:t>/</w:t>
      </w:r>
    </w:p>
    <w:p w:rsidR="00267656" w:rsidRDefault="00E809BF" w:rsidP="00E2430B">
      <w:pPr>
        <w:autoSpaceDE w:val="0"/>
        <w:autoSpaceDN w:val="0"/>
        <w:spacing w:before="262" w:after="0" w:line="302" w:lineRule="auto"/>
        <w:ind w:right="6048"/>
        <w:rPr>
          <w:rFonts w:ascii="Times New Roman" w:eastAsia="Times New Roman" w:hAnsi="Times New Roman"/>
          <w:color w:val="000000"/>
          <w:sz w:val="24"/>
          <w:lang w:val="ru-RU"/>
        </w:rPr>
      </w:pPr>
      <w:r w:rsidRPr="00E809BF">
        <w:rPr>
          <w:rFonts w:ascii="Times New Roman" w:eastAsia="Times New Roman" w:hAnsi="Times New Roman"/>
          <w:b/>
          <w:color w:val="000000"/>
          <w:sz w:val="24"/>
          <w:lang w:val="ru-RU"/>
        </w:rPr>
        <w:t xml:space="preserve">9 КЛАСС </w:t>
      </w:r>
      <w:r w:rsidRPr="00E809BF">
        <w:rPr>
          <w:lang w:val="ru-RU"/>
        </w:rPr>
        <w:br/>
      </w:r>
      <w:hyperlink r:id="rId7" w:history="1">
        <w:r w:rsidR="00E2430B" w:rsidRPr="005A290B">
          <w:rPr>
            <w:rStyle w:val="affa"/>
            <w:rFonts w:ascii="Times New Roman" w:eastAsia="Times New Roman" w:hAnsi="Times New Roman"/>
            <w:sz w:val="24"/>
          </w:rPr>
          <w:t>http</w:t>
        </w:r>
        <w:r w:rsidR="00E2430B" w:rsidRPr="005A290B">
          <w:rPr>
            <w:rStyle w:val="affa"/>
            <w:rFonts w:ascii="Times New Roman" w:eastAsia="Times New Roman" w:hAnsi="Times New Roman"/>
            <w:sz w:val="24"/>
            <w:lang w:val="ru-RU"/>
          </w:rPr>
          <w:t>://</w:t>
        </w:r>
        <w:r w:rsidR="00E2430B" w:rsidRPr="005A290B">
          <w:rPr>
            <w:rStyle w:val="affa"/>
            <w:rFonts w:ascii="Times New Roman" w:eastAsia="Times New Roman" w:hAnsi="Times New Roman"/>
            <w:sz w:val="24"/>
          </w:rPr>
          <w:t>school</w:t>
        </w:r>
        <w:r w:rsidR="00E2430B" w:rsidRPr="005A290B">
          <w:rPr>
            <w:rStyle w:val="affa"/>
            <w:rFonts w:ascii="Times New Roman" w:eastAsia="Times New Roman" w:hAnsi="Times New Roman"/>
            <w:sz w:val="24"/>
            <w:lang w:val="ru-RU"/>
          </w:rPr>
          <w:t>-</w:t>
        </w:r>
        <w:r w:rsidR="00E2430B" w:rsidRPr="005A290B">
          <w:rPr>
            <w:rStyle w:val="affa"/>
            <w:rFonts w:ascii="Times New Roman" w:eastAsia="Times New Roman" w:hAnsi="Times New Roman"/>
            <w:sz w:val="24"/>
          </w:rPr>
          <w:t>collection</w:t>
        </w:r>
        <w:r w:rsidR="00E2430B" w:rsidRPr="005A290B">
          <w:rPr>
            <w:rStyle w:val="affa"/>
            <w:rFonts w:ascii="Times New Roman" w:eastAsia="Times New Roman" w:hAnsi="Times New Roman"/>
            <w:sz w:val="24"/>
            <w:lang w:val="ru-RU"/>
          </w:rPr>
          <w:t>.</w:t>
        </w:r>
        <w:r w:rsidR="00E2430B" w:rsidRPr="005A290B">
          <w:rPr>
            <w:rStyle w:val="affa"/>
            <w:rFonts w:ascii="Times New Roman" w:eastAsia="Times New Roman" w:hAnsi="Times New Roman"/>
            <w:sz w:val="24"/>
          </w:rPr>
          <w:t>edu</w:t>
        </w:r>
        <w:r w:rsidR="00E2430B" w:rsidRPr="005A290B">
          <w:rPr>
            <w:rStyle w:val="affa"/>
            <w:rFonts w:ascii="Times New Roman" w:eastAsia="Times New Roman" w:hAnsi="Times New Roman"/>
            <w:sz w:val="24"/>
            <w:lang w:val="ru-RU"/>
          </w:rPr>
          <w:t>.</w:t>
        </w:r>
        <w:r w:rsidR="00E2430B" w:rsidRPr="005A290B">
          <w:rPr>
            <w:rStyle w:val="affa"/>
            <w:rFonts w:ascii="Times New Roman" w:eastAsia="Times New Roman" w:hAnsi="Times New Roman"/>
            <w:sz w:val="24"/>
          </w:rPr>
          <w:t>ru</w:t>
        </w:r>
        <w:r w:rsidR="00E2430B" w:rsidRPr="005A290B">
          <w:rPr>
            <w:rStyle w:val="affa"/>
            <w:rFonts w:ascii="Times New Roman" w:eastAsia="Times New Roman" w:hAnsi="Times New Roman"/>
            <w:sz w:val="24"/>
            <w:lang w:val="ru-RU"/>
          </w:rPr>
          <w:t>/</w:t>
        </w:r>
        <w:r w:rsidR="00E2430B" w:rsidRPr="005A290B">
          <w:rPr>
            <w:rStyle w:val="affa"/>
            <w:rFonts w:ascii="Times New Roman" w:eastAsia="Times New Roman" w:hAnsi="Times New Roman"/>
            <w:sz w:val="24"/>
          </w:rPr>
          <w:t>catalog</w:t>
        </w:r>
        <w:r w:rsidR="00E2430B" w:rsidRPr="005A290B">
          <w:rPr>
            <w:rStyle w:val="affa"/>
            <w:rFonts w:ascii="Times New Roman" w:eastAsia="Times New Roman" w:hAnsi="Times New Roman"/>
            <w:sz w:val="24"/>
            <w:lang w:val="ru-RU"/>
          </w:rPr>
          <w:t>/</w:t>
        </w:r>
      </w:hyperlink>
    </w:p>
    <w:p w:rsidR="00E2430B" w:rsidRDefault="00E2430B" w:rsidP="00E2430B">
      <w:pPr>
        <w:autoSpaceDE w:val="0"/>
        <w:autoSpaceDN w:val="0"/>
        <w:spacing w:before="262" w:after="0" w:line="302" w:lineRule="auto"/>
        <w:ind w:right="6048"/>
        <w:rPr>
          <w:rFonts w:ascii="Times New Roman" w:eastAsia="Times New Roman" w:hAnsi="Times New Roman"/>
          <w:color w:val="000000"/>
          <w:sz w:val="24"/>
          <w:lang w:val="ru-RU"/>
        </w:rPr>
      </w:pPr>
    </w:p>
    <w:p w:rsidR="00E2430B" w:rsidRDefault="00E2430B" w:rsidP="00E2430B">
      <w:pPr>
        <w:autoSpaceDE w:val="0"/>
        <w:autoSpaceDN w:val="0"/>
        <w:spacing w:before="262" w:after="0" w:line="302" w:lineRule="auto"/>
        <w:ind w:right="6048"/>
        <w:rPr>
          <w:rFonts w:ascii="Times New Roman" w:eastAsia="Times New Roman" w:hAnsi="Times New Roman"/>
          <w:color w:val="000000"/>
          <w:sz w:val="24"/>
          <w:lang w:val="ru-RU"/>
        </w:rPr>
      </w:pPr>
    </w:p>
    <w:p w:rsidR="00E2430B" w:rsidRDefault="00E2430B" w:rsidP="00E2430B">
      <w:pPr>
        <w:autoSpaceDE w:val="0"/>
        <w:autoSpaceDN w:val="0"/>
        <w:spacing w:before="262" w:after="0" w:line="302" w:lineRule="auto"/>
        <w:ind w:right="6048"/>
        <w:rPr>
          <w:rFonts w:ascii="Times New Roman" w:eastAsia="Times New Roman" w:hAnsi="Times New Roman"/>
          <w:color w:val="000000"/>
          <w:sz w:val="24"/>
          <w:lang w:val="ru-RU"/>
        </w:rPr>
      </w:pPr>
    </w:p>
    <w:p w:rsidR="00E2430B" w:rsidRDefault="00E2430B" w:rsidP="00E2430B">
      <w:pPr>
        <w:autoSpaceDE w:val="0"/>
        <w:autoSpaceDN w:val="0"/>
        <w:spacing w:before="262" w:after="0" w:line="302" w:lineRule="auto"/>
        <w:ind w:right="6048"/>
        <w:rPr>
          <w:rFonts w:ascii="Times New Roman" w:eastAsia="Times New Roman" w:hAnsi="Times New Roman"/>
          <w:color w:val="000000"/>
          <w:sz w:val="24"/>
          <w:lang w:val="ru-RU"/>
        </w:rPr>
      </w:pPr>
    </w:p>
    <w:p w:rsidR="00E2430B" w:rsidRDefault="00E2430B" w:rsidP="00E2430B">
      <w:pPr>
        <w:autoSpaceDE w:val="0"/>
        <w:autoSpaceDN w:val="0"/>
        <w:spacing w:before="262" w:after="0" w:line="302" w:lineRule="auto"/>
        <w:ind w:right="6048"/>
        <w:rPr>
          <w:rFonts w:ascii="Times New Roman" w:eastAsia="Times New Roman" w:hAnsi="Times New Roman"/>
          <w:color w:val="000000"/>
          <w:sz w:val="24"/>
          <w:lang w:val="ru-RU"/>
        </w:rPr>
      </w:pPr>
    </w:p>
    <w:p w:rsidR="00F92385" w:rsidRPr="00E809BF" w:rsidRDefault="00F92385" w:rsidP="00E2430B">
      <w:pPr>
        <w:autoSpaceDE w:val="0"/>
        <w:autoSpaceDN w:val="0"/>
        <w:spacing w:before="262" w:after="0" w:line="302" w:lineRule="auto"/>
        <w:ind w:right="6048"/>
        <w:rPr>
          <w:lang w:val="ru-RU"/>
        </w:rPr>
      </w:pPr>
    </w:p>
    <w:p w:rsidR="00267656" w:rsidRPr="00E809BF" w:rsidRDefault="00E809BF">
      <w:pPr>
        <w:autoSpaceDE w:val="0"/>
        <w:autoSpaceDN w:val="0"/>
        <w:spacing w:after="0" w:line="230" w:lineRule="auto"/>
        <w:rPr>
          <w:lang w:val="ru-RU"/>
        </w:rPr>
      </w:pPr>
      <w:r w:rsidRPr="00E809BF">
        <w:rPr>
          <w:rFonts w:ascii="Times New Roman" w:eastAsia="Times New Roman" w:hAnsi="Times New Roman"/>
          <w:b/>
          <w:color w:val="000000"/>
          <w:sz w:val="24"/>
          <w:lang w:val="ru-RU"/>
        </w:rPr>
        <w:lastRenderedPageBreak/>
        <w:t>МАТЕРИАЛЬНО-ТЕХНИЧЕСКОЕ ОБЕСПЕЧЕНИЕ ОБРАЗОВАТЕЛЬНОГО ПРОЦЕССА</w:t>
      </w:r>
    </w:p>
    <w:p w:rsidR="00267656" w:rsidRPr="00E809BF" w:rsidRDefault="00E809BF">
      <w:pPr>
        <w:autoSpaceDE w:val="0"/>
        <w:autoSpaceDN w:val="0"/>
        <w:spacing w:before="346" w:after="0" w:line="230" w:lineRule="auto"/>
        <w:rPr>
          <w:lang w:val="ru-RU"/>
        </w:rPr>
      </w:pPr>
      <w:r w:rsidRPr="00E809BF">
        <w:rPr>
          <w:rFonts w:ascii="Times New Roman" w:eastAsia="Times New Roman" w:hAnsi="Times New Roman"/>
          <w:b/>
          <w:color w:val="000000"/>
          <w:sz w:val="24"/>
          <w:lang w:val="ru-RU"/>
        </w:rPr>
        <w:t>УЧЕБНОЕ ОБОРУДОВАНИЕ</w:t>
      </w:r>
    </w:p>
    <w:p w:rsidR="00267656" w:rsidRPr="00E809BF" w:rsidRDefault="00E809BF">
      <w:pPr>
        <w:autoSpaceDE w:val="0"/>
        <w:autoSpaceDN w:val="0"/>
        <w:spacing w:before="166" w:after="0" w:line="286" w:lineRule="auto"/>
        <w:rPr>
          <w:lang w:val="ru-RU"/>
        </w:rPr>
      </w:pPr>
      <w:r w:rsidRPr="00E809BF">
        <w:rPr>
          <w:rFonts w:ascii="Times New Roman" w:eastAsia="Times New Roman" w:hAnsi="Times New Roman"/>
          <w:color w:val="000000"/>
          <w:sz w:val="24"/>
          <w:lang w:val="ru-RU"/>
        </w:rPr>
        <w:t>Скамейка гимнастическая; маты гимнастические; канат для лазания; бревно гимнастическое; конь гимнастический; брусья гимнастические; козел гимнастический; кольца гимнастические; мост гимнастический подкидной; перекладина гимнастическая; доска наклонная навесная; стенка гимнастическая; планка для прыжков в высоту; стойки для прыжков в высоту; обруч гимнастический; скакалки; мяч малый для метания; эстафетная палочка; мяч для настольного тенниса;ракетка для настольного тенниса; сетка для настольного тенниса; стол теннисный; ботинки для лыж; лыжи; лыжные палки; волейбольная сетка; мяч волейбольный; футбольные ворота; мяч футбольный; мяч баскетбольный, баскетбольные кольца.</w:t>
      </w:r>
    </w:p>
    <w:p w:rsidR="00E809BF" w:rsidRPr="00E809BF" w:rsidRDefault="00E809BF">
      <w:pPr>
        <w:rPr>
          <w:lang w:val="ru-RU"/>
        </w:rPr>
      </w:pPr>
    </w:p>
    <w:sectPr w:rsidR="00E809BF" w:rsidRPr="00E809BF" w:rsidSect="00034616">
      <w:pgSz w:w="11900" w:h="16840"/>
      <w:pgMar w:top="1440" w:right="1440" w:bottom="1440" w:left="1440" w:header="720" w:footer="720" w:gutter="0"/>
      <w:cols w:space="720" w:equalWidth="0">
        <w:col w:w="10584" w:space="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CC"/>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30"/>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20"/>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a"/>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a0"/>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characterSpacingControl w:val="doNotCompress"/>
  <w:compat>
    <w:useFELayout/>
    <w:compatSetting w:name="compatibilityMode" w:uri="http://schemas.microsoft.com/office/word" w:val="12"/>
  </w:compat>
  <w:rsids>
    <w:rsidRoot w:val="00B47730"/>
    <w:rsid w:val="00034616"/>
    <w:rsid w:val="0006063C"/>
    <w:rsid w:val="000D19A2"/>
    <w:rsid w:val="000D391F"/>
    <w:rsid w:val="000E1499"/>
    <w:rsid w:val="000F685C"/>
    <w:rsid w:val="0015074B"/>
    <w:rsid w:val="00187CBE"/>
    <w:rsid w:val="00267656"/>
    <w:rsid w:val="00291D77"/>
    <w:rsid w:val="0029639D"/>
    <w:rsid w:val="002C1FA1"/>
    <w:rsid w:val="00326F90"/>
    <w:rsid w:val="00385010"/>
    <w:rsid w:val="003B1972"/>
    <w:rsid w:val="00400690"/>
    <w:rsid w:val="00400D5D"/>
    <w:rsid w:val="004441B6"/>
    <w:rsid w:val="004C385D"/>
    <w:rsid w:val="00583343"/>
    <w:rsid w:val="0058665A"/>
    <w:rsid w:val="005D0D00"/>
    <w:rsid w:val="006635C4"/>
    <w:rsid w:val="006F4D55"/>
    <w:rsid w:val="007A48E7"/>
    <w:rsid w:val="007A73AB"/>
    <w:rsid w:val="008A057B"/>
    <w:rsid w:val="009B2390"/>
    <w:rsid w:val="00AA1D8D"/>
    <w:rsid w:val="00AC6F4E"/>
    <w:rsid w:val="00B03B91"/>
    <w:rsid w:val="00B47730"/>
    <w:rsid w:val="00B662D3"/>
    <w:rsid w:val="00BB5AF5"/>
    <w:rsid w:val="00BB767A"/>
    <w:rsid w:val="00C26854"/>
    <w:rsid w:val="00C620C1"/>
    <w:rsid w:val="00CA2F6A"/>
    <w:rsid w:val="00CB0664"/>
    <w:rsid w:val="00D61D40"/>
    <w:rsid w:val="00DB1AA4"/>
    <w:rsid w:val="00DE65A2"/>
    <w:rsid w:val="00E2430B"/>
    <w:rsid w:val="00E74DA7"/>
    <w:rsid w:val="00E809BF"/>
    <w:rsid w:val="00EF2F2C"/>
    <w:rsid w:val="00F92385"/>
    <w:rsid w:val="00F92B22"/>
    <w:rsid w:val="00FC1C4F"/>
    <w:rsid w:val="00FC693F"/>
    <w:rsid w:val="00FF208E"/>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5:docId w15:val="{77663AF9-7FE2-444B-AA81-9AF96A8D11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FC693F"/>
  </w:style>
  <w:style w:type="paragraph" w:styleId="1">
    <w:name w:val="heading 1"/>
    <w:basedOn w:val="a1"/>
    <w:next w:val="a1"/>
    <w:link w:val="10"/>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pPr>
      <w:spacing w:after="0" w:line="240" w:lineRule="auto"/>
    </w:pPr>
  </w:style>
  <w:style w:type="character" w:customStyle="1" w:styleId="10">
    <w:name w:val="Заголовок 1 Знак"/>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FC693F"/>
    <w:rPr>
      <w:rFonts w:asciiTheme="majorHAnsi" w:eastAsiaTheme="majorEastAsia" w:hAnsiTheme="majorHAnsi" w:cstheme="majorBidi"/>
      <w:b/>
      <w:bCs/>
      <w:color w:val="4F81BD" w:themeColor="accent1"/>
    </w:rPr>
  </w:style>
  <w:style w:type="paragraph" w:styleId="aa">
    <w:name w:val="Title"/>
    <w:basedOn w:val="a1"/>
    <w:next w:val="a1"/>
    <w:link w:val="ab"/>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Название Знак"/>
    <w:basedOn w:val="a2"/>
    <w:link w:val="aa"/>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c">
    <w:name w:val="Subtitle"/>
    <w:basedOn w:val="a1"/>
    <w:next w:val="a1"/>
    <w:link w:val="ad"/>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2"/>
    <w:link w:val="ac"/>
    <w:uiPriority w:val="11"/>
    <w:rsid w:val="00FC693F"/>
    <w:rPr>
      <w:rFonts w:asciiTheme="majorHAnsi" w:eastAsiaTheme="majorEastAsia" w:hAnsiTheme="majorHAnsi" w:cstheme="majorBidi"/>
      <w:i/>
      <w:iCs/>
      <w:color w:val="4F81BD" w:themeColor="accent1"/>
      <w:spacing w:val="15"/>
      <w:sz w:val="24"/>
      <w:szCs w:val="24"/>
    </w:rPr>
  </w:style>
  <w:style w:type="paragraph" w:styleId="ae">
    <w:name w:val="List Paragraph"/>
    <w:basedOn w:val="a1"/>
    <w:uiPriority w:val="34"/>
    <w:qFormat/>
    <w:rsid w:val="00FC693F"/>
    <w:pPr>
      <w:ind w:left="720"/>
      <w:contextualSpacing/>
    </w:pPr>
  </w:style>
  <w:style w:type="paragraph" w:styleId="af">
    <w:name w:val="Body Text"/>
    <w:basedOn w:val="a1"/>
    <w:link w:val="af0"/>
    <w:uiPriority w:val="99"/>
    <w:unhideWhenUsed/>
    <w:rsid w:val="00AA1D8D"/>
    <w:pPr>
      <w:spacing w:after="120"/>
    </w:pPr>
  </w:style>
  <w:style w:type="character" w:customStyle="1" w:styleId="af0">
    <w:name w:val="Основной текст Знак"/>
    <w:basedOn w:val="a2"/>
    <w:link w:val="af"/>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basedOn w:val="a2"/>
    <w:link w:val="33"/>
    <w:uiPriority w:val="99"/>
    <w:rsid w:val="00AA1D8D"/>
    <w:rPr>
      <w:sz w:val="16"/>
      <w:szCs w:val="16"/>
    </w:rPr>
  </w:style>
  <w:style w:type="paragraph" w:styleId="af1">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2">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3">
    <w:name w:val="macro"/>
    <w:link w:val="af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af4">
    <w:name w:val="Текст макроса Знак"/>
    <w:basedOn w:val="a2"/>
    <w:link w:val="af3"/>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themeColor="text1"/>
    </w:rPr>
  </w:style>
  <w:style w:type="character" w:customStyle="1" w:styleId="28">
    <w:name w:val="Цитата 2 Знак"/>
    <w:basedOn w:val="a2"/>
    <w:link w:val="27"/>
    <w:uiPriority w:val="29"/>
    <w:rsid w:val="00FC693F"/>
    <w:rPr>
      <w:i/>
      <w:iCs/>
      <w:color w:val="000000" w:themeColor="text1"/>
    </w:rPr>
  </w:style>
  <w:style w:type="character" w:customStyle="1" w:styleId="40">
    <w:name w:val="Заголовок 4 Знак"/>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5">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6">
    <w:name w:val="Strong"/>
    <w:basedOn w:val="a2"/>
    <w:uiPriority w:val="22"/>
    <w:qFormat/>
    <w:rsid w:val="00FC693F"/>
    <w:rPr>
      <w:b/>
      <w:bCs/>
    </w:rPr>
  </w:style>
  <w:style w:type="character" w:styleId="af7">
    <w:name w:val="Emphasis"/>
    <w:basedOn w:val="a2"/>
    <w:uiPriority w:val="20"/>
    <w:qFormat/>
    <w:rsid w:val="00FC693F"/>
    <w:rPr>
      <w:i/>
      <w:iCs/>
    </w:rPr>
  </w:style>
  <w:style w:type="paragraph" w:styleId="af8">
    <w:name w:val="Intense Quote"/>
    <w:basedOn w:val="a1"/>
    <w:next w:val="a1"/>
    <w:link w:val="af9"/>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af9">
    <w:name w:val="Выделенная цитата Знак"/>
    <w:basedOn w:val="a2"/>
    <w:link w:val="af8"/>
    <w:uiPriority w:val="30"/>
    <w:rsid w:val="00FC693F"/>
    <w:rPr>
      <w:b/>
      <w:bCs/>
      <w:i/>
      <w:iCs/>
      <w:color w:val="4F81BD" w:themeColor="accent1"/>
    </w:rPr>
  </w:style>
  <w:style w:type="character" w:styleId="afa">
    <w:name w:val="Subtle Emphasis"/>
    <w:basedOn w:val="a2"/>
    <w:uiPriority w:val="19"/>
    <w:qFormat/>
    <w:rsid w:val="00FC693F"/>
    <w:rPr>
      <w:i/>
      <w:iCs/>
      <w:color w:val="808080" w:themeColor="text1" w:themeTint="7F"/>
    </w:rPr>
  </w:style>
  <w:style w:type="character" w:styleId="afb">
    <w:name w:val="Intense Emphasis"/>
    <w:basedOn w:val="a2"/>
    <w:uiPriority w:val="21"/>
    <w:qFormat/>
    <w:rsid w:val="00FC693F"/>
    <w:rPr>
      <w:b/>
      <w:bCs/>
      <w:i/>
      <w:iCs/>
      <w:color w:val="4F81BD" w:themeColor="accent1"/>
    </w:rPr>
  </w:style>
  <w:style w:type="character" w:styleId="afc">
    <w:name w:val="Subtle Reference"/>
    <w:basedOn w:val="a2"/>
    <w:uiPriority w:val="31"/>
    <w:qFormat/>
    <w:rsid w:val="00FC693F"/>
    <w:rPr>
      <w:smallCaps/>
      <w:color w:val="C0504D" w:themeColor="accent2"/>
      <w:u w:val="single"/>
    </w:rPr>
  </w:style>
  <w:style w:type="character" w:styleId="afd">
    <w:name w:val="Intense Reference"/>
    <w:basedOn w:val="a2"/>
    <w:uiPriority w:val="32"/>
    <w:qFormat/>
    <w:rsid w:val="00FC693F"/>
    <w:rPr>
      <w:b/>
      <w:bCs/>
      <w:smallCaps/>
      <w:color w:val="C0504D" w:themeColor="accent2"/>
      <w:spacing w:val="5"/>
      <w:u w:val="single"/>
    </w:rPr>
  </w:style>
  <w:style w:type="character" w:styleId="afe">
    <w:name w:val="Book Title"/>
    <w:basedOn w:val="a2"/>
    <w:uiPriority w:val="33"/>
    <w:qFormat/>
    <w:rsid w:val="00FC693F"/>
    <w:rPr>
      <w:b/>
      <w:bCs/>
      <w:smallCaps/>
      <w:spacing w:val="5"/>
    </w:rPr>
  </w:style>
  <w:style w:type="paragraph" w:styleId="aff">
    <w:name w:val="TOC Heading"/>
    <w:basedOn w:val="1"/>
    <w:next w:val="a1"/>
    <w:uiPriority w:val="39"/>
    <w:semiHidden/>
    <w:unhideWhenUsed/>
    <w:qFormat/>
    <w:rsid w:val="00FC693F"/>
    <w:pPr>
      <w:outlineLvl w:val="9"/>
    </w:pPr>
  </w:style>
  <w:style w:type="table" w:styleId="aff0">
    <w:name w:val="Table Grid"/>
    <w:basedOn w:val="a3"/>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1">
    <w:name w:val="Light Shading"/>
    <w:basedOn w:val="a3"/>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2">
    <w:name w:val="Light List"/>
    <w:basedOn w:val="a3"/>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3">
    <w:name w:val="Light Grid"/>
    <w:basedOn w:val="a3"/>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3"/>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3"/>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4">
    <w:name w:val="Dark List"/>
    <w:basedOn w:val="a3"/>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5">
    <w:name w:val="Colorful Shading"/>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6">
    <w:name w:val="Colorful List"/>
    <w:basedOn w:val="a3"/>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7">
    <w:name w:val="Colorful Grid"/>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aff8">
    <w:name w:val="Balloon Text"/>
    <w:basedOn w:val="a1"/>
    <w:link w:val="aff9"/>
    <w:uiPriority w:val="99"/>
    <w:semiHidden/>
    <w:unhideWhenUsed/>
    <w:rsid w:val="00E809BF"/>
    <w:pPr>
      <w:spacing w:after="0" w:line="240" w:lineRule="auto"/>
    </w:pPr>
    <w:rPr>
      <w:rFonts w:ascii="Tahoma" w:hAnsi="Tahoma" w:cs="Tahoma"/>
      <w:sz w:val="16"/>
      <w:szCs w:val="16"/>
    </w:rPr>
  </w:style>
  <w:style w:type="character" w:customStyle="1" w:styleId="aff9">
    <w:name w:val="Текст выноски Знак"/>
    <w:basedOn w:val="a2"/>
    <w:link w:val="aff8"/>
    <w:uiPriority w:val="99"/>
    <w:semiHidden/>
    <w:rsid w:val="00E809BF"/>
    <w:rPr>
      <w:rFonts w:ascii="Tahoma" w:hAnsi="Tahoma" w:cs="Tahoma"/>
      <w:sz w:val="16"/>
      <w:szCs w:val="16"/>
    </w:rPr>
  </w:style>
  <w:style w:type="character" w:styleId="affa">
    <w:name w:val="Hyperlink"/>
    <w:basedOn w:val="a2"/>
    <w:uiPriority w:val="99"/>
    <w:unhideWhenUsed/>
    <w:rsid w:val="00E2430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school-collection.edu.ru/catalog/"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B039E4-4649-4FF5-A893-12154EFDD1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549</TotalTime>
  <Pages>54</Pages>
  <Words>17566</Words>
  <Characters>100128</Characters>
  <Application>Microsoft Office Word</Application>
  <DocSecurity>0</DocSecurity>
  <Lines>834</Lines>
  <Paragraphs>234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117460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валентина</cp:lastModifiedBy>
  <cp:revision>9</cp:revision>
  <cp:lastPrinted>2022-10-09T05:02:00Z</cp:lastPrinted>
  <dcterms:created xsi:type="dcterms:W3CDTF">2013-12-23T23:15:00Z</dcterms:created>
  <dcterms:modified xsi:type="dcterms:W3CDTF">2022-10-17T07:45:00Z</dcterms:modified>
  <cp:category/>
</cp:coreProperties>
</file>